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0ED0792" w14:textId="77777777" w:rsidR="00743EB7" w:rsidRPr="00B05243" w:rsidRDefault="00743EB7" w:rsidP="00F03E22">
      <w:pPr>
        <w:pStyle w:val="Heading2"/>
        <w:spacing w:before="0" w:after="0" w:line="240" w:lineRule="auto"/>
        <w:jc w:val="center"/>
        <w:rPr>
          <w:rFonts w:ascii="Times New Roman" w:hAnsi="Times New Roman"/>
          <w:i w:val="0"/>
          <w:iCs w:val="0"/>
          <w:sz w:val="20"/>
          <w:szCs w:val="20"/>
        </w:rPr>
      </w:pPr>
      <w:r w:rsidRPr="00B05243">
        <w:rPr>
          <w:rFonts w:ascii="Times New Roman" w:hAnsi="Times New Roman"/>
          <w:i w:val="0"/>
          <w:iCs w:val="0"/>
          <w:sz w:val="20"/>
          <w:szCs w:val="20"/>
        </w:rPr>
        <w:t>FIŞA DISCIPLINEI</w:t>
      </w:r>
    </w:p>
    <w:p w14:paraId="00486713" w14:textId="77777777" w:rsidR="00743EB7" w:rsidRPr="00B05243" w:rsidRDefault="00743EB7" w:rsidP="00743EB7">
      <w:pPr>
        <w:pStyle w:val="BodyText2"/>
        <w:spacing w:after="0" w:line="240" w:lineRule="auto"/>
        <w:rPr>
          <w:rFonts w:ascii="Times New Roman" w:hAnsi="Times New Roman"/>
          <w:b/>
          <w:sz w:val="20"/>
          <w:szCs w:val="20"/>
        </w:rPr>
      </w:pPr>
    </w:p>
    <w:p w14:paraId="169DC5E4" w14:textId="6E622925" w:rsidR="008421B8" w:rsidRPr="00B05243" w:rsidRDefault="00743EB7" w:rsidP="00743EB7">
      <w:pPr>
        <w:pStyle w:val="BodyText2"/>
        <w:spacing w:after="0" w:line="240" w:lineRule="auto"/>
        <w:rPr>
          <w:rFonts w:ascii="Times New Roman" w:hAnsi="Times New Roman"/>
          <w:b/>
          <w:sz w:val="20"/>
          <w:szCs w:val="20"/>
        </w:rPr>
      </w:pPr>
      <w:r w:rsidRPr="00B05243">
        <w:rPr>
          <w:rFonts w:ascii="Times New Roman" w:hAnsi="Times New Roman"/>
          <w:b/>
          <w:sz w:val="20"/>
          <w:szCs w:val="20"/>
        </w:rPr>
        <w:t xml:space="preserve">1. Date </w:t>
      </w:r>
      <w:proofErr w:type="spellStart"/>
      <w:r w:rsidRPr="00B05243">
        <w:rPr>
          <w:rFonts w:ascii="Times New Roman" w:hAnsi="Times New Roman"/>
          <w:b/>
          <w:sz w:val="20"/>
          <w:szCs w:val="20"/>
        </w:rPr>
        <w:t>despre</w:t>
      </w:r>
      <w:proofErr w:type="spellEnd"/>
      <w:r w:rsidRPr="00B05243">
        <w:rPr>
          <w:rFonts w:ascii="Times New Roman" w:hAnsi="Times New Roman"/>
          <w:b/>
          <w:sz w:val="20"/>
          <w:szCs w:val="20"/>
        </w:rPr>
        <w:t xml:space="preserve"> program</w:t>
      </w:r>
    </w:p>
    <w:tbl>
      <w:tblPr>
        <w:tblW w:w="1020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402"/>
        <w:gridCol w:w="6804"/>
      </w:tblGrid>
      <w:tr w:rsidR="00743EB7" w:rsidRPr="00B05243" w14:paraId="2E8F7A06" w14:textId="77777777" w:rsidTr="008421B8">
        <w:trPr>
          <w:trHeight w:val="98"/>
        </w:trPr>
        <w:tc>
          <w:tcPr>
            <w:tcW w:w="3402" w:type="dxa"/>
          </w:tcPr>
          <w:p w14:paraId="45E2C519" w14:textId="77777777" w:rsidR="00743EB7" w:rsidRPr="00B05243" w:rsidRDefault="00743EB7" w:rsidP="00636334">
            <w:pPr>
              <w:pStyle w:val="Heading1"/>
              <w:spacing w:before="0" w:line="240" w:lineRule="auto"/>
              <w:ind w:left="34"/>
              <w:rPr>
                <w:rFonts w:ascii="Times New Roman" w:hAnsi="Times New Roman"/>
                <w:b w:val="0"/>
                <w:color w:val="auto"/>
                <w:sz w:val="20"/>
                <w:szCs w:val="20"/>
                <w:lang w:val="ro-RO" w:eastAsia="en-US"/>
              </w:rPr>
            </w:pPr>
            <w:r w:rsidRPr="00B05243">
              <w:rPr>
                <w:rFonts w:ascii="Times New Roman" w:hAnsi="Times New Roman"/>
                <w:b w:val="0"/>
                <w:color w:val="auto"/>
                <w:sz w:val="20"/>
                <w:szCs w:val="20"/>
                <w:lang w:val="ro-RO" w:eastAsia="en-US"/>
              </w:rPr>
              <w:t>1.1 Instituţia de învăţământ superior</w:t>
            </w:r>
          </w:p>
        </w:tc>
        <w:tc>
          <w:tcPr>
            <w:tcW w:w="6804" w:type="dxa"/>
          </w:tcPr>
          <w:p w14:paraId="27B03935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Universitatea Babeş-Bolyai</w:t>
            </w:r>
          </w:p>
        </w:tc>
      </w:tr>
      <w:tr w:rsidR="00743EB7" w:rsidRPr="00B05243" w14:paraId="03B01BA6" w14:textId="77777777" w:rsidTr="008421B8">
        <w:tc>
          <w:tcPr>
            <w:tcW w:w="3402" w:type="dxa"/>
          </w:tcPr>
          <w:p w14:paraId="514914DE" w14:textId="77777777" w:rsidR="00743EB7" w:rsidRPr="00B05243" w:rsidRDefault="00743EB7" w:rsidP="00636334">
            <w:pPr>
              <w:pStyle w:val="Heading5"/>
              <w:spacing w:before="0" w:line="240" w:lineRule="auto"/>
              <w:ind w:left="34"/>
              <w:rPr>
                <w:rFonts w:ascii="Times New Roman" w:hAnsi="Times New Roman"/>
                <w:b/>
                <w:color w:val="auto"/>
                <w:sz w:val="20"/>
                <w:szCs w:val="20"/>
              </w:rPr>
            </w:pPr>
            <w:r w:rsidRPr="00B05243">
              <w:rPr>
                <w:rFonts w:ascii="Times New Roman" w:hAnsi="Times New Roman"/>
                <w:color w:val="auto"/>
                <w:sz w:val="20"/>
                <w:szCs w:val="20"/>
              </w:rPr>
              <w:t xml:space="preserve">1.2 </w:t>
            </w:r>
            <w:proofErr w:type="spellStart"/>
            <w:r w:rsidRPr="00B05243">
              <w:rPr>
                <w:rFonts w:ascii="Times New Roman" w:hAnsi="Times New Roman"/>
                <w:color w:val="auto"/>
                <w:sz w:val="20"/>
                <w:szCs w:val="20"/>
              </w:rPr>
              <w:t>Facultatea</w:t>
            </w:r>
            <w:proofErr w:type="spellEnd"/>
          </w:p>
        </w:tc>
        <w:tc>
          <w:tcPr>
            <w:tcW w:w="6804" w:type="dxa"/>
          </w:tcPr>
          <w:p w14:paraId="7BB25692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Facultatea de Litere</w:t>
            </w:r>
          </w:p>
        </w:tc>
      </w:tr>
      <w:tr w:rsidR="00743EB7" w:rsidRPr="00B05243" w14:paraId="7917A7F7" w14:textId="77777777" w:rsidTr="008421B8">
        <w:tc>
          <w:tcPr>
            <w:tcW w:w="3402" w:type="dxa"/>
          </w:tcPr>
          <w:p w14:paraId="1621657B" w14:textId="77777777" w:rsidR="00743EB7" w:rsidRPr="00B05243" w:rsidRDefault="00743EB7" w:rsidP="00636334">
            <w:pPr>
              <w:pStyle w:val="Heading1"/>
              <w:spacing w:before="0" w:line="240" w:lineRule="auto"/>
              <w:ind w:left="34"/>
              <w:rPr>
                <w:rFonts w:ascii="Times New Roman" w:hAnsi="Times New Roman"/>
                <w:b w:val="0"/>
                <w:color w:val="auto"/>
                <w:sz w:val="20"/>
                <w:szCs w:val="20"/>
                <w:lang w:val="ro-RO" w:eastAsia="en-US"/>
              </w:rPr>
            </w:pPr>
            <w:r w:rsidRPr="00B05243">
              <w:rPr>
                <w:rFonts w:ascii="Times New Roman" w:hAnsi="Times New Roman"/>
                <w:b w:val="0"/>
                <w:color w:val="auto"/>
                <w:sz w:val="20"/>
                <w:szCs w:val="20"/>
                <w:lang w:val="en-US" w:eastAsia="en-US"/>
              </w:rPr>
              <w:t xml:space="preserve">1.3 </w:t>
            </w:r>
            <w:r w:rsidRPr="00B05243">
              <w:rPr>
                <w:rFonts w:ascii="Times New Roman" w:hAnsi="Times New Roman"/>
                <w:b w:val="0"/>
                <w:color w:val="auto"/>
                <w:sz w:val="20"/>
                <w:szCs w:val="20"/>
                <w:lang w:val="ro-RO" w:eastAsia="en-US"/>
              </w:rPr>
              <w:t>Departamentul</w:t>
            </w:r>
          </w:p>
        </w:tc>
        <w:tc>
          <w:tcPr>
            <w:tcW w:w="6804" w:type="dxa"/>
          </w:tcPr>
          <w:p w14:paraId="1A3EDFAD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Limbi şi Literaturi Romanice</w:t>
            </w:r>
          </w:p>
        </w:tc>
      </w:tr>
      <w:tr w:rsidR="00743EB7" w:rsidRPr="00B05243" w14:paraId="7920B0CA" w14:textId="77777777" w:rsidTr="008421B8">
        <w:tc>
          <w:tcPr>
            <w:tcW w:w="3402" w:type="dxa"/>
          </w:tcPr>
          <w:p w14:paraId="1B93B0CF" w14:textId="77777777" w:rsidR="00743EB7" w:rsidRPr="00B05243" w:rsidRDefault="00743EB7" w:rsidP="00636334">
            <w:pPr>
              <w:spacing w:after="0" w:line="240" w:lineRule="auto"/>
              <w:ind w:left="34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</w:rPr>
              <w:t xml:space="preserve">1.4 </w:t>
            </w: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Domeniul de studii</w:t>
            </w:r>
          </w:p>
        </w:tc>
        <w:tc>
          <w:tcPr>
            <w:tcW w:w="6804" w:type="dxa"/>
          </w:tcPr>
          <w:p w14:paraId="0BF2B544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Limbă şi literatură</w:t>
            </w:r>
          </w:p>
        </w:tc>
      </w:tr>
      <w:tr w:rsidR="00743EB7" w:rsidRPr="00B05243" w14:paraId="00FDD4E1" w14:textId="77777777" w:rsidTr="008421B8">
        <w:tc>
          <w:tcPr>
            <w:tcW w:w="3402" w:type="dxa"/>
          </w:tcPr>
          <w:p w14:paraId="762B3356" w14:textId="77777777" w:rsidR="00743EB7" w:rsidRPr="00B05243" w:rsidRDefault="00743EB7" w:rsidP="00743EB7">
            <w:pPr>
              <w:spacing w:after="0" w:line="240" w:lineRule="auto"/>
              <w:ind w:left="34"/>
              <w:rPr>
                <w:rFonts w:ascii="Times New Roman" w:hAnsi="Times New Roman"/>
                <w:sz w:val="20"/>
                <w:szCs w:val="20"/>
                <w:vertAlign w:val="superscript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</w:rPr>
              <w:t xml:space="preserve">1.5 </w:t>
            </w: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Ciclul de studii</w:t>
            </w:r>
          </w:p>
        </w:tc>
        <w:tc>
          <w:tcPr>
            <w:tcW w:w="6804" w:type="dxa"/>
          </w:tcPr>
          <w:p w14:paraId="725D511E" w14:textId="15BFEC0C" w:rsidR="00743EB7" w:rsidRPr="00B05243" w:rsidRDefault="00743EB7" w:rsidP="00743EB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Master</w:t>
            </w:r>
          </w:p>
        </w:tc>
      </w:tr>
      <w:tr w:rsidR="00743EB7" w:rsidRPr="00CC4950" w14:paraId="7CE27EA4" w14:textId="77777777" w:rsidTr="008421B8">
        <w:trPr>
          <w:trHeight w:val="70"/>
        </w:trPr>
        <w:tc>
          <w:tcPr>
            <w:tcW w:w="3402" w:type="dxa"/>
          </w:tcPr>
          <w:p w14:paraId="24DC5B49" w14:textId="77777777" w:rsidR="00743EB7" w:rsidRPr="00B05243" w:rsidRDefault="00743EB7" w:rsidP="00743EB7">
            <w:pPr>
              <w:pStyle w:val="Heading2"/>
              <w:spacing w:before="0" w:after="0" w:line="240" w:lineRule="auto"/>
              <w:ind w:left="34"/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</w:pPr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  <w:t xml:space="preserve">1.6 </w:t>
            </w:r>
            <w:proofErr w:type="spellStart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  <w:t>Programul</w:t>
            </w:r>
            <w:proofErr w:type="spellEnd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  <w:t>studii</w:t>
            </w:r>
            <w:proofErr w:type="spellEnd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  <w:t xml:space="preserve">/ </w:t>
            </w:r>
            <w:proofErr w:type="spellStart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  <w:t>Calificarea</w:t>
            </w:r>
            <w:proofErr w:type="spellEnd"/>
          </w:p>
        </w:tc>
        <w:tc>
          <w:tcPr>
            <w:tcW w:w="6804" w:type="dxa"/>
          </w:tcPr>
          <w:p w14:paraId="34A6C50E" w14:textId="734DA356" w:rsidR="00743EB7" w:rsidRPr="00B05243" w:rsidRDefault="00743EB7" w:rsidP="00743EB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 xml:space="preserve">Literatură şi Civilizaţie – Dialog intercultural în spaţiul francofon </w:t>
            </w:r>
          </w:p>
        </w:tc>
      </w:tr>
    </w:tbl>
    <w:p w14:paraId="182145E4" w14:textId="77777777" w:rsidR="00743EB7" w:rsidRPr="00CC4950" w:rsidRDefault="00743EB7" w:rsidP="00743EB7">
      <w:pPr>
        <w:spacing w:after="0" w:line="240" w:lineRule="auto"/>
        <w:rPr>
          <w:rFonts w:ascii="Times New Roman" w:hAnsi="Times New Roman"/>
          <w:b/>
          <w:sz w:val="20"/>
          <w:szCs w:val="20"/>
          <w:lang w:val="it-IT"/>
        </w:rPr>
      </w:pPr>
    </w:p>
    <w:p w14:paraId="4F82F1B3" w14:textId="5EAC30A4" w:rsidR="00743EB7" w:rsidRPr="00B05243" w:rsidRDefault="00743EB7" w:rsidP="00743EB7">
      <w:pPr>
        <w:spacing w:after="0" w:line="240" w:lineRule="auto"/>
        <w:rPr>
          <w:rFonts w:ascii="Times New Roman" w:hAnsi="Times New Roman"/>
          <w:b/>
          <w:sz w:val="20"/>
          <w:szCs w:val="20"/>
        </w:rPr>
      </w:pPr>
      <w:r w:rsidRPr="00B05243">
        <w:rPr>
          <w:rFonts w:ascii="Times New Roman" w:hAnsi="Times New Roman"/>
          <w:b/>
          <w:sz w:val="20"/>
          <w:szCs w:val="20"/>
        </w:rPr>
        <w:t xml:space="preserve">2. Date </w:t>
      </w:r>
      <w:proofErr w:type="spellStart"/>
      <w:r w:rsidRPr="00B05243">
        <w:rPr>
          <w:rFonts w:ascii="Times New Roman" w:hAnsi="Times New Roman"/>
          <w:b/>
          <w:sz w:val="20"/>
          <w:szCs w:val="20"/>
        </w:rPr>
        <w:t>despre</w:t>
      </w:r>
      <w:proofErr w:type="spellEnd"/>
      <w:r w:rsidRPr="00B05243">
        <w:rPr>
          <w:rFonts w:ascii="Times New Roman" w:hAnsi="Times New Roman"/>
          <w:b/>
          <w:sz w:val="20"/>
          <w:szCs w:val="20"/>
        </w:rPr>
        <w:t xml:space="preserve"> </w:t>
      </w:r>
      <w:proofErr w:type="spellStart"/>
      <w:r w:rsidRPr="00B05243">
        <w:rPr>
          <w:rFonts w:ascii="Times New Roman" w:hAnsi="Times New Roman"/>
          <w:b/>
          <w:sz w:val="20"/>
          <w:szCs w:val="20"/>
        </w:rPr>
        <w:t>disciplină</w:t>
      </w:r>
      <w:proofErr w:type="spellEnd"/>
      <w:r w:rsidRPr="00B05243">
        <w:rPr>
          <w:rFonts w:ascii="Times New Roman" w:hAnsi="Times New Roman"/>
          <w:b/>
          <w:sz w:val="20"/>
          <w:szCs w:val="20"/>
        </w:rPr>
        <w:t xml:space="preserve"> </w:t>
      </w:r>
    </w:p>
    <w:tbl>
      <w:tblPr>
        <w:tblW w:w="1020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956"/>
        <w:gridCol w:w="425"/>
        <w:gridCol w:w="142"/>
        <w:gridCol w:w="1275"/>
        <w:gridCol w:w="426"/>
        <w:gridCol w:w="567"/>
        <w:gridCol w:w="1418"/>
        <w:gridCol w:w="425"/>
        <w:gridCol w:w="1275"/>
        <w:gridCol w:w="1558"/>
        <w:gridCol w:w="739"/>
      </w:tblGrid>
      <w:tr w:rsidR="00743EB7" w:rsidRPr="00D377AD" w14:paraId="6D5FDB0E" w14:textId="77777777" w:rsidTr="008421B8">
        <w:tc>
          <w:tcPr>
            <w:tcW w:w="2523" w:type="dxa"/>
            <w:gridSpan w:val="3"/>
          </w:tcPr>
          <w:p w14:paraId="6D7F50DE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2.1 Denumirea disciplinei</w:t>
            </w:r>
          </w:p>
        </w:tc>
        <w:tc>
          <w:tcPr>
            <w:tcW w:w="7683" w:type="dxa"/>
            <w:gridSpan w:val="8"/>
          </w:tcPr>
          <w:p w14:paraId="7DB84932" w14:textId="090EF5B0" w:rsidR="00505BC2" w:rsidRPr="00B05243" w:rsidRDefault="00505BC2" w:rsidP="00636334">
            <w:pPr>
              <w:spacing w:after="0" w:line="240" w:lineRule="auto"/>
              <w:rPr>
                <w:rFonts w:ascii="Times New Roman" w:hAnsi="Times New Roman"/>
                <w:b/>
                <w:bCs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b/>
                <w:bCs/>
                <w:sz w:val="20"/>
                <w:szCs w:val="20"/>
                <w:lang w:val="ro-RO"/>
              </w:rPr>
              <w:t>LMF</w:t>
            </w:r>
            <w:r w:rsidR="00F91912">
              <w:rPr>
                <w:rFonts w:ascii="Times New Roman" w:hAnsi="Times New Roman"/>
                <w:b/>
                <w:bCs/>
                <w:sz w:val="20"/>
                <w:szCs w:val="20"/>
                <w:lang w:val="ro-RO"/>
              </w:rPr>
              <w:t>1</w:t>
            </w:r>
            <w:r w:rsidRPr="00B05243">
              <w:rPr>
                <w:rFonts w:ascii="Times New Roman" w:hAnsi="Times New Roman"/>
                <w:b/>
                <w:bCs/>
                <w:sz w:val="20"/>
                <w:szCs w:val="20"/>
                <w:lang w:val="ro-RO"/>
              </w:rPr>
              <w:t xml:space="preserve">102 LITERATURI FRANCOFONE EUROPENE: LITERATURA ELVEŢIANĂ ROMANDĂ </w:t>
            </w:r>
          </w:p>
          <w:p w14:paraId="7D84DEAF" w14:textId="31E01CA9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b/>
                <w:bCs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b/>
                <w:bCs/>
                <w:sz w:val="20"/>
                <w:szCs w:val="20"/>
                <w:lang w:val="fr-CH"/>
              </w:rPr>
              <w:t>(</w:t>
            </w:r>
            <w:r w:rsidRPr="00B05243">
              <w:rPr>
                <w:rFonts w:ascii="Times New Roman" w:hAnsi="Times New Roman"/>
                <w:b/>
                <w:bCs/>
                <w:sz w:val="20"/>
                <w:szCs w:val="20"/>
                <w:lang w:val="ro-RO"/>
              </w:rPr>
              <w:t>în limba franceză</w:t>
            </w:r>
            <w:r w:rsidRPr="00B05243">
              <w:rPr>
                <w:rFonts w:ascii="Times New Roman" w:hAnsi="Times New Roman"/>
                <w:b/>
                <w:bCs/>
                <w:sz w:val="20"/>
                <w:szCs w:val="20"/>
                <w:lang w:val="fr-CH"/>
              </w:rPr>
              <w:t>)</w:t>
            </w:r>
          </w:p>
        </w:tc>
      </w:tr>
      <w:tr w:rsidR="00743EB7" w:rsidRPr="00B05243" w14:paraId="55203595" w14:textId="77777777" w:rsidTr="008421B8">
        <w:tc>
          <w:tcPr>
            <w:tcW w:w="4791" w:type="dxa"/>
            <w:gridSpan w:val="6"/>
          </w:tcPr>
          <w:p w14:paraId="11638F1E" w14:textId="77777777" w:rsidR="00743EB7" w:rsidRPr="00B05243" w:rsidRDefault="00743EB7" w:rsidP="00636334">
            <w:pPr>
              <w:spacing w:after="0" w:line="240" w:lineRule="auto"/>
              <w:ind w:left="34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2.2 Titularul activităţilor de curs</w:t>
            </w:r>
          </w:p>
        </w:tc>
        <w:tc>
          <w:tcPr>
            <w:tcW w:w="5415" w:type="dxa"/>
            <w:gridSpan w:val="5"/>
          </w:tcPr>
          <w:p w14:paraId="33761C16" w14:textId="630FC3D7" w:rsidR="00743EB7" w:rsidRPr="00B05243" w:rsidRDefault="000B441A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Lect. univ. dr. Andreea BUGIAC</w:t>
            </w:r>
          </w:p>
        </w:tc>
      </w:tr>
      <w:tr w:rsidR="00743EB7" w:rsidRPr="00B05243" w14:paraId="52EA2051" w14:textId="77777777" w:rsidTr="008421B8">
        <w:tc>
          <w:tcPr>
            <w:tcW w:w="4791" w:type="dxa"/>
            <w:gridSpan w:val="6"/>
          </w:tcPr>
          <w:p w14:paraId="4FB47ACE" w14:textId="77777777" w:rsidR="00743EB7" w:rsidRPr="00B05243" w:rsidRDefault="00743EB7" w:rsidP="00636334">
            <w:pPr>
              <w:spacing w:after="0" w:line="240" w:lineRule="auto"/>
              <w:ind w:left="34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2.3 Titularul activităţilor de seminar</w:t>
            </w:r>
          </w:p>
        </w:tc>
        <w:tc>
          <w:tcPr>
            <w:tcW w:w="5415" w:type="dxa"/>
            <w:gridSpan w:val="5"/>
          </w:tcPr>
          <w:p w14:paraId="59D81D55" w14:textId="61F713C9" w:rsidR="00743EB7" w:rsidRPr="00B05243" w:rsidRDefault="00757B04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Lect. univ. dr. Andreea BUGIAC</w:t>
            </w:r>
          </w:p>
        </w:tc>
      </w:tr>
      <w:tr w:rsidR="00743EB7" w:rsidRPr="00B05243" w14:paraId="77C52A6E" w14:textId="77777777" w:rsidTr="008421B8">
        <w:trPr>
          <w:trHeight w:val="345"/>
        </w:trPr>
        <w:tc>
          <w:tcPr>
            <w:tcW w:w="1956" w:type="dxa"/>
            <w:vMerge w:val="restart"/>
          </w:tcPr>
          <w:p w14:paraId="7AE6A67A" w14:textId="77777777" w:rsidR="00743EB7" w:rsidRPr="00B05243" w:rsidRDefault="00743EB7" w:rsidP="00636334">
            <w:pPr>
              <w:spacing w:after="0" w:line="240" w:lineRule="auto"/>
              <w:ind w:left="34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2.4 Anul de studiu</w:t>
            </w:r>
          </w:p>
        </w:tc>
        <w:tc>
          <w:tcPr>
            <w:tcW w:w="425" w:type="dxa"/>
            <w:vMerge w:val="restart"/>
          </w:tcPr>
          <w:p w14:paraId="7D8D9B77" w14:textId="1DF40AC0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I</w:t>
            </w:r>
          </w:p>
        </w:tc>
        <w:tc>
          <w:tcPr>
            <w:tcW w:w="1417" w:type="dxa"/>
            <w:gridSpan w:val="2"/>
            <w:vMerge w:val="restart"/>
          </w:tcPr>
          <w:p w14:paraId="3C921BE4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2.5 Semestrul</w:t>
            </w:r>
          </w:p>
        </w:tc>
        <w:tc>
          <w:tcPr>
            <w:tcW w:w="426" w:type="dxa"/>
            <w:vMerge w:val="restart"/>
          </w:tcPr>
          <w:p w14:paraId="4C44D6D0" w14:textId="49257A34" w:rsidR="00743EB7" w:rsidRPr="00B05243" w:rsidRDefault="00F91912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1</w:t>
            </w:r>
          </w:p>
        </w:tc>
        <w:tc>
          <w:tcPr>
            <w:tcW w:w="1985" w:type="dxa"/>
            <w:gridSpan w:val="2"/>
            <w:vMerge w:val="restart"/>
          </w:tcPr>
          <w:p w14:paraId="07F1D35D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2.6 Tipul de evaluare</w:t>
            </w:r>
          </w:p>
        </w:tc>
        <w:tc>
          <w:tcPr>
            <w:tcW w:w="425" w:type="dxa"/>
            <w:vMerge w:val="restart"/>
          </w:tcPr>
          <w:p w14:paraId="63465C8B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E</w:t>
            </w:r>
          </w:p>
        </w:tc>
        <w:tc>
          <w:tcPr>
            <w:tcW w:w="1275" w:type="dxa"/>
            <w:vMerge w:val="restart"/>
          </w:tcPr>
          <w:p w14:paraId="1D591E75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vertAlign w:val="superscript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2.7 Regimul disciplinei</w:t>
            </w:r>
          </w:p>
        </w:tc>
        <w:tc>
          <w:tcPr>
            <w:tcW w:w="1558" w:type="dxa"/>
          </w:tcPr>
          <w:p w14:paraId="7EF23FCC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vertAlign w:val="superscript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Conţinut</w:t>
            </w:r>
          </w:p>
        </w:tc>
        <w:tc>
          <w:tcPr>
            <w:tcW w:w="739" w:type="dxa"/>
          </w:tcPr>
          <w:p w14:paraId="2E867863" w14:textId="75081162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DS</w:t>
            </w:r>
          </w:p>
        </w:tc>
      </w:tr>
      <w:tr w:rsidR="00743EB7" w:rsidRPr="00B05243" w14:paraId="4E1FC984" w14:textId="77777777" w:rsidTr="008421B8">
        <w:trPr>
          <w:trHeight w:val="345"/>
        </w:trPr>
        <w:tc>
          <w:tcPr>
            <w:tcW w:w="1956" w:type="dxa"/>
            <w:vMerge/>
          </w:tcPr>
          <w:p w14:paraId="61F9AE34" w14:textId="77777777" w:rsidR="00743EB7" w:rsidRPr="00B05243" w:rsidRDefault="00743EB7" w:rsidP="00636334">
            <w:pPr>
              <w:spacing w:after="0" w:line="240" w:lineRule="auto"/>
              <w:ind w:left="318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425" w:type="dxa"/>
            <w:vMerge/>
          </w:tcPr>
          <w:p w14:paraId="429CDEA0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1417" w:type="dxa"/>
            <w:gridSpan w:val="2"/>
            <w:vMerge/>
          </w:tcPr>
          <w:p w14:paraId="171582E2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426" w:type="dxa"/>
            <w:vMerge/>
          </w:tcPr>
          <w:p w14:paraId="2F4ADB04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1985" w:type="dxa"/>
            <w:gridSpan w:val="2"/>
            <w:vMerge/>
          </w:tcPr>
          <w:p w14:paraId="65C0E3CB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425" w:type="dxa"/>
            <w:vMerge/>
          </w:tcPr>
          <w:p w14:paraId="33EFDD8E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1275" w:type="dxa"/>
            <w:vMerge/>
          </w:tcPr>
          <w:p w14:paraId="14135F43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1558" w:type="dxa"/>
          </w:tcPr>
          <w:p w14:paraId="463A5C8A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vertAlign w:val="superscript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Obligativitate</w:t>
            </w:r>
          </w:p>
        </w:tc>
        <w:tc>
          <w:tcPr>
            <w:tcW w:w="739" w:type="dxa"/>
          </w:tcPr>
          <w:p w14:paraId="47FCF3BF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DO</w:t>
            </w:r>
          </w:p>
        </w:tc>
      </w:tr>
    </w:tbl>
    <w:p w14:paraId="3482B2B5" w14:textId="77777777" w:rsidR="00743EB7" w:rsidRPr="00B05243" w:rsidRDefault="00743EB7" w:rsidP="00743EB7">
      <w:pPr>
        <w:pStyle w:val="BodyText2"/>
        <w:spacing w:after="0" w:line="240" w:lineRule="auto"/>
        <w:rPr>
          <w:rFonts w:ascii="Times New Roman" w:hAnsi="Times New Roman"/>
          <w:b/>
          <w:sz w:val="20"/>
          <w:szCs w:val="20"/>
        </w:rPr>
      </w:pPr>
    </w:p>
    <w:p w14:paraId="150E96DC" w14:textId="77777777" w:rsidR="00743EB7" w:rsidRPr="00B05243" w:rsidRDefault="00743EB7" w:rsidP="00743EB7">
      <w:pPr>
        <w:pStyle w:val="BodyText2"/>
        <w:spacing w:after="0" w:line="240" w:lineRule="auto"/>
        <w:rPr>
          <w:rFonts w:ascii="Times New Roman" w:hAnsi="Times New Roman"/>
          <w:sz w:val="20"/>
          <w:szCs w:val="20"/>
        </w:rPr>
      </w:pPr>
      <w:r w:rsidRPr="00B05243">
        <w:rPr>
          <w:rFonts w:ascii="Times New Roman" w:hAnsi="Times New Roman"/>
          <w:b/>
          <w:sz w:val="20"/>
          <w:szCs w:val="20"/>
        </w:rPr>
        <w:t xml:space="preserve">3. </w:t>
      </w:r>
      <w:proofErr w:type="spellStart"/>
      <w:r w:rsidRPr="00B05243">
        <w:rPr>
          <w:rFonts w:ascii="Times New Roman" w:hAnsi="Times New Roman"/>
          <w:b/>
          <w:sz w:val="20"/>
          <w:szCs w:val="20"/>
        </w:rPr>
        <w:t>Timpul</w:t>
      </w:r>
      <w:proofErr w:type="spellEnd"/>
      <w:r w:rsidRPr="00B05243">
        <w:rPr>
          <w:rFonts w:ascii="Times New Roman" w:hAnsi="Times New Roman"/>
          <w:b/>
          <w:sz w:val="20"/>
          <w:szCs w:val="20"/>
        </w:rPr>
        <w:t xml:space="preserve"> total </w:t>
      </w:r>
      <w:proofErr w:type="spellStart"/>
      <w:r w:rsidRPr="00B05243">
        <w:rPr>
          <w:rFonts w:ascii="Times New Roman" w:hAnsi="Times New Roman"/>
          <w:b/>
          <w:sz w:val="20"/>
          <w:szCs w:val="20"/>
        </w:rPr>
        <w:t>estimat</w:t>
      </w:r>
      <w:proofErr w:type="spellEnd"/>
      <w:r w:rsidRPr="00B05243">
        <w:rPr>
          <w:rFonts w:ascii="Times New Roman" w:hAnsi="Times New Roman"/>
          <w:b/>
          <w:sz w:val="20"/>
          <w:szCs w:val="20"/>
        </w:rPr>
        <w:t xml:space="preserve"> </w:t>
      </w:r>
      <w:r w:rsidRPr="00B05243">
        <w:rPr>
          <w:rFonts w:ascii="Times New Roman" w:hAnsi="Times New Roman"/>
          <w:sz w:val="20"/>
          <w:szCs w:val="20"/>
        </w:rPr>
        <w:t xml:space="preserve">(ore </w:t>
      </w:r>
      <w:proofErr w:type="spellStart"/>
      <w:r w:rsidRPr="00B05243">
        <w:rPr>
          <w:rFonts w:ascii="Times New Roman" w:hAnsi="Times New Roman"/>
          <w:sz w:val="20"/>
          <w:szCs w:val="20"/>
        </w:rPr>
        <w:t>pe</w:t>
      </w:r>
      <w:proofErr w:type="spellEnd"/>
      <w:r w:rsidRPr="00B05243">
        <w:rPr>
          <w:rFonts w:ascii="Times New Roman" w:hAnsi="Times New Roman"/>
          <w:sz w:val="20"/>
          <w:szCs w:val="20"/>
        </w:rPr>
        <w:t xml:space="preserve"> </w:t>
      </w:r>
      <w:proofErr w:type="spellStart"/>
      <w:r w:rsidRPr="00B05243">
        <w:rPr>
          <w:rFonts w:ascii="Times New Roman" w:hAnsi="Times New Roman"/>
          <w:sz w:val="20"/>
          <w:szCs w:val="20"/>
        </w:rPr>
        <w:t>semestru</w:t>
      </w:r>
      <w:proofErr w:type="spellEnd"/>
      <w:r w:rsidRPr="00B05243">
        <w:rPr>
          <w:rFonts w:ascii="Times New Roman" w:hAnsi="Times New Roman"/>
          <w:sz w:val="20"/>
          <w:szCs w:val="20"/>
        </w:rPr>
        <w:t>/</w:t>
      </w:r>
      <w:proofErr w:type="spellStart"/>
      <w:r w:rsidRPr="00B05243">
        <w:rPr>
          <w:rFonts w:ascii="Times New Roman" w:hAnsi="Times New Roman"/>
          <w:sz w:val="20"/>
          <w:szCs w:val="20"/>
        </w:rPr>
        <w:t>activităţi</w:t>
      </w:r>
      <w:proofErr w:type="spellEnd"/>
      <w:r w:rsidRPr="00B05243">
        <w:rPr>
          <w:rFonts w:ascii="Times New Roman" w:hAnsi="Times New Roman"/>
          <w:sz w:val="20"/>
          <w:szCs w:val="20"/>
        </w:rPr>
        <w:t xml:space="preserve"> </w:t>
      </w:r>
      <w:proofErr w:type="spellStart"/>
      <w:r w:rsidRPr="00B05243">
        <w:rPr>
          <w:rFonts w:ascii="Times New Roman" w:hAnsi="Times New Roman"/>
          <w:sz w:val="20"/>
          <w:szCs w:val="20"/>
        </w:rPr>
        <w:t>didactice</w:t>
      </w:r>
      <w:proofErr w:type="spellEnd"/>
      <w:r w:rsidRPr="00B05243">
        <w:rPr>
          <w:rFonts w:ascii="Times New Roman" w:hAnsi="Times New Roman"/>
          <w:sz w:val="20"/>
          <w:szCs w:val="20"/>
        </w:rPr>
        <w:t>)</w:t>
      </w:r>
    </w:p>
    <w:tbl>
      <w:tblPr>
        <w:tblW w:w="1020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229"/>
        <w:gridCol w:w="283"/>
        <w:gridCol w:w="712"/>
        <w:gridCol w:w="1839"/>
        <w:gridCol w:w="709"/>
        <w:gridCol w:w="2687"/>
        <w:gridCol w:w="747"/>
      </w:tblGrid>
      <w:tr w:rsidR="00743EB7" w:rsidRPr="00B05243" w14:paraId="5C6A3D68" w14:textId="77777777" w:rsidTr="008421B8">
        <w:trPr>
          <w:trHeight w:val="248"/>
        </w:trPr>
        <w:tc>
          <w:tcPr>
            <w:tcW w:w="3512" w:type="dxa"/>
            <w:gridSpan w:val="2"/>
            <w:tcBorders>
              <w:bottom w:val="single" w:sz="4" w:space="0" w:color="auto"/>
            </w:tcBorders>
          </w:tcPr>
          <w:p w14:paraId="6BBE25E0" w14:textId="77777777" w:rsidR="00743EB7" w:rsidRPr="00B05243" w:rsidRDefault="00743EB7" w:rsidP="00636334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FR" w:eastAsia="en-US"/>
              </w:rPr>
            </w:pPr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FR" w:eastAsia="en-US"/>
              </w:rPr>
              <w:t xml:space="preserve">3.1 </w:t>
            </w:r>
            <w:proofErr w:type="spellStart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FR" w:eastAsia="en-US"/>
              </w:rPr>
              <w:t>Număr</w:t>
            </w:r>
            <w:proofErr w:type="spellEnd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FR" w:eastAsia="en-US"/>
              </w:rPr>
              <w:t xml:space="preserve"> de ore </w:t>
            </w:r>
            <w:proofErr w:type="spellStart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FR" w:eastAsia="en-US"/>
              </w:rPr>
              <w:t>pe</w:t>
            </w:r>
            <w:proofErr w:type="spellEnd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FR" w:eastAsia="en-US"/>
              </w:rPr>
              <w:t xml:space="preserve"> </w:t>
            </w:r>
            <w:proofErr w:type="spellStart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FR" w:eastAsia="en-US"/>
              </w:rPr>
              <w:t>săptămână</w:t>
            </w:r>
            <w:proofErr w:type="spellEnd"/>
          </w:p>
        </w:tc>
        <w:tc>
          <w:tcPr>
            <w:tcW w:w="712" w:type="dxa"/>
            <w:tcBorders>
              <w:bottom w:val="single" w:sz="4" w:space="0" w:color="auto"/>
            </w:tcBorders>
          </w:tcPr>
          <w:p w14:paraId="78BFE5CD" w14:textId="68E4DE0F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fr-FR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fr-FR"/>
              </w:rPr>
              <w:t>4</w:t>
            </w:r>
          </w:p>
        </w:tc>
        <w:tc>
          <w:tcPr>
            <w:tcW w:w="1839" w:type="dxa"/>
            <w:tcBorders>
              <w:bottom w:val="single" w:sz="4" w:space="0" w:color="auto"/>
            </w:tcBorders>
          </w:tcPr>
          <w:p w14:paraId="74DFEB2C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05243">
              <w:rPr>
                <w:rFonts w:ascii="Times New Roman" w:hAnsi="Times New Roman"/>
                <w:sz w:val="20"/>
                <w:szCs w:val="20"/>
              </w:rPr>
              <w:t>din care: 3.2 curs</w:t>
            </w:r>
          </w:p>
        </w:tc>
        <w:tc>
          <w:tcPr>
            <w:tcW w:w="709" w:type="dxa"/>
            <w:tcBorders>
              <w:bottom w:val="single" w:sz="4" w:space="0" w:color="auto"/>
            </w:tcBorders>
          </w:tcPr>
          <w:p w14:paraId="4D4DE102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05243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2687" w:type="dxa"/>
            <w:tcBorders>
              <w:bottom w:val="single" w:sz="4" w:space="0" w:color="auto"/>
            </w:tcBorders>
            <w:shd w:val="clear" w:color="auto" w:fill="auto"/>
          </w:tcPr>
          <w:p w14:paraId="3FBDE477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05243">
              <w:rPr>
                <w:rFonts w:ascii="Times New Roman" w:hAnsi="Times New Roman"/>
                <w:sz w:val="20"/>
                <w:szCs w:val="20"/>
              </w:rPr>
              <w:t>3.3 seminar</w:t>
            </w:r>
          </w:p>
        </w:tc>
        <w:tc>
          <w:tcPr>
            <w:tcW w:w="747" w:type="dxa"/>
            <w:tcBorders>
              <w:bottom w:val="single" w:sz="4" w:space="0" w:color="auto"/>
            </w:tcBorders>
            <w:shd w:val="clear" w:color="auto" w:fill="auto"/>
          </w:tcPr>
          <w:p w14:paraId="72F281CB" w14:textId="23F35F45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05243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</w:tr>
      <w:tr w:rsidR="00743EB7" w:rsidRPr="00B05243" w14:paraId="7351E055" w14:textId="77777777" w:rsidTr="008421B8">
        <w:trPr>
          <w:trHeight w:val="247"/>
        </w:trPr>
        <w:tc>
          <w:tcPr>
            <w:tcW w:w="3512" w:type="dxa"/>
            <w:gridSpan w:val="2"/>
            <w:shd w:val="clear" w:color="auto" w:fill="auto"/>
          </w:tcPr>
          <w:p w14:paraId="72C2B7F0" w14:textId="77777777" w:rsidR="00743EB7" w:rsidRPr="00B05243" w:rsidRDefault="00743EB7" w:rsidP="00636334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FR" w:eastAsia="en-US"/>
              </w:rPr>
            </w:pPr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FR" w:eastAsia="en-US"/>
              </w:rPr>
              <w:t xml:space="preserve">3.4 Total ore </w:t>
            </w:r>
            <w:proofErr w:type="spellStart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FR" w:eastAsia="en-US"/>
              </w:rPr>
              <w:t>din</w:t>
            </w:r>
            <w:proofErr w:type="spellEnd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FR" w:eastAsia="en-US"/>
              </w:rPr>
              <w:t xml:space="preserve"> </w:t>
            </w:r>
            <w:proofErr w:type="spellStart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FR" w:eastAsia="en-US"/>
              </w:rPr>
              <w:t>planul</w:t>
            </w:r>
            <w:proofErr w:type="spellEnd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FR" w:eastAsia="en-US"/>
              </w:rPr>
              <w:t xml:space="preserve"> de </w:t>
            </w:r>
            <w:proofErr w:type="spellStart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FR" w:eastAsia="en-US"/>
              </w:rPr>
              <w:t>învăţământ</w:t>
            </w:r>
            <w:proofErr w:type="spellEnd"/>
          </w:p>
        </w:tc>
        <w:tc>
          <w:tcPr>
            <w:tcW w:w="712" w:type="dxa"/>
            <w:shd w:val="clear" w:color="auto" w:fill="auto"/>
          </w:tcPr>
          <w:p w14:paraId="33176760" w14:textId="3B244430" w:rsidR="00743EB7" w:rsidRPr="00B05243" w:rsidRDefault="00743EB7" w:rsidP="00636334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CH" w:eastAsia="en-US"/>
              </w:rPr>
            </w:pPr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CH"/>
              </w:rPr>
              <w:t>56</w:t>
            </w:r>
          </w:p>
        </w:tc>
        <w:tc>
          <w:tcPr>
            <w:tcW w:w="1839" w:type="dxa"/>
            <w:shd w:val="clear" w:color="auto" w:fill="auto"/>
          </w:tcPr>
          <w:p w14:paraId="23E5AB03" w14:textId="77777777" w:rsidR="00743EB7" w:rsidRPr="00B05243" w:rsidRDefault="00743EB7" w:rsidP="00636334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</w:pPr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  <w:t>din care: 3.5 curs</w:t>
            </w:r>
          </w:p>
        </w:tc>
        <w:tc>
          <w:tcPr>
            <w:tcW w:w="709" w:type="dxa"/>
            <w:shd w:val="clear" w:color="auto" w:fill="auto"/>
          </w:tcPr>
          <w:p w14:paraId="3CDE6376" w14:textId="20A3C8C2" w:rsidR="00743EB7" w:rsidRPr="00B05243" w:rsidRDefault="00743EB7" w:rsidP="00636334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</w:pPr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  <w:t>28</w:t>
            </w:r>
          </w:p>
        </w:tc>
        <w:tc>
          <w:tcPr>
            <w:tcW w:w="2687" w:type="dxa"/>
            <w:shd w:val="clear" w:color="auto" w:fill="auto"/>
          </w:tcPr>
          <w:p w14:paraId="3A9A89BF" w14:textId="77777777" w:rsidR="00743EB7" w:rsidRPr="00B05243" w:rsidRDefault="00743EB7" w:rsidP="00636334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</w:pPr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  <w:t>3.6 seminar</w:t>
            </w:r>
          </w:p>
        </w:tc>
        <w:tc>
          <w:tcPr>
            <w:tcW w:w="747" w:type="dxa"/>
            <w:shd w:val="clear" w:color="auto" w:fill="auto"/>
          </w:tcPr>
          <w:p w14:paraId="55A34318" w14:textId="61E1389F" w:rsidR="00743EB7" w:rsidRPr="00B05243" w:rsidRDefault="00743EB7" w:rsidP="00636334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</w:pPr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  <w:t>28</w:t>
            </w:r>
          </w:p>
        </w:tc>
      </w:tr>
      <w:tr w:rsidR="00743EB7" w:rsidRPr="00B05243" w14:paraId="3BBFE0C7" w14:textId="77777777" w:rsidTr="008421B8">
        <w:trPr>
          <w:trHeight w:val="247"/>
        </w:trPr>
        <w:tc>
          <w:tcPr>
            <w:tcW w:w="9459" w:type="dxa"/>
            <w:gridSpan w:val="6"/>
          </w:tcPr>
          <w:p w14:paraId="27181D4F" w14:textId="77777777" w:rsidR="00743EB7" w:rsidRPr="00B05243" w:rsidRDefault="00743EB7" w:rsidP="00636334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</w:pPr>
            <w:proofErr w:type="spellStart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  <w:t>Distribuţia</w:t>
            </w:r>
            <w:proofErr w:type="spellEnd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  <w:t>fondului</w:t>
            </w:r>
            <w:proofErr w:type="spellEnd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  <w:t>timp</w:t>
            </w:r>
            <w:proofErr w:type="spellEnd"/>
          </w:p>
        </w:tc>
        <w:tc>
          <w:tcPr>
            <w:tcW w:w="747" w:type="dxa"/>
            <w:shd w:val="clear" w:color="auto" w:fill="auto"/>
          </w:tcPr>
          <w:p w14:paraId="63292010" w14:textId="77777777" w:rsidR="00743EB7" w:rsidRPr="00B05243" w:rsidRDefault="00743EB7" w:rsidP="00636334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</w:pPr>
          </w:p>
        </w:tc>
      </w:tr>
      <w:tr w:rsidR="00743EB7" w:rsidRPr="00B05243" w14:paraId="43C4C4E7" w14:textId="77777777" w:rsidTr="008421B8">
        <w:trPr>
          <w:trHeight w:val="247"/>
        </w:trPr>
        <w:tc>
          <w:tcPr>
            <w:tcW w:w="9459" w:type="dxa"/>
            <w:gridSpan w:val="6"/>
          </w:tcPr>
          <w:p w14:paraId="4B1EF966" w14:textId="77777777" w:rsidR="00743EB7" w:rsidRPr="00B05243" w:rsidRDefault="00743EB7" w:rsidP="00636334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FR" w:eastAsia="en-US"/>
              </w:rPr>
            </w:pPr>
            <w:proofErr w:type="spellStart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FR" w:eastAsia="en-US"/>
              </w:rPr>
              <w:t>Studiul</w:t>
            </w:r>
            <w:proofErr w:type="spellEnd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FR" w:eastAsia="en-US"/>
              </w:rPr>
              <w:t xml:space="preserve"> </w:t>
            </w:r>
            <w:proofErr w:type="spellStart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FR" w:eastAsia="en-US"/>
              </w:rPr>
              <w:t>după</w:t>
            </w:r>
            <w:proofErr w:type="spellEnd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FR" w:eastAsia="en-US"/>
              </w:rPr>
              <w:t xml:space="preserve"> </w:t>
            </w:r>
            <w:proofErr w:type="spellStart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FR" w:eastAsia="en-US"/>
              </w:rPr>
              <w:t>manual</w:t>
            </w:r>
            <w:proofErr w:type="spellEnd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FR" w:eastAsia="en-US"/>
              </w:rPr>
              <w:t xml:space="preserve">, </w:t>
            </w:r>
            <w:proofErr w:type="spellStart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FR" w:eastAsia="en-US"/>
              </w:rPr>
              <w:t>suport</w:t>
            </w:r>
            <w:proofErr w:type="spellEnd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FR" w:eastAsia="en-US"/>
              </w:rPr>
              <w:t xml:space="preserve"> de </w:t>
            </w:r>
            <w:proofErr w:type="spellStart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FR" w:eastAsia="en-US"/>
              </w:rPr>
              <w:t>curs</w:t>
            </w:r>
            <w:proofErr w:type="spellEnd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FR" w:eastAsia="en-US"/>
              </w:rPr>
              <w:t xml:space="preserve">, </w:t>
            </w:r>
            <w:proofErr w:type="spellStart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FR" w:eastAsia="en-US"/>
              </w:rPr>
              <w:t>bibliografie</w:t>
            </w:r>
            <w:proofErr w:type="spellEnd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FR" w:eastAsia="en-US"/>
              </w:rPr>
              <w:t xml:space="preserve"> </w:t>
            </w:r>
            <w:proofErr w:type="spellStart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FR" w:eastAsia="en-US"/>
              </w:rPr>
              <w:t>şi</w:t>
            </w:r>
            <w:proofErr w:type="spellEnd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FR" w:eastAsia="en-US"/>
              </w:rPr>
              <w:t xml:space="preserve"> </w:t>
            </w:r>
            <w:proofErr w:type="spellStart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FR" w:eastAsia="en-US"/>
              </w:rPr>
              <w:t>notiţe</w:t>
            </w:r>
            <w:proofErr w:type="spellEnd"/>
          </w:p>
        </w:tc>
        <w:tc>
          <w:tcPr>
            <w:tcW w:w="747" w:type="dxa"/>
            <w:shd w:val="clear" w:color="auto" w:fill="auto"/>
          </w:tcPr>
          <w:p w14:paraId="7E52A65A" w14:textId="3E5CCB77" w:rsidR="00743EB7" w:rsidRPr="00B05243" w:rsidRDefault="00743EB7" w:rsidP="00636334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</w:pPr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CH"/>
              </w:rPr>
              <w:t>4</w:t>
            </w:r>
            <w:r w:rsidR="00D377AD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/>
              </w:rPr>
              <w:t>0</w:t>
            </w:r>
          </w:p>
        </w:tc>
      </w:tr>
      <w:tr w:rsidR="00743EB7" w:rsidRPr="00B05243" w14:paraId="51883BE9" w14:textId="77777777" w:rsidTr="008421B8">
        <w:trPr>
          <w:trHeight w:val="247"/>
        </w:trPr>
        <w:tc>
          <w:tcPr>
            <w:tcW w:w="9459" w:type="dxa"/>
            <w:gridSpan w:val="6"/>
          </w:tcPr>
          <w:p w14:paraId="6EC2B5A5" w14:textId="77777777" w:rsidR="00743EB7" w:rsidRPr="00CC4950" w:rsidRDefault="00743EB7" w:rsidP="00636334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it-IT" w:eastAsia="en-US"/>
              </w:rPr>
            </w:pPr>
            <w:r w:rsidRPr="00CC4950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it-IT" w:eastAsia="en-US"/>
              </w:rPr>
              <w:t>Documentare suplimentară în bibliotecă, pe platformele electronice de specialitate şi pe teren</w:t>
            </w:r>
          </w:p>
        </w:tc>
        <w:tc>
          <w:tcPr>
            <w:tcW w:w="747" w:type="dxa"/>
            <w:shd w:val="clear" w:color="auto" w:fill="auto"/>
          </w:tcPr>
          <w:p w14:paraId="3EBF7214" w14:textId="76F507B1" w:rsidR="00743EB7" w:rsidRPr="00B05243" w:rsidRDefault="000B441A" w:rsidP="00636334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FR" w:eastAsia="en-US"/>
              </w:rPr>
            </w:pPr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CH"/>
              </w:rPr>
              <w:t>40</w:t>
            </w:r>
          </w:p>
        </w:tc>
      </w:tr>
      <w:tr w:rsidR="00743EB7" w:rsidRPr="00B05243" w14:paraId="38E68FBD" w14:textId="77777777" w:rsidTr="008421B8">
        <w:trPr>
          <w:trHeight w:val="247"/>
        </w:trPr>
        <w:tc>
          <w:tcPr>
            <w:tcW w:w="9459" w:type="dxa"/>
            <w:gridSpan w:val="6"/>
          </w:tcPr>
          <w:p w14:paraId="726F40E5" w14:textId="77777777" w:rsidR="00743EB7" w:rsidRPr="00B05243" w:rsidRDefault="00743EB7" w:rsidP="00636334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it-IT" w:eastAsia="en-US"/>
              </w:rPr>
            </w:pPr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it-IT" w:eastAsia="en-US"/>
              </w:rPr>
              <w:t>Pregătire seminarii/laboratoare/proiecte, teme, referate, portofolii şi eseuri</w:t>
            </w:r>
          </w:p>
        </w:tc>
        <w:tc>
          <w:tcPr>
            <w:tcW w:w="747" w:type="dxa"/>
            <w:shd w:val="clear" w:color="auto" w:fill="auto"/>
          </w:tcPr>
          <w:p w14:paraId="31197692" w14:textId="71FA8DEC" w:rsidR="00743EB7" w:rsidRPr="00B05243" w:rsidRDefault="000B441A" w:rsidP="00636334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</w:pPr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CH"/>
              </w:rPr>
              <w:t>4</w:t>
            </w:r>
            <w:r w:rsidR="00D377AD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CH"/>
              </w:rPr>
              <w:t>0</w:t>
            </w:r>
          </w:p>
        </w:tc>
      </w:tr>
      <w:tr w:rsidR="00743EB7" w:rsidRPr="00B05243" w14:paraId="1532C743" w14:textId="77777777" w:rsidTr="008421B8">
        <w:trPr>
          <w:trHeight w:val="247"/>
        </w:trPr>
        <w:tc>
          <w:tcPr>
            <w:tcW w:w="9459" w:type="dxa"/>
            <w:gridSpan w:val="6"/>
          </w:tcPr>
          <w:p w14:paraId="00251131" w14:textId="77777777" w:rsidR="00743EB7" w:rsidRPr="00B05243" w:rsidRDefault="00743EB7" w:rsidP="00636334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</w:pPr>
            <w:proofErr w:type="spellStart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  <w:t>Tutoriat</w:t>
            </w:r>
            <w:proofErr w:type="spellEnd"/>
          </w:p>
        </w:tc>
        <w:tc>
          <w:tcPr>
            <w:tcW w:w="747" w:type="dxa"/>
            <w:shd w:val="clear" w:color="auto" w:fill="auto"/>
          </w:tcPr>
          <w:p w14:paraId="29113BE0" w14:textId="53233537" w:rsidR="00743EB7" w:rsidRPr="00B05243" w:rsidRDefault="00743EB7" w:rsidP="00636334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CH" w:eastAsia="en-US"/>
              </w:rPr>
            </w:pPr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CH"/>
              </w:rPr>
              <w:t>1</w:t>
            </w:r>
            <w:r w:rsidR="00D377AD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fr-CH"/>
              </w:rPr>
              <w:t>6</w:t>
            </w:r>
          </w:p>
        </w:tc>
      </w:tr>
      <w:tr w:rsidR="00743EB7" w:rsidRPr="00B05243" w14:paraId="5C5F9E61" w14:textId="77777777" w:rsidTr="008421B8">
        <w:trPr>
          <w:trHeight w:val="247"/>
        </w:trPr>
        <w:tc>
          <w:tcPr>
            <w:tcW w:w="9459" w:type="dxa"/>
            <w:gridSpan w:val="6"/>
          </w:tcPr>
          <w:p w14:paraId="581310C2" w14:textId="77777777" w:rsidR="00743EB7" w:rsidRPr="00B05243" w:rsidRDefault="00743EB7" w:rsidP="00636334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</w:pPr>
            <w:proofErr w:type="spellStart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  <w:t>Examinări</w:t>
            </w:r>
            <w:proofErr w:type="spellEnd"/>
          </w:p>
        </w:tc>
        <w:tc>
          <w:tcPr>
            <w:tcW w:w="747" w:type="dxa"/>
            <w:shd w:val="clear" w:color="auto" w:fill="auto"/>
          </w:tcPr>
          <w:p w14:paraId="6E76BDE3" w14:textId="2D020ABE" w:rsidR="00743EB7" w:rsidRPr="00B05243" w:rsidRDefault="00743EB7" w:rsidP="00636334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</w:pPr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  <w:t>4</w:t>
            </w:r>
          </w:p>
        </w:tc>
      </w:tr>
      <w:tr w:rsidR="00743EB7" w:rsidRPr="00B05243" w14:paraId="5920B877" w14:textId="77777777" w:rsidTr="008421B8">
        <w:trPr>
          <w:trHeight w:val="247"/>
        </w:trPr>
        <w:tc>
          <w:tcPr>
            <w:tcW w:w="9459" w:type="dxa"/>
            <w:gridSpan w:val="6"/>
          </w:tcPr>
          <w:p w14:paraId="5B4BE540" w14:textId="77777777" w:rsidR="00743EB7" w:rsidRPr="00B05243" w:rsidRDefault="00743EB7" w:rsidP="00636334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</w:pPr>
            <w:proofErr w:type="spellStart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  <w:t>Alte</w:t>
            </w:r>
            <w:proofErr w:type="spellEnd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  <w:t>activităţi</w:t>
            </w:r>
            <w:proofErr w:type="spellEnd"/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  <w:t>.....................................</w:t>
            </w:r>
          </w:p>
        </w:tc>
        <w:tc>
          <w:tcPr>
            <w:tcW w:w="747" w:type="dxa"/>
            <w:shd w:val="clear" w:color="auto" w:fill="auto"/>
          </w:tcPr>
          <w:p w14:paraId="09A6A551" w14:textId="77777777" w:rsidR="00743EB7" w:rsidRPr="00B05243" w:rsidRDefault="00743EB7" w:rsidP="00636334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sz w:val="20"/>
                <w:szCs w:val="20"/>
                <w:lang w:val="en-US" w:eastAsia="en-US"/>
              </w:rPr>
            </w:pPr>
          </w:p>
        </w:tc>
      </w:tr>
      <w:tr w:rsidR="00743EB7" w:rsidRPr="00B05243" w14:paraId="1FFA1158" w14:textId="77777777" w:rsidTr="008421B8">
        <w:trPr>
          <w:gridAfter w:val="4"/>
          <w:wAfter w:w="5982" w:type="dxa"/>
          <w:trHeight w:val="247"/>
        </w:trPr>
        <w:tc>
          <w:tcPr>
            <w:tcW w:w="3229" w:type="dxa"/>
            <w:shd w:val="clear" w:color="auto" w:fill="auto"/>
          </w:tcPr>
          <w:p w14:paraId="5751953B" w14:textId="77777777" w:rsidR="00743EB7" w:rsidRPr="00B05243" w:rsidRDefault="00743EB7" w:rsidP="00636334">
            <w:pPr>
              <w:pStyle w:val="Heading2"/>
              <w:spacing w:before="0" w:after="0" w:line="240" w:lineRule="auto"/>
              <w:rPr>
                <w:rFonts w:ascii="Times New Roman" w:hAnsi="Times New Roman"/>
                <w:i w:val="0"/>
                <w:iCs w:val="0"/>
                <w:sz w:val="20"/>
                <w:szCs w:val="20"/>
                <w:lang w:val="en-US" w:eastAsia="en-US"/>
              </w:rPr>
            </w:pPr>
            <w:r w:rsidRPr="00B05243">
              <w:rPr>
                <w:rFonts w:ascii="Times New Roman" w:hAnsi="Times New Roman"/>
                <w:i w:val="0"/>
                <w:iCs w:val="0"/>
                <w:sz w:val="20"/>
                <w:szCs w:val="20"/>
                <w:lang w:val="en-US" w:eastAsia="en-US"/>
              </w:rPr>
              <w:t xml:space="preserve">3.7 Total ore </w:t>
            </w:r>
            <w:proofErr w:type="spellStart"/>
            <w:r w:rsidRPr="00B05243">
              <w:rPr>
                <w:rFonts w:ascii="Times New Roman" w:hAnsi="Times New Roman"/>
                <w:i w:val="0"/>
                <w:iCs w:val="0"/>
                <w:sz w:val="20"/>
                <w:szCs w:val="20"/>
                <w:lang w:val="en-US" w:eastAsia="en-US"/>
              </w:rPr>
              <w:t>studiu</w:t>
            </w:r>
            <w:proofErr w:type="spellEnd"/>
            <w:r w:rsidRPr="00B05243">
              <w:rPr>
                <w:rFonts w:ascii="Times New Roman" w:hAnsi="Times New Roman"/>
                <w:i w:val="0"/>
                <w:iCs w:val="0"/>
                <w:sz w:val="20"/>
                <w:szCs w:val="20"/>
                <w:lang w:val="en-US" w:eastAsia="en-US"/>
              </w:rPr>
              <w:t xml:space="preserve"> individual</w:t>
            </w:r>
          </w:p>
        </w:tc>
        <w:tc>
          <w:tcPr>
            <w:tcW w:w="995" w:type="dxa"/>
            <w:gridSpan w:val="2"/>
            <w:shd w:val="clear" w:color="auto" w:fill="auto"/>
          </w:tcPr>
          <w:p w14:paraId="6FD6D6C4" w14:textId="47C3A642" w:rsidR="00743EB7" w:rsidRPr="00B05243" w:rsidRDefault="00743EB7" w:rsidP="00636334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</w:pPr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  <w:t>144</w:t>
            </w:r>
          </w:p>
        </w:tc>
      </w:tr>
      <w:tr w:rsidR="00743EB7" w:rsidRPr="00B05243" w14:paraId="434F71C4" w14:textId="77777777" w:rsidTr="008421B8">
        <w:trPr>
          <w:gridAfter w:val="4"/>
          <w:wAfter w:w="5982" w:type="dxa"/>
          <w:trHeight w:val="247"/>
        </w:trPr>
        <w:tc>
          <w:tcPr>
            <w:tcW w:w="3229" w:type="dxa"/>
            <w:shd w:val="clear" w:color="auto" w:fill="auto"/>
          </w:tcPr>
          <w:p w14:paraId="5778256C" w14:textId="77777777" w:rsidR="00743EB7" w:rsidRPr="00B05243" w:rsidRDefault="00743EB7" w:rsidP="00636334">
            <w:pPr>
              <w:pStyle w:val="Heading2"/>
              <w:spacing w:before="0" w:after="0" w:line="240" w:lineRule="auto"/>
              <w:rPr>
                <w:rFonts w:ascii="Times New Roman" w:hAnsi="Times New Roman"/>
                <w:i w:val="0"/>
                <w:iCs w:val="0"/>
                <w:sz w:val="20"/>
                <w:szCs w:val="20"/>
                <w:lang w:val="en-US" w:eastAsia="en-US"/>
              </w:rPr>
            </w:pPr>
            <w:r w:rsidRPr="00B05243">
              <w:rPr>
                <w:rFonts w:ascii="Times New Roman" w:hAnsi="Times New Roman"/>
                <w:i w:val="0"/>
                <w:iCs w:val="0"/>
                <w:sz w:val="20"/>
                <w:szCs w:val="20"/>
                <w:lang w:val="en-US" w:eastAsia="en-US"/>
              </w:rPr>
              <w:t xml:space="preserve">3.8 Total ore </w:t>
            </w:r>
            <w:proofErr w:type="spellStart"/>
            <w:r w:rsidRPr="00B05243">
              <w:rPr>
                <w:rFonts w:ascii="Times New Roman" w:hAnsi="Times New Roman"/>
                <w:i w:val="0"/>
                <w:iCs w:val="0"/>
                <w:sz w:val="20"/>
                <w:szCs w:val="20"/>
                <w:lang w:val="en-US" w:eastAsia="en-US"/>
              </w:rPr>
              <w:t>pe</w:t>
            </w:r>
            <w:proofErr w:type="spellEnd"/>
            <w:r w:rsidRPr="00B05243">
              <w:rPr>
                <w:rFonts w:ascii="Times New Roman" w:hAnsi="Times New Roman"/>
                <w:i w:val="0"/>
                <w:iCs w:val="0"/>
                <w:sz w:val="20"/>
                <w:szCs w:val="20"/>
                <w:lang w:val="en-US" w:eastAsia="en-US"/>
              </w:rPr>
              <w:t xml:space="preserve"> </w:t>
            </w:r>
            <w:proofErr w:type="spellStart"/>
            <w:r w:rsidRPr="00B05243">
              <w:rPr>
                <w:rFonts w:ascii="Times New Roman" w:hAnsi="Times New Roman"/>
                <w:i w:val="0"/>
                <w:iCs w:val="0"/>
                <w:sz w:val="20"/>
                <w:szCs w:val="20"/>
                <w:lang w:val="en-US" w:eastAsia="en-US"/>
              </w:rPr>
              <w:t>semestru</w:t>
            </w:r>
            <w:proofErr w:type="spellEnd"/>
          </w:p>
        </w:tc>
        <w:tc>
          <w:tcPr>
            <w:tcW w:w="995" w:type="dxa"/>
            <w:gridSpan w:val="2"/>
            <w:shd w:val="clear" w:color="auto" w:fill="auto"/>
          </w:tcPr>
          <w:p w14:paraId="374092E0" w14:textId="208A39E5" w:rsidR="00743EB7" w:rsidRPr="00B05243" w:rsidRDefault="00743EB7" w:rsidP="00636334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</w:pPr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  <w:t>200</w:t>
            </w:r>
          </w:p>
        </w:tc>
      </w:tr>
      <w:tr w:rsidR="00743EB7" w:rsidRPr="00B05243" w14:paraId="52EC1459" w14:textId="77777777" w:rsidTr="008421B8">
        <w:trPr>
          <w:gridAfter w:val="4"/>
          <w:wAfter w:w="5982" w:type="dxa"/>
          <w:trHeight w:val="247"/>
        </w:trPr>
        <w:tc>
          <w:tcPr>
            <w:tcW w:w="3229" w:type="dxa"/>
            <w:shd w:val="clear" w:color="auto" w:fill="auto"/>
          </w:tcPr>
          <w:p w14:paraId="59CC569A" w14:textId="77777777" w:rsidR="00743EB7" w:rsidRPr="00B05243" w:rsidRDefault="00743EB7" w:rsidP="00636334">
            <w:pPr>
              <w:pStyle w:val="Heading2"/>
              <w:spacing w:before="0" w:after="0" w:line="240" w:lineRule="auto"/>
              <w:rPr>
                <w:rFonts w:ascii="Times New Roman" w:hAnsi="Times New Roman"/>
                <w:i w:val="0"/>
                <w:iCs w:val="0"/>
                <w:sz w:val="20"/>
                <w:szCs w:val="20"/>
                <w:vertAlign w:val="superscript"/>
                <w:lang w:val="en-US" w:eastAsia="en-US"/>
              </w:rPr>
            </w:pPr>
            <w:r w:rsidRPr="00B05243">
              <w:rPr>
                <w:rFonts w:ascii="Times New Roman" w:hAnsi="Times New Roman"/>
                <w:i w:val="0"/>
                <w:iCs w:val="0"/>
                <w:sz w:val="20"/>
                <w:szCs w:val="20"/>
                <w:lang w:val="en-US" w:eastAsia="en-US"/>
              </w:rPr>
              <w:t xml:space="preserve">3.9 </w:t>
            </w:r>
            <w:proofErr w:type="spellStart"/>
            <w:r w:rsidRPr="00B05243">
              <w:rPr>
                <w:rFonts w:ascii="Times New Roman" w:hAnsi="Times New Roman"/>
                <w:i w:val="0"/>
                <w:iCs w:val="0"/>
                <w:sz w:val="20"/>
                <w:szCs w:val="20"/>
                <w:lang w:val="en-US" w:eastAsia="en-US"/>
              </w:rPr>
              <w:t>Numărul</w:t>
            </w:r>
            <w:proofErr w:type="spellEnd"/>
            <w:r w:rsidRPr="00B05243">
              <w:rPr>
                <w:rFonts w:ascii="Times New Roman" w:hAnsi="Times New Roman"/>
                <w:i w:val="0"/>
                <w:iCs w:val="0"/>
                <w:sz w:val="20"/>
                <w:szCs w:val="20"/>
                <w:lang w:val="en-US" w:eastAsia="en-US"/>
              </w:rPr>
              <w:t xml:space="preserve"> de </w:t>
            </w:r>
            <w:proofErr w:type="spellStart"/>
            <w:r w:rsidRPr="00B05243">
              <w:rPr>
                <w:rFonts w:ascii="Times New Roman" w:hAnsi="Times New Roman"/>
                <w:i w:val="0"/>
                <w:iCs w:val="0"/>
                <w:sz w:val="20"/>
                <w:szCs w:val="20"/>
                <w:lang w:val="en-US" w:eastAsia="en-US"/>
              </w:rPr>
              <w:t>credite</w:t>
            </w:r>
            <w:proofErr w:type="spellEnd"/>
          </w:p>
        </w:tc>
        <w:tc>
          <w:tcPr>
            <w:tcW w:w="995" w:type="dxa"/>
            <w:gridSpan w:val="2"/>
            <w:shd w:val="clear" w:color="auto" w:fill="auto"/>
          </w:tcPr>
          <w:p w14:paraId="0F232917" w14:textId="158885A2" w:rsidR="00743EB7" w:rsidRPr="00B05243" w:rsidRDefault="00743EB7" w:rsidP="00636334">
            <w:pPr>
              <w:pStyle w:val="Heading2"/>
              <w:spacing w:before="0" w:after="0" w:line="240" w:lineRule="auto"/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</w:pPr>
            <w:r w:rsidRPr="00B05243">
              <w:rPr>
                <w:rFonts w:ascii="Times New Roman" w:hAnsi="Times New Roman"/>
                <w:b w:val="0"/>
                <w:i w:val="0"/>
                <w:iCs w:val="0"/>
                <w:sz w:val="20"/>
                <w:szCs w:val="20"/>
                <w:lang w:val="en-US" w:eastAsia="en-US"/>
              </w:rPr>
              <w:t>8</w:t>
            </w:r>
          </w:p>
        </w:tc>
      </w:tr>
    </w:tbl>
    <w:p w14:paraId="45D56EA0" w14:textId="77777777" w:rsidR="00743EB7" w:rsidRPr="00B05243" w:rsidRDefault="00743EB7" w:rsidP="00743EB7">
      <w:pPr>
        <w:spacing w:after="0" w:line="240" w:lineRule="auto"/>
        <w:rPr>
          <w:rFonts w:ascii="Times New Roman" w:hAnsi="Times New Roman"/>
          <w:b/>
          <w:sz w:val="20"/>
          <w:szCs w:val="20"/>
          <w:lang w:val="ro-RO"/>
        </w:rPr>
      </w:pPr>
    </w:p>
    <w:p w14:paraId="2801D73A" w14:textId="77777777" w:rsidR="00743EB7" w:rsidRPr="00B05243" w:rsidRDefault="00743EB7" w:rsidP="00743EB7">
      <w:pPr>
        <w:spacing w:after="0" w:line="240" w:lineRule="auto"/>
        <w:rPr>
          <w:rFonts w:ascii="Times New Roman" w:hAnsi="Times New Roman"/>
          <w:sz w:val="20"/>
          <w:szCs w:val="20"/>
          <w:lang w:val="ro-RO"/>
        </w:rPr>
      </w:pPr>
      <w:r w:rsidRPr="00B05243">
        <w:rPr>
          <w:rFonts w:ascii="Times New Roman" w:hAnsi="Times New Roman"/>
          <w:b/>
          <w:sz w:val="20"/>
          <w:szCs w:val="20"/>
          <w:lang w:val="ro-RO"/>
        </w:rPr>
        <w:t xml:space="preserve">4. Precondiţii </w:t>
      </w:r>
      <w:r w:rsidRPr="00B05243">
        <w:rPr>
          <w:rFonts w:ascii="Times New Roman" w:hAnsi="Times New Roman"/>
          <w:sz w:val="20"/>
          <w:szCs w:val="20"/>
          <w:lang w:val="ro-RO"/>
        </w:rPr>
        <w:t>(acolo unde este cazul)</w:t>
      </w:r>
    </w:p>
    <w:tbl>
      <w:tblPr>
        <w:tblW w:w="1020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07"/>
        <w:gridCol w:w="7399"/>
      </w:tblGrid>
      <w:tr w:rsidR="00743EB7" w:rsidRPr="00B05243" w14:paraId="56579950" w14:textId="77777777" w:rsidTr="008421B8">
        <w:tc>
          <w:tcPr>
            <w:tcW w:w="2807" w:type="dxa"/>
          </w:tcPr>
          <w:p w14:paraId="69AAA382" w14:textId="77777777" w:rsidR="00743EB7" w:rsidRPr="00B05243" w:rsidRDefault="00743EB7" w:rsidP="00743EB7">
            <w:pPr>
              <w:numPr>
                <w:ilvl w:val="1"/>
                <w:numId w:val="13"/>
              </w:num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de curriculum</w:t>
            </w:r>
          </w:p>
        </w:tc>
        <w:tc>
          <w:tcPr>
            <w:tcW w:w="7399" w:type="dxa"/>
          </w:tcPr>
          <w:p w14:paraId="524FB174" w14:textId="05FE41FD" w:rsidR="00743EB7" w:rsidRPr="00B05243" w:rsidRDefault="00555D9C" w:rsidP="00743EB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Nu este cazul.</w:t>
            </w:r>
          </w:p>
        </w:tc>
      </w:tr>
      <w:tr w:rsidR="00743EB7" w:rsidRPr="00CC4950" w14:paraId="62C44CC7" w14:textId="77777777" w:rsidTr="008421B8">
        <w:tc>
          <w:tcPr>
            <w:tcW w:w="2807" w:type="dxa"/>
          </w:tcPr>
          <w:p w14:paraId="79A17AA9" w14:textId="77777777" w:rsidR="00743EB7" w:rsidRPr="00B05243" w:rsidRDefault="00743EB7" w:rsidP="00743EB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4.2 de competenţe</w:t>
            </w:r>
          </w:p>
        </w:tc>
        <w:tc>
          <w:tcPr>
            <w:tcW w:w="7399" w:type="dxa"/>
          </w:tcPr>
          <w:p w14:paraId="42EB951D" w14:textId="680B0E8B" w:rsidR="00555D9C" w:rsidRPr="00B05243" w:rsidRDefault="00F03E22" w:rsidP="00555D9C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 xml:space="preserve">Este recomandat ca studenții să fi asimilat, în prealabil, </w:t>
            </w:r>
            <w:r w:rsidR="000B441A" w:rsidRPr="00B05243">
              <w:rPr>
                <w:rFonts w:ascii="Times New Roman" w:hAnsi="Times New Roman"/>
                <w:sz w:val="20"/>
                <w:szCs w:val="20"/>
                <w:lang w:val="ro-RO"/>
              </w:rPr>
              <w:t>competențe</w:t>
            </w:r>
            <w:r w:rsidR="00555D9C" w:rsidRPr="00B05243">
              <w:rPr>
                <w:rFonts w:ascii="Times New Roman" w:hAnsi="Times New Roman"/>
                <w:sz w:val="20"/>
                <w:szCs w:val="20"/>
                <w:lang w:val="ro-RO"/>
              </w:rPr>
              <w:t xml:space="preserve"> de interpretare și de analiză</w:t>
            </w:r>
            <w:r w:rsidR="000B441A" w:rsidRPr="00B05243">
              <w:rPr>
                <w:rFonts w:ascii="Times New Roman" w:hAnsi="Times New Roman"/>
                <w:sz w:val="20"/>
                <w:szCs w:val="20"/>
                <w:lang w:val="ro-RO"/>
              </w:rPr>
              <w:t xml:space="preserve"> </w:t>
            </w:r>
            <w:r w:rsidR="00555D9C" w:rsidRPr="00B05243">
              <w:rPr>
                <w:rFonts w:ascii="Times New Roman" w:hAnsi="Times New Roman"/>
                <w:sz w:val="20"/>
                <w:szCs w:val="20"/>
                <w:lang w:val="ro-RO"/>
              </w:rPr>
              <w:t>literară, precum și de elaborare a unei lucrări academice.</w:t>
            </w:r>
          </w:p>
        </w:tc>
      </w:tr>
    </w:tbl>
    <w:p w14:paraId="1FC266EE" w14:textId="77777777" w:rsidR="00743EB7" w:rsidRPr="00B05243" w:rsidRDefault="00743EB7" w:rsidP="00743EB7">
      <w:pPr>
        <w:spacing w:after="0" w:line="240" w:lineRule="auto"/>
        <w:rPr>
          <w:rFonts w:ascii="Times New Roman" w:hAnsi="Times New Roman"/>
          <w:b/>
          <w:sz w:val="20"/>
          <w:szCs w:val="20"/>
          <w:lang w:val="ro-RO"/>
        </w:rPr>
      </w:pPr>
    </w:p>
    <w:p w14:paraId="7FF37CDE" w14:textId="77777777" w:rsidR="00743EB7" w:rsidRPr="00B05243" w:rsidRDefault="00743EB7" w:rsidP="00743EB7">
      <w:pPr>
        <w:spacing w:after="0" w:line="240" w:lineRule="auto"/>
        <w:rPr>
          <w:rFonts w:ascii="Times New Roman" w:hAnsi="Times New Roman"/>
          <w:sz w:val="20"/>
          <w:szCs w:val="20"/>
          <w:lang w:val="ro-RO"/>
        </w:rPr>
      </w:pPr>
      <w:r w:rsidRPr="00B05243">
        <w:rPr>
          <w:rFonts w:ascii="Times New Roman" w:hAnsi="Times New Roman"/>
          <w:b/>
          <w:sz w:val="20"/>
          <w:szCs w:val="20"/>
          <w:lang w:val="ro-RO"/>
        </w:rPr>
        <w:t xml:space="preserve">5. Condiţii </w:t>
      </w:r>
      <w:r w:rsidRPr="00B05243">
        <w:rPr>
          <w:rFonts w:ascii="Times New Roman" w:hAnsi="Times New Roman"/>
          <w:sz w:val="20"/>
          <w:szCs w:val="20"/>
          <w:lang w:val="ro-RO"/>
        </w:rPr>
        <w:t>(acolo unde este cazul)</w:t>
      </w:r>
    </w:p>
    <w:tbl>
      <w:tblPr>
        <w:tblW w:w="1020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90"/>
        <w:gridCol w:w="7116"/>
      </w:tblGrid>
      <w:tr w:rsidR="00743EB7" w:rsidRPr="00CC4950" w14:paraId="567B1F07" w14:textId="77777777" w:rsidTr="008421B8">
        <w:tc>
          <w:tcPr>
            <w:tcW w:w="3090" w:type="dxa"/>
          </w:tcPr>
          <w:p w14:paraId="3B0A4AA2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5.1 de desfăşurare a cursului</w:t>
            </w:r>
          </w:p>
        </w:tc>
        <w:tc>
          <w:tcPr>
            <w:tcW w:w="7116" w:type="dxa"/>
          </w:tcPr>
          <w:p w14:paraId="14DDF79B" w14:textId="2FC63D1B" w:rsidR="00743EB7" w:rsidRPr="00CC4950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CC4950">
              <w:rPr>
                <w:rFonts w:ascii="Times New Roman" w:hAnsi="Times New Roman"/>
                <w:sz w:val="20"/>
                <w:szCs w:val="20"/>
                <w:lang w:val="ro-RO"/>
              </w:rPr>
              <w:t xml:space="preserve">Sală </w:t>
            </w:r>
            <w:r w:rsidR="000B441A" w:rsidRPr="00B05243">
              <w:rPr>
                <w:rFonts w:ascii="Times New Roman" w:hAnsi="Times New Roman"/>
                <w:sz w:val="20"/>
                <w:szCs w:val="20"/>
                <w:lang w:val="ro-RO"/>
              </w:rPr>
              <w:t>dotată cu</w:t>
            </w:r>
            <w:r w:rsidRPr="00CC4950">
              <w:rPr>
                <w:rFonts w:ascii="Times New Roman" w:hAnsi="Times New Roman"/>
                <w:sz w:val="20"/>
                <w:szCs w:val="20"/>
                <w:lang w:val="ro-RO"/>
              </w:rPr>
              <w:t xml:space="preserve"> </w:t>
            </w:r>
            <w:r w:rsidR="000B441A" w:rsidRPr="00CC4950">
              <w:rPr>
                <w:rFonts w:ascii="Times New Roman" w:hAnsi="Times New Roman"/>
                <w:sz w:val="20"/>
                <w:szCs w:val="20"/>
                <w:lang w:val="ro-RO"/>
              </w:rPr>
              <w:t xml:space="preserve">computer și </w:t>
            </w:r>
            <w:r w:rsidRPr="00CC4950">
              <w:rPr>
                <w:rFonts w:ascii="Times New Roman" w:hAnsi="Times New Roman"/>
                <w:sz w:val="20"/>
                <w:szCs w:val="20"/>
                <w:lang w:val="ro-RO"/>
              </w:rPr>
              <w:t>videoproiector</w:t>
            </w:r>
            <w:r w:rsidR="000B441A" w:rsidRPr="00CC4950">
              <w:rPr>
                <w:rFonts w:ascii="Times New Roman" w:hAnsi="Times New Roman"/>
                <w:sz w:val="20"/>
                <w:szCs w:val="20"/>
                <w:lang w:val="ro-RO"/>
              </w:rPr>
              <w:t>, acces Internet.</w:t>
            </w:r>
          </w:p>
          <w:p w14:paraId="2270A51D" w14:textId="77777777" w:rsidR="00743EB7" w:rsidRPr="00B05243" w:rsidRDefault="00743EB7" w:rsidP="0063633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Deși recomandată, prezenţa la orele de curs magistral nu condiționează prezentarea la evaluarea finală.</w:t>
            </w:r>
          </w:p>
        </w:tc>
      </w:tr>
      <w:tr w:rsidR="00743EB7" w:rsidRPr="00CC4950" w14:paraId="61A704D2" w14:textId="77777777" w:rsidTr="008421B8">
        <w:tc>
          <w:tcPr>
            <w:tcW w:w="3090" w:type="dxa"/>
          </w:tcPr>
          <w:p w14:paraId="4C62330C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5.2 de desfăşurare a seminarului</w:t>
            </w:r>
          </w:p>
        </w:tc>
        <w:tc>
          <w:tcPr>
            <w:tcW w:w="7116" w:type="dxa"/>
          </w:tcPr>
          <w:p w14:paraId="30F8F9CC" w14:textId="63230534" w:rsidR="000B441A" w:rsidRPr="00B05243" w:rsidRDefault="000B441A" w:rsidP="0063633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 xml:space="preserve">Sală dotată cu computer și proiector, acces Internet. </w:t>
            </w:r>
          </w:p>
          <w:p w14:paraId="230DC0B7" w14:textId="417B4453" w:rsidR="00743EB7" w:rsidRPr="00B05243" w:rsidRDefault="00743EB7" w:rsidP="00636334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Se încurajează prezenţa la seminar în proporție de min. 70% din totalul orelor alocate seminarului.</w:t>
            </w:r>
          </w:p>
        </w:tc>
      </w:tr>
    </w:tbl>
    <w:p w14:paraId="5F70CC0C" w14:textId="2C12A5E2" w:rsidR="00743EB7" w:rsidRDefault="00743EB7" w:rsidP="00743EB7">
      <w:pPr>
        <w:spacing w:after="0" w:line="240" w:lineRule="auto"/>
        <w:rPr>
          <w:rFonts w:ascii="Times New Roman" w:hAnsi="Times New Roman"/>
          <w:b/>
          <w:sz w:val="20"/>
          <w:szCs w:val="20"/>
          <w:lang w:val="ro-RO"/>
        </w:rPr>
      </w:pPr>
    </w:p>
    <w:p w14:paraId="6272A531" w14:textId="63383DB0" w:rsidR="00552CBA" w:rsidRDefault="00552CBA" w:rsidP="00743EB7">
      <w:pPr>
        <w:spacing w:after="0" w:line="240" w:lineRule="auto"/>
        <w:rPr>
          <w:rFonts w:ascii="Times New Roman" w:hAnsi="Times New Roman"/>
          <w:b/>
          <w:sz w:val="20"/>
          <w:szCs w:val="20"/>
          <w:lang w:val="ro-RO"/>
        </w:rPr>
      </w:pPr>
    </w:p>
    <w:p w14:paraId="7FA3708F" w14:textId="3C22262B" w:rsidR="00552CBA" w:rsidRDefault="00552CBA" w:rsidP="00743EB7">
      <w:pPr>
        <w:spacing w:after="0" w:line="240" w:lineRule="auto"/>
        <w:rPr>
          <w:rFonts w:ascii="Times New Roman" w:hAnsi="Times New Roman"/>
          <w:b/>
          <w:sz w:val="20"/>
          <w:szCs w:val="20"/>
          <w:lang w:val="ro-RO"/>
        </w:rPr>
      </w:pPr>
    </w:p>
    <w:p w14:paraId="051F2228" w14:textId="166E068A" w:rsidR="00552CBA" w:rsidRDefault="00552CBA" w:rsidP="00743EB7">
      <w:pPr>
        <w:spacing w:after="0" w:line="240" w:lineRule="auto"/>
        <w:rPr>
          <w:rFonts w:ascii="Times New Roman" w:hAnsi="Times New Roman"/>
          <w:b/>
          <w:sz w:val="20"/>
          <w:szCs w:val="20"/>
          <w:lang w:val="ro-RO"/>
        </w:rPr>
      </w:pPr>
    </w:p>
    <w:p w14:paraId="15FDA3D8" w14:textId="3E83426D" w:rsidR="00552CBA" w:rsidRDefault="00552CBA" w:rsidP="00743EB7">
      <w:pPr>
        <w:spacing w:after="0" w:line="240" w:lineRule="auto"/>
        <w:rPr>
          <w:rFonts w:ascii="Times New Roman" w:hAnsi="Times New Roman"/>
          <w:b/>
          <w:sz w:val="20"/>
          <w:szCs w:val="20"/>
          <w:lang w:val="ro-RO"/>
        </w:rPr>
      </w:pPr>
    </w:p>
    <w:p w14:paraId="4C9828D6" w14:textId="04638066" w:rsidR="00552CBA" w:rsidRDefault="00552CBA" w:rsidP="00743EB7">
      <w:pPr>
        <w:spacing w:after="0" w:line="240" w:lineRule="auto"/>
        <w:rPr>
          <w:rFonts w:ascii="Times New Roman" w:hAnsi="Times New Roman"/>
          <w:b/>
          <w:sz w:val="20"/>
          <w:szCs w:val="20"/>
          <w:lang w:val="ro-RO"/>
        </w:rPr>
      </w:pPr>
    </w:p>
    <w:p w14:paraId="784176AF" w14:textId="0273092B" w:rsidR="00552CBA" w:rsidRDefault="00552CBA" w:rsidP="00743EB7">
      <w:pPr>
        <w:spacing w:after="0" w:line="240" w:lineRule="auto"/>
        <w:rPr>
          <w:rFonts w:ascii="Times New Roman" w:hAnsi="Times New Roman"/>
          <w:b/>
          <w:sz w:val="20"/>
          <w:szCs w:val="20"/>
          <w:lang w:val="ro-RO"/>
        </w:rPr>
      </w:pPr>
    </w:p>
    <w:p w14:paraId="12337830" w14:textId="5B967A71" w:rsidR="00552CBA" w:rsidRDefault="00552CBA" w:rsidP="00743EB7">
      <w:pPr>
        <w:spacing w:after="0" w:line="240" w:lineRule="auto"/>
        <w:rPr>
          <w:rFonts w:ascii="Times New Roman" w:hAnsi="Times New Roman"/>
          <w:b/>
          <w:sz w:val="20"/>
          <w:szCs w:val="20"/>
          <w:lang w:val="ro-RO"/>
        </w:rPr>
      </w:pPr>
    </w:p>
    <w:p w14:paraId="36E429F4" w14:textId="6A2A3481" w:rsidR="00552CBA" w:rsidRDefault="00552CBA" w:rsidP="00743EB7">
      <w:pPr>
        <w:spacing w:after="0" w:line="240" w:lineRule="auto"/>
        <w:rPr>
          <w:rFonts w:ascii="Times New Roman" w:hAnsi="Times New Roman"/>
          <w:b/>
          <w:sz w:val="20"/>
          <w:szCs w:val="20"/>
          <w:lang w:val="ro-RO"/>
        </w:rPr>
      </w:pPr>
    </w:p>
    <w:p w14:paraId="702D21E9" w14:textId="0E7ADAD0" w:rsidR="00552CBA" w:rsidRDefault="00552CBA" w:rsidP="00743EB7">
      <w:pPr>
        <w:spacing w:after="0" w:line="240" w:lineRule="auto"/>
        <w:rPr>
          <w:rFonts w:ascii="Times New Roman" w:hAnsi="Times New Roman"/>
          <w:b/>
          <w:sz w:val="20"/>
          <w:szCs w:val="20"/>
          <w:lang w:val="ro-RO"/>
        </w:rPr>
      </w:pPr>
    </w:p>
    <w:p w14:paraId="1A291816" w14:textId="77777777" w:rsidR="00552CBA" w:rsidRPr="00B05243" w:rsidRDefault="00552CBA" w:rsidP="00743EB7">
      <w:pPr>
        <w:spacing w:after="0" w:line="240" w:lineRule="auto"/>
        <w:rPr>
          <w:rFonts w:ascii="Times New Roman" w:hAnsi="Times New Roman"/>
          <w:b/>
          <w:sz w:val="20"/>
          <w:szCs w:val="20"/>
          <w:lang w:val="ro-RO"/>
        </w:rPr>
      </w:pPr>
    </w:p>
    <w:p w14:paraId="0550C773" w14:textId="77777777" w:rsidR="00743EB7" w:rsidRPr="00B05243" w:rsidRDefault="00743EB7" w:rsidP="00743EB7">
      <w:pPr>
        <w:spacing w:after="0" w:line="240" w:lineRule="auto"/>
        <w:rPr>
          <w:rFonts w:ascii="Times New Roman" w:hAnsi="Times New Roman"/>
          <w:b/>
          <w:sz w:val="20"/>
          <w:szCs w:val="20"/>
          <w:lang w:val="ro-RO"/>
        </w:rPr>
      </w:pPr>
      <w:r w:rsidRPr="00B05243">
        <w:rPr>
          <w:rFonts w:ascii="Times New Roman" w:hAnsi="Times New Roman"/>
          <w:b/>
          <w:sz w:val="20"/>
          <w:szCs w:val="20"/>
          <w:lang w:val="ro-RO"/>
        </w:rPr>
        <w:lastRenderedPageBreak/>
        <w:t>6. Competenţe specifice acumulate</w:t>
      </w:r>
    </w:p>
    <w:tbl>
      <w:tblPr>
        <w:tblW w:w="1020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C0C0C0"/>
        <w:tblLook w:val="01E0" w:firstRow="1" w:lastRow="1" w:firstColumn="1" w:lastColumn="1" w:noHBand="0" w:noVBand="0"/>
      </w:tblPr>
      <w:tblGrid>
        <w:gridCol w:w="851"/>
        <w:gridCol w:w="9355"/>
      </w:tblGrid>
      <w:tr w:rsidR="00743EB7" w:rsidRPr="00CC4950" w14:paraId="43D1C47F" w14:textId="77777777" w:rsidTr="008421B8">
        <w:trPr>
          <w:cantSplit/>
          <w:trHeight w:val="2289"/>
        </w:trPr>
        <w:tc>
          <w:tcPr>
            <w:tcW w:w="851" w:type="dxa"/>
            <w:tcBorders>
              <w:top w:val="single" w:sz="4" w:space="0" w:color="auto"/>
            </w:tcBorders>
            <w:shd w:val="clear" w:color="auto" w:fill="auto"/>
            <w:textDirection w:val="btLr"/>
          </w:tcPr>
          <w:p w14:paraId="07002726" w14:textId="77777777" w:rsidR="00743EB7" w:rsidRPr="00B05243" w:rsidRDefault="00743EB7" w:rsidP="00636334">
            <w:pPr>
              <w:spacing w:after="0" w:line="240" w:lineRule="auto"/>
              <w:ind w:left="113" w:right="113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Competenţe profesionale</w:t>
            </w:r>
          </w:p>
        </w:tc>
        <w:tc>
          <w:tcPr>
            <w:tcW w:w="9355" w:type="dxa"/>
            <w:tcBorders>
              <w:top w:val="single" w:sz="4" w:space="0" w:color="auto"/>
            </w:tcBorders>
            <w:shd w:val="clear" w:color="auto" w:fill="auto"/>
          </w:tcPr>
          <w:p w14:paraId="254ACCB7" w14:textId="4F7EFEDF" w:rsidR="00B05243" w:rsidRPr="00B05243" w:rsidRDefault="00B05243" w:rsidP="00B05243">
            <w:pPr>
              <w:numPr>
                <w:ilvl w:val="0"/>
                <w:numId w:val="18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Deprinderi de abordare</w:t>
            </w:r>
            <w:r w:rsidR="001D03BC">
              <w:rPr>
                <w:rFonts w:ascii="Times New Roman" w:hAnsi="Times New Roman"/>
                <w:sz w:val="20"/>
                <w:szCs w:val="20"/>
                <w:lang w:val="ro-RO"/>
              </w:rPr>
              <w:t xml:space="preserve"> complexă</w:t>
            </w: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 xml:space="preserve"> a fenomenului literar  francofon </w:t>
            </w:r>
          </w:p>
          <w:p w14:paraId="419C4480" w14:textId="1408C141" w:rsidR="00B05243" w:rsidRPr="00B05243" w:rsidRDefault="00B05243" w:rsidP="00B05243">
            <w:pPr>
              <w:numPr>
                <w:ilvl w:val="0"/>
                <w:numId w:val="18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Utilizare pertinentă a criteriilor de evaluare pentru a formula judecăţi de valoare</w:t>
            </w:r>
            <w:r w:rsidR="001D03BC">
              <w:rPr>
                <w:rFonts w:ascii="Times New Roman" w:hAnsi="Times New Roman"/>
                <w:sz w:val="20"/>
                <w:szCs w:val="20"/>
                <w:lang w:val="ro-RO"/>
              </w:rPr>
              <w:t xml:space="preserve"> cu privire la o operă literară</w:t>
            </w:r>
          </w:p>
          <w:p w14:paraId="22FCA8EF" w14:textId="2EEA8C71" w:rsidR="00B05243" w:rsidRPr="00B05243" w:rsidRDefault="00B05243" w:rsidP="00B05243">
            <w:pPr>
              <w:numPr>
                <w:ilvl w:val="0"/>
                <w:numId w:val="18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Dobândirea de competențe în abordarea practicilor literare moderne și contemporane</w:t>
            </w:r>
          </w:p>
          <w:p w14:paraId="51E9A8C6" w14:textId="274EB61E" w:rsidR="00B05243" w:rsidRPr="00B05243" w:rsidRDefault="00B05243" w:rsidP="00B05243">
            <w:pPr>
              <w:numPr>
                <w:ilvl w:val="0"/>
                <w:numId w:val="18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Utilizarea competențelor de analiză în formularea unui discurs critic argumentat și a unor judecăți de valoare în contextul apariţiei a noi practici discursive și a noi instrumente de analiză</w:t>
            </w:r>
          </w:p>
          <w:p w14:paraId="0BFC8681" w14:textId="40FAB2D7" w:rsidR="00B05243" w:rsidRPr="00B05243" w:rsidRDefault="00B05243" w:rsidP="00B05243">
            <w:pPr>
              <w:numPr>
                <w:ilvl w:val="0"/>
                <w:numId w:val="18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 xml:space="preserve">Stabilirea de legături pertinente între discursul literar și curente ideologice </w:t>
            </w:r>
          </w:p>
          <w:p w14:paraId="71C0BCC8" w14:textId="49BFA5C7" w:rsidR="00B05243" w:rsidRPr="00B05243" w:rsidRDefault="00B05243" w:rsidP="00B05243">
            <w:pPr>
              <w:numPr>
                <w:ilvl w:val="0"/>
                <w:numId w:val="18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Deprinderi de bune practici în redactarea şi utilizarea surselor de documentare</w:t>
            </w:r>
          </w:p>
          <w:p w14:paraId="00472136" w14:textId="38FECEB4" w:rsidR="00743EB7" w:rsidRPr="00B05243" w:rsidRDefault="00B05243" w:rsidP="00B05243">
            <w:pPr>
              <w:numPr>
                <w:ilvl w:val="0"/>
                <w:numId w:val="18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Însușirea de către student a unui set de instrumente metodologice care îi vor servi la redactarea unui proiect științific în care să repereze și analizeze procedeele textuale folosite de către scriitori analizați în cadrul cursului</w:t>
            </w:r>
          </w:p>
        </w:tc>
      </w:tr>
      <w:tr w:rsidR="00743EB7" w:rsidRPr="00CC4950" w14:paraId="33E36EB9" w14:textId="77777777" w:rsidTr="008421B8">
        <w:trPr>
          <w:cantSplit/>
          <w:trHeight w:val="1403"/>
        </w:trPr>
        <w:tc>
          <w:tcPr>
            <w:tcW w:w="851" w:type="dxa"/>
            <w:shd w:val="clear" w:color="auto" w:fill="auto"/>
            <w:textDirection w:val="btLr"/>
          </w:tcPr>
          <w:p w14:paraId="616C1899" w14:textId="77777777" w:rsidR="00743EB7" w:rsidRPr="00B05243" w:rsidRDefault="00743EB7" w:rsidP="00636334">
            <w:pPr>
              <w:spacing w:after="0" w:line="240" w:lineRule="auto"/>
              <w:ind w:left="113" w:right="113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Competenţe transversale</w:t>
            </w:r>
          </w:p>
        </w:tc>
        <w:tc>
          <w:tcPr>
            <w:tcW w:w="9355" w:type="dxa"/>
            <w:shd w:val="clear" w:color="auto" w:fill="auto"/>
          </w:tcPr>
          <w:p w14:paraId="0AF8935B" w14:textId="1BC4D07B" w:rsidR="00743EB7" w:rsidRPr="00B05243" w:rsidRDefault="00743EB7" w:rsidP="0063633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CT1. Utilizarea componentelor domeniului Limbi și literaturi în deplină concordanță cu etica profesională</w:t>
            </w:r>
          </w:p>
          <w:p w14:paraId="7D39C181" w14:textId="77777777" w:rsidR="00743EB7" w:rsidRPr="00B05243" w:rsidRDefault="00743EB7" w:rsidP="00636334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CT2. Relaţionarea în echipă; comunicarea interpersonală și asumarea de roluri specifice</w:t>
            </w:r>
          </w:p>
          <w:p w14:paraId="2BC15B97" w14:textId="77777777" w:rsidR="00743EB7" w:rsidRPr="00B05243" w:rsidRDefault="00743EB7" w:rsidP="00636334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CT3 Organizarea unui proiect individual de formare continuă; îndeplinirea obiectivelor de formare prin activități de informare, prin proiecte în echipă și prin participarea la programe instituționale de dezvoltare personală și profesională</w:t>
            </w:r>
          </w:p>
        </w:tc>
      </w:tr>
    </w:tbl>
    <w:p w14:paraId="371B71E5" w14:textId="77777777" w:rsidR="00743EB7" w:rsidRPr="00B05243" w:rsidRDefault="00743EB7" w:rsidP="00743EB7">
      <w:pPr>
        <w:spacing w:after="0" w:line="240" w:lineRule="auto"/>
        <w:rPr>
          <w:rFonts w:ascii="Times New Roman" w:hAnsi="Times New Roman"/>
          <w:b/>
          <w:sz w:val="20"/>
          <w:szCs w:val="20"/>
          <w:lang w:val="ro-RO"/>
        </w:rPr>
      </w:pPr>
    </w:p>
    <w:p w14:paraId="32ED2AFE" w14:textId="77777777" w:rsidR="00743EB7" w:rsidRPr="00B05243" w:rsidRDefault="00743EB7" w:rsidP="00743EB7">
      <w:pPr>
        <w:spacing w:after="0" w:line="240" w:lineRule="auto"/>
        <w:rPr>
          <w:rFonts w:ascii="Times New Roman" w:hAnsi="Times New Roman"/>
          <w:sz w:val="20"/>
          <w:szCs w:val="20"/>
          <w:lang w:val="ro-RO"/>
        </w:rPr>
      </w:pPr>
      <w:r w:rsidRPr="00B05243">
        <w:rPr>
          <w:rFonts w:ascii="Times New Roman" w:hAnsi="Times New Roman"/>
          <w:b/>
          <w:sz w:val="20"/>
          <w:szCs w:val="20"/>
          <w:lang w:val="ro-RO"/>
        </w:rPr>
        <w:t xml:space="preserve">7. Obiectivele disciplinei </w:t>
      </w:r>
      <w:r w:rsidRPr="00B05243">
        <w:rPr>
          <w:rFonts w:ascii="Times New Roman" w:hAnsi="Times New Roman"/>
          <w:sz w:val="20"/>
          <w:szCs w:val="20"/>
          <w:lang w:val="ro-RO"/>
        </w:rPr>
        <w:t>(conform grilei de competenţe specifice acumulate)</w:t>
      </w:r>
    </w:p>
    <w:tbl>
      <w:tblPr>
        <w:tblW w:w="1020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C0C0C0"/>
        <w:tblLook w:val="01E0" w:firstRow="1" w:lastRow="1" w:firstColumn="1" w:lastColumn="1" w:noHBand="0" w:noVBand="0"/>
      </w:tblPr>
      <w:tblGrid>
        <w:gridCol w:w="1498"/>
        <w:gridCol w:w="8708"/>
      </w:tblGrid>
      <w:tr w:rsidR="00743EB7" w:rsidRPr="00CC4950" w14:paraId="6937E32C" w14:textId="77777777" w:rsidTr="005F1705">
        <w:tc>
          <w:tcPr>
            <w:tcW w:w="1491" w:type="dxa"/>
            <w:shd w:val="clear" w:color="auto" w:fill="auto"/>
          </w:tcPr>
          <w:p w14:paraId="4F973315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7.1 Obiectivul general al disciplinei</w:t>
            </w:r>
          </w:p>
        </w:tc>
        <w:tc>
          <w:tcPr>
            <w:tcW w:w="8715" w:type="dxa"/>
            <w:shd w:val="clear" w:color="auto" w:fill="auto"/>
          </w:tcPr>
          <w:p w14:paraId="794F1079" w14:textId="48D29A0F" w:rsidR="00743EB7" w:rsidRPr="00B05243" w:rsidRDefault="00B05243" w:rsidP="00B0524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Cursul abordează autori </w:t>
            </w:r>
            <w:r w:rsidR="00632944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elvețieni</w:t>
            </w:r>
            <w:r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 de expresie franceză, în dorinţa de a pune în evidenţă </w:t>
            </w:r>
            <w:r w:rsidR="006A4271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modul</w:t>
            </w:r>
            <w:r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 în care aceştia</w:t>
            </w:r>
            <w:r w:rsidR="006A4271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 înțeleg să își</w:t>
            </w:r>
            <w:r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 exprim</w:t>
            </w:r>
            <w:r w:rsidR="006A4271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e</w:t>
            </w:r>
            <w:r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, printr-un act </w:t>
            </w:r>
            <w:r w:rsidR="00A56D2F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mai degrabă „supra</w:t>
            </w:r>
            <w:r w:rsidR="00632944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-</w:t>
            </w:r>
            <w:r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conştient</w:t>
            </w:r>
            <w:r w:rsidR="00A56D2F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”</w:t>
            </w:r>
            <w:r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 de </w:t>
            </w:r>
            <w:r w:rsidR="0096094A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valorizare a diferențelor</w:t>
            </w:r>
            <w:r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, specificitatea lor</w:t>
            </w:r>
            <w:r w:rsidR="00A56D2F"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 în </w:t>
            </w:r>
            <w:r w:rsidR="00A56D2F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vastul areal</w:t>
            </w:r>
            <w:r w:rsidR="00A56D2F"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 francofon</w:t>
            </w:r>
            <w:r w:rsidR="00F17518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, dar și în interiorul spațiu</w:t>
            </w:r>
            <w:r w:rsidR="0096094A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lui</w:t>
            </w:r>
            <w:r w:rsidR="00F17518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 cultural </w:t>
            </w:r>
            <w:r w:rsidR="00632944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elvețian</w:t>
            </w:r>
            <w:r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. În această literatură „minoritară”, acolo mai ales unde e</w:t>
            </w:r>
            <w:r w:rsidR="006A4271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a nu este</w:t>
            </w:r>
            <w:r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 absorbită de literatura franceză propriu-zisă, cunoaşterea </w:t>
            </w:r>
            <w:r w:rsidR="009645CB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și</w:t>
            </w:r>
            <w:r w:rsidR="00A56D2F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 necunoașterea C</w:t>
            </w:r>
            <w:r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eluilalt </w:t>
            </w:r>
            <w:r w:rsidR="006A547E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sunt</w:t>
            </w:r>
            <w:r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 </w:t>
            </w:r>
            <w:r w:rsidR="006A4271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strâns </w:t>
            </w:r>
            <w:r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legat</w:t>
            </w:r>
            <w:r w:rsidR="006A547E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e</w:t>
            </w:r>
            <w:r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 de </w:t>
            </w:r>
            <w:r w:rsidR="006A4271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modul în care identitatea este percepută</w:t>
            </w:r>
            <w:r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, de unde o </w:t>
            </w:r>
            <w:r w:rsidR="006A4271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problematică </w:t>
            </w:r>
            <w:r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identitară pe care</w:t>
            </w:r>
            <w:r w:rsidR="006A4271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 o mare parte a scriitorilor romanzi</w:t>
            </w:r>
            <w:r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 o </w:t>
            </w:r>
            <w:r w:rsidR="006A4271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abordează prin prisma unei scriituri polifonice sau plurilingvistice ce valorizează </w:t>
            </w:r>
            <w:r w:rsidR="006A547E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multi</w:t>
            </w:r>
            <w:r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culturalismul </w:t>
            </w:r>
            <w:r w:rsidR="006A547E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și metisajul identitar al </w:t>
            </w:r>
            <w:r w:rsidR="006A4271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Elveției romande</w:t>
            </w:r>
            <w:r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. Cursul se menţine în proximitatea textelor, aprofundate la seminarii fie prin prelegeri pe anumite teme, fie prin comentarii de texte reprezentative.</w:t>
            </w:r>
          </w:p>
        </w:tc>
      </w:tr>
      <w:tr w:rsidR="00743EB7" w:rsidRPr="00CC4950" w14:paraId="3B97594E" w14:textId="77777777" w:rsidTr="005F1705">
        <w:tc>
          <w:tcPr>
            <w:tcW w:w="1491" w:type="dxa"/>
            <w:shd w:val="clear" w:color="auto" w:fill="auto"/>
          </w:tcPr>
          <w:p w14:paraId="2012FA82" w14:textId="21C6C90A" w:rsidR="00743EB7" w:rsidRPr="00B05243" w:rsidRDefault="00743EB7" w:rsidP="000B441A">
            <w:pPr>
              <w:pStyle w:val="ListParagraph"/>
              <w:numPr>
                <w:ilvl w:val="1"/>
                <w:numId w:val="21"/>
              </w:num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Obiectivele specifice</w:t>
            </w:r>
          </w:p>
        </w:tc>
        <w:tc>
          <w:tcPr>
            <w:tcW w:w="8715" w:type="dxa"/>
            <w:shd w:val="clear" w:color="auto" w:fill="auto"/>
          </w:tcPr>
          <w:p w14:paraId="704C1659" w14:textId="77777777" w:rsidR="001A12C3" w:rsidRDefault="001A12C3" w:rsidP="00B0524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 xml:space="preserve">* sensibilizarea studenților la abordarea aprofundată și contextualizată a fenomenului </w:t>
            </w:r>
            <w:r w:rsidR="00B05243" w:rsidRPr="00B05243">
              <w:rPr>
                <w:rFonts w:ascii="Times New Roman" w:hAnsi="Times New Roman"/>
                <w:sz w:val="20"/>
                <w:szCs w:val="20"/>
                <w:lang w:val="ro-RO"/>
              </w:rPr>
              <w:t xml:space="preserve">literar </w:t>
            </w:r>
            <w:r>
              <w:rPr>
                <w:rFonts w:ascii="Times New Roman" w:hAnsi="Times New Roman"/>
                <w:sz w:val="20"/>
                <w:szCs w:val="20"/>
                <w:lang w:val="ro-RO"/>
              </w:rPr>
              <w:t>francofon</w:t>
            </w:r>
            <w:r w:rsidR="00B05243" w:rsidRPr="00B05243">
              <w:rPr>
                <w:rFonts w:ascii="Times New Roman" w:hAnsi="Times New Roman"/>
                <w:sz w:val="20"/>
                <w:szCs w:val="20"/>
                <w:lang w:val="ro-RO"/>
              </w:rPr>
              <w:t xml:space="preserve">, </w:t>
            </w:r>
          </w:p>
          <w:p w14:paraId="650F8FA9" w14:textId="77777777" w:rsidR="001A12C3" w:rsidRDefault="001A12C3" w:rsidP="00B0524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 xml:space="preserve">* </w:t>
            </w:r>
            <w:r w:rsidR="00B05243" w:rsidRPr="00B05243">
              <w:rPr>
                <w:rFonts w:ascii="Times New Roman" w:hAnsi="Times New Roman"/>
                <w:sz w:val="20"/>
                <w:szCs w:val="20"/>
                <w:lang w:val="ro-RO"/>
              </w:rPr>
              <w:t xml:space="preserve">asimilarea unor tehnici interpretative care să permită cunoaşterea în profunzime a textelor, </w:t>
            </w:r>
          </w:p>
          <w:p w14:paraId="29E77B37" w14:textId="736F5880" w:rsidR="00B05243" w:rsidRPr="00B05243" w:rsidRDefault="001A12C3" w:rsidP="00B0524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 xml:space="preserve">* însușirea de </w:t>
            </w:r>
            <w:r w:rsidR="00B05243" w:rsidRPr="00B05243">
              <w:rPr>
                <w:rFonts w:ascii="Times New Roman" w:hAnsi="Times New Roman"/>
                <w:sz w:val="20"/>
                <w:szCs w:val="20"/>
                <w:lang w:val="ro-RO"/>
              </w:rPr>
              <w:t xml:space="preserve">deprinderi de lectură corectă, profesionistă, </w:t>
            </w:r>
            <w:r>
              <w:rPr>
                <w:rFonts w:ascii="Times New Roman" w:hAnsi="Times New Roman"/>
                <w:sz w:val="20"/>
                <w:szCs w:val="20"/>
                <w:lang w:val="ro-RO"/>
              </w:rPr>
              <w:t xml:space="preserve">de stabilire de </w:t>
            </w:r>
            <w:r w:rsidR="00B05243" w:rsidRPr="00B05243">
              <w:rPr>
                <w:rFonts w:ascii="Times New Roman" w:hAnsi="Times New Roman"/>
                <w:sz w:val="20"/>
                <w:szCs w:val="20"/>
                <w:lang w:val="ro-RO"/>
              </w:rPr>
              <w:t xml:space="preserve">repere şi conexiuni </w:t>
            </w:r>
            <w:r>
              <w:rPr>
                <w:rFonts w:ascii="Times New Roman" w:hAnsi="Times New Roman"/>
                <w:sz w:val="20"/>
                <w:szCs w:val="20"/>
                <w:lang w:val="ro-RO"/>
              </w:rPr>
              <w:t>cu alte arii literare francofone</w:t>
            </w:r>
            <w:r w:rsidR="00B05243" w:rsidRPr="00B05243">
              <w:rPr>
                <w:rFonts w:ascii="Times New Roman" w:hAnsi="Times New Roman"/>
                <w:sz w:val="20"/>
                <w:szCs w:val="20"/>
                <w:lang w:val="ro-RO"/>
              </w:rPr>
              <w:t>.</w:t>
            </w:r>
          </w:p>
          <w:p w14:paraId="02882245" w14:textId="66BF6934" w:rsidR="00743EB7" w:rsidRPr="00B05243" w:rsidRDefault="00B05243" w:rsidP="00B05243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Studenţii se vor familiariza cu texte reprezentative din autori nu mai puţin reprezentativi ai spaţiului elveţian romand</w:t>
            </w:r>
            <w:r w:rsidR="00306E33">
              <w:rPr>
                <w:rFonts w:ascii="Times New Roman" w:hAnsi="Times New Roman"/>
                <w:sz w:val="20"/>
                <w:szCs w:val="20"/>
                <w:lang w:val="ro-RO"/>
              </w:rPr>
              <w:t xml:space="preserve"> (</w:t>
            </w: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 xml:space="preserve">Charles-Ferdinand Ramuz, </w:t>
            </w:r>
            <w:r w:rsidR="00375DB0">
              <w:rPr>
                <w:rFonts w:ascii="Times New Roman" w:hAnsi="Times New Roman"/>
                <w:sz w:val="20"/>
                <w:szCs w:val="20"/>
                <w:lang w:val="ro-RO"/>
              </w:rPr>
              <w:t xml:space="preserve">Blaise Cendrars, </w:t>
            </w: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 xml:space="preserve">Nicolas Bouvier, </w:t>
            </w:r>
            <w:r w:rsidR="00470789" w:rsidRPr="00B05243">
              <w:rPr>
                <w:rFonts w:ascii="Times New Roman" w:hAnsi="Times New Roman"/>
                <w:sz w:val="20"/>
                <w:szCs w:val="20"/>
                <w:lang w:val="ro-RO"/>
              </w:rPr>
              <w:t xml:space="preserve">Jacques Chessex, </w:t>
            </w: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Yvette Z’Graggen, Agota Kristof, Philippe Jaccottet, Adrien Pasquali, Sylviane Dupuis, Marius Daniel Popescu, Joël Dicker</w:t>
            </w:r>
            <w:r w:rsidR="00306E33">
              <w:rPr>
                <w:rFonts w:ascii="Times New Roman" w:hAnsi="Times New Roman"/>
                <w:sz w:val="20"/>
                <w:szCs w:val="20"/>
                <w:lang w:val="ro-RO"/>
              </w:rPr>
              <w:t>)</w:t>
            </w: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.</w:t>
            </w:r>
          </w:p>
        </w:tc>
      </w:tr>
    </w:tbl>
    <w:p w14:paraId="3849CD92" w14:textId="77777777" w:rsidR="00743EB7" w:rsidRPr="00B05243" w:rsidRDefault="00743EB7" w:rsidP="00743EB7">
      <w:pPr>
        <w:spacing w:after="0" w:line="240" w:lineRule="auto"/>
        <w:rPr>
          <w:rFonts w:ascii="Times New Roman" w:hAnsi="Times New Roman"/>
          <w:b/>
          <w:sz w:val="20"/>
          <w:szCs w:val="20"/>
          <w:lang w:val="ro-RO"/>
        </w:rPr>
      </w:pPr>
    </w:p>
    <w:p w14:paraId="0260286B" w14:textId="2F10611E" w:rsidR="00743EB7" w:rsidRPr="00B05243" w:rsidRDefault="00743EB7" w:rsidP="00743EB7">
      <w:pPr>
        <w:spacing w:after="0" w:line="240" w:lineRule="auto"/>
        <w:rPr>
          <w:rFonts w:ascii="Times New Roman" w:hAnsi="Times New Roman"/>
          <w:b/>
          <w:sz w:val="20"/>
          <w:szCs w:val="20"/>
          <w:lang w:val="ro-RO"/>
        </w:rPr>
      </w:pPr>
      <w:r w:rsidRPr="00B05243">
        <w:rPr>
          <w:rFonts w:ascii="Times New Roman" w:hAnsi="Times New Roman"/>
          <w:b/>
          <w:sz w:val="20"/>
          <w:szCs w:val="20"/>
          <w:lang w:val="ro-RO"/>
        </w:rPr>
        <w:t>8. Conţinuturi</w:t>
      </w:r>
    </w:p>
    <w:tbl>
      <w:tblPr>
        <w:tblW w:w="10206" w:type="dxa"/>
        <w:tblInd w:w="-4" w:type="dxa"/>
        <w:tblLayout w:type="fixed"/>
        <w:tblLook w:val="0000" w:firstRow="0" w:lastRow="0" w:firstColumn="0" w:lastColumn="0" w:noHBand="0" w:noVBand="0"/>
      </w:tblPr>
      <w:tblGrid>
        <w:gridCol w:w="6237"/>
        <w:gridCol w:w="2694"/>
        <w:gridCol w:w="1275"/>
      </w:tblGrid>
      <w:tr w:rsidR="00B05243" w:rsidRPr="00B05243" w14:paraId="71E67A62" w14:textId="77777777" w:rsidTr="00B05243">
        <w:trPr>
          <w:trHeight w:val="1"/>
        </w:trPr>
        <w:tc>
          <w:tcPr>
            <w:tcW w:w="62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47670C2A" w14:textId="77777777" w:rsidR="00B05243" w:rsidRPr="00B05243" w:rsidRDefault="00B05243" w:rsidP="00B0524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SimSun" w:hAnsi="Times New Roman"/>
                <w:b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b/>
                <w:sz w:val="20"/>
                <w:szCs w:val="20"/>
                <w:lang w:val="ro-RO" w:eastAsia="zh-CN"/>
              </w:rPr>
              <w:t>8.1 Curs</w:t>
            </w:r>
          </w:p>
        </w:tc>
        <w:tc>
          <w:tcPr>
            <w:tcW w:w="26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574A8EE2" w14:textId="77777777" w:rsidR="00B05243" w:rsidRPr="00B05243" w:rsidRDefault="00B05243" w:rsidP="00B0524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SimSun" w:hAnsi="Times New Roman"/>
                <w:b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b/>
                <w:sz w:val="20"/>
                <w:szCs w:val="20"/>
                <w:lang w:val="ro-RO" w:eastAsia="zh-CN"/>
              </w:rPr>
              <w:t>Metode de predare</w:t>
            </w:r>
          </w:p>
        </w:tc>
        <w:tc>
          <w:tcPr>
            <w:tcW w:w="12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625855F5" w14:textId="77777777" w:rsidR="00B05243" w:rsidRPr="00B05243" w:rsidRDefault="00B05243" w:rsidP="00B05243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SimSun" w:hAnsi="Times New Roman"/>
                <w:b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b/>
                <w:sz w:val="20"/>
                <w:szCs w:val="20"/>
                <w:lang w:val="ro-RO" w:eastAsia="zh-CN"/>
              </w:rPr>
              <w:t>Observaţii</w:t>
            </w:r>
          </w:p>
        </w:tc>
      </w:tr>
      <w:tr w:rsidR="00B05243" w:rsidRPr="00B05243" w14:paraId="3FF42D5C" w14:textId="77777777" w:rsidTr="00B05243">
        <w:trPr>
          <w:trHeight w:val="1"/>
        </w:trPr>
        <w:tc>
          <w:tcPr>
            <w:tcW w:w="62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31F1EE66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  <w:t>Curs 1</w:t>
            </w:r>
            <w:r w:rsidRPr="00C52E0E">
              <w:rPr>
                <w:rFonts w:ascii="Times New Roman" w:eastAsia="SimSun" w:hAnsi="Times New Roman"/>
                <w:b/>
                <w:bCs/>
                <w:i/>
                <w:iCs/>
                <w:sz w:val="20"/>
                <w:szCs w:val="20"/>
                <w:lang w:val="ro-RO" w:eastAsia="zh-CN"/>
              </w:rPr>
              <w:t>: La (littérature) Suisse romande existe-t-elle?</w:t>
            </w:r>
            <w:r w:rsidRPr="00B05243"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  <w:t xml:space="preserve"> </w:t>
            </w:r>
          </w:p>
          <w:p w14:paraId="29538F01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Federalism, protestantism și literatură. Paradoxul literaturii romande: raporturile scriitorilor romanzi cu limba franceză. Importanța traducerii în literatura elvețiană francofonă. Periodizare în literatura romandă </w:t>
            </w:r>
          </w:p>
        </w:tc>
        <w:tc>
          <w:tcPr>
            <w:tcW w:w="26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05A1EBF0" w14:textId="2B223C23" w:rsidR="00B05243" w:rsidRPr="00B05243" w:rsidRDefault="00B05243" w:rsidP="00B0524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 xml:space="preserve">Prelegere și prezentare Power Point, studii de caz și analize </w:t>
            </w:r>
            <w:r w:rsidR="00D9007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d</w:t>
            </w: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e text, problematizare și dezbatere</w:t>
            </w:r>
          </w:p>
        </w:tc>
        <w:tc>
          <w:tcPr>
            <w:tcW w:w="12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1C4937F3" w14:textId="7DA53E75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</w:p>
        </w:tc>
      </w:tr>
      <w:tr w:rsidR="00B05243" w:rsidRPr="00CC4950" w14:paraId="4C612F75" w14:textId="77777777" w:rsidTr="00B05243">
        <w:trPr>
          <w:trHeight w:val="1"/>
        </w:trPr>
        <w:tc>
          <w:tcPr>
            <w:tcW w:w="62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157CFDBA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  <w:t>Curs 2:</w:t>
            </w:r>
            <w:r w:rsidRPr="00B05243">
              <w:rPr>
                <w:rFonts w:ascii="Times New Roman" w:eastAsia="SimSun" w:hAnsi="Times New Roman"/>
                <w:b/>
                <w:sz w:val="20"/>
                <w:szCs w:val="20"/>
                <w:lang w:val="ro-RO" w:eastAsia="zh-CN"/>
              </w:rPr>
              <w:t xml:space="preserve"> „Specificitatea helvetă” </w:t>
            </w:r>
          </w:p>
          <w:p w14:paraId="771E7586" w14:textId="5C5DE816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Mituri fondatoare în literatura romandă. Emblemele imaginarului helvet. Teme literare: peisajul, filiația, </w:t>
            </w:r>
            <w:r w:rsidR="00F91912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culpabilitatea, rușinea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, metisajul identitar, migrația </w:t>
            </w:r>
          </w:p>
        </w:tc>
        <w:tc>
          <w:tcPr>
            <w:tcW w:w="26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668F9548" w14:textId="77777777" w:rsidR="00B05243" w:rsidRPr="00B05243" w:rsidRDefault="00B05243" w:rsidP="00B0524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Prelegere și prezentare Power Point, studii de caz și analize de imagini, problematizare și dezbatere</w:t>
            </w:r>
          </w:p>
        </w:tc>
        <w:tc>
          <w:tcPr>
            <w:tcW w:w="12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793DA148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 w:bidi="as-IN"/>
              </w:rPr>
            </w:pPr>
          </w:p>
        </w:tc>
      </w:tr>
      <w:tr w:rsidR="00B05243" w:rsidRPr="00B05243" w14:paraId="0467F17D" w14:textId="77777777" w:rsidTr="00B05243">
        <w:trPr>
          <w:trHeight w:val="1"/>
        </w:trPr>
        <w:tc>
          <w:tcPr>
            <w:tcW w:w="62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47666F59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  <w:t xml:space="preserve">Curs 3: Ch.-F. </w:t>
            </w:r>
            <w:r w:rsidRPr="00B05243">
              <w:rPr>
                <w:rFonts w:ascii="Times New Roman" w:eastAsia="SimSun" w:hAnsi="Times New Roman"/>
                <w:b/>
                <w:sz w:val="20"/>
                <w:szCs w:val="20"/>
                <w:lang w:val="ro-RO" w:eastAsia="zh-CN"/>
              </w:rPr>
              <w:t xml:space="preserve">Ramuz, părintele fondator al literaturii romande </w:t>
            </w:r>
          </w:p>
          <w:p w14:paraId="3FCA8CFD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/>
              </w:rPr>
              <w:t>Cuvinte-cheie: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 helvetism, regionalism, înrădăcinare locală, elementar</w:t>
            </w:r>
          </w:p>
        </w:tc>
        <w:tc>
          <w:tcPr>
            <w:tcW w:w="26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588F8FB7" w14:textId="1F7B7A40" w:rsidR="00B05243" w:rsidRPr="00B05243" w:rsidRDefault="00B05243" w:rsidP="00B0524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 xml:space="preserve">Prelegere și prezentare Power Point, studii de caz și analize </w:t>
            </w:r>
            <w:r w:rsidR="00D9007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d</w:t>
            </w: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e text, problematizare și dezbatere</w:t>
            </w:r>
          </w:p>
        </w:tc>
        <w:tc>
          <w:tcPr>
            <w:tcW w:w="12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2F3E4EF6" w14:textId="6D365438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</w:p>
        </w:tc>
      </w:tr>
      <w:tr w:rsidR="00B05243" w:rsidRPr="00B05243" w14:paraId="6D64B034" w14:textId="77777777" w:rsidTr="00B05243">
        <w:trPr>
          <w:trHeight w:val="1"/>
        </w:trPr>
        <w:tc>
          <w:tcPr>
            <w:tcW w:w="62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22A7EBC7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  <w:t>Curs 4: Claustrofobia alpină. Scriitori romanzi călători: cosmopolitismul lui Blaise Cendrars</w:t>
            </w:r>
          </w:p>
          <w:p w14:paraId="1F0D00F2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/>
              </w:rPr>
              <w:t>Cuvinte-cheie: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 cosmopolitism, atracția plecării, scriitori călători</w:t>
            </w:r>
          </w:p>
        </w:tc>
        <w:tc>
          <w:tcPr>
            <w:tcW w:w="26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50E9FA9C" w14:textId="36D05544" w:rsidR="00B05243" w:rsidRPr="00B05243" w:rsidRDefault="00B05243" w:rsidP="00B0524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 xml:space="preserve">Prelegere și prezentare Power Point, studii de caz și analize </w:t>
            </w:r>
            <w:r w:rsidR="00D9007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d</w:t>
            </w: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e text, problematizare și dezbatere</w:t>
            </w:r>
          </w:p>
        </w:tc>
        <w:tc>
          <w:tcPr>
            <w:tcW w:w="12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5942A945" w14:textId="22186679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</w:p>
        </w:tc>
      </w:tr>
      <w:tr w:rsidR="00B05243" w:rsidRPr="00CC4950" w14:paraId="2FC9E4A7" w14:textId="77777777" w:rsidTr="00B05243">
        <w:trPr>
          <w:trHeight w:val="1"/>
        </w:trPr>
        <w:tc>
          <w:tcPr>
            <w:tcW w:w="62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4AC8A98F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  <w:t>Curs 5: Scriitori romanzi călători: „rostul lumii” la Nicolas Bouvier</w:t>
            </w:r>
          </w:p>
          <w:p w14:paraId="0F1DB7BB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/>
              </w:rPr>
              <w:t>Cuvinte-cheie: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 cosmopolitism, atracția plecării, scriitori călători</w:t>
            </w:r>
          </w:p>
        </w:tc>
        <w:tc>
          <w:tcPr>
            <w:tcW w:w="26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021E402D" w14:textId="46C97B92" w:rsidR="00B05243" w:rsidRPr="00B05243" w:rsidRDefault="00B05243" w:rsidP="00B0524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 xml:space="preserve">Prelegere și prezentare Power Point, studii de caz și analize </w:t>
            </w:r>
            <w:r w:rsidR="00D9007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lastRenderedPageBreak/>
              <w:t>d</w:t>
            </w: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 xml:space="preserve">e text, problematizare și dezbatere, prezentare de film </w:t>
            </w:r>
          </w:p>
        </w:tc>
        <w:tc>
          <w:tcPr>
            <w:tcW w:w="12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1E0E907E" w14:textId="7E18500A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lastRenderedPageBreak/>
              <w:t xml:space="preserve"> </w:t>
            </w:r>
          </w:p>
        </w:tc>
      </w:tr>
      <w:tr w:rsidR="00B05243" w:rsidRPr="00B05243" w14:paraId="3C777017" w14:textId="77777777" w:rsidTr="00B05243">
        <w:trPr>
          <w:trHeight w:val="1"/>
        </w:trPr>
        <w:tc>
          <w:tcPr>
            <w:tcW w:w="62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6F559AF4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  <w:lastRenderedPageBreak/>
              <w:t>Curs 6: Problematica filiației în literatura elvețiană romandă I</w:t>
            </w:r>
          </w:p>
          <w:p w14:paraId="42267D00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Moștenirea lui Rousseau, Amiel, Pestalozzi. Raporturile tată-fiu la Jacques Chessex </w:t>
            </w:r>
          </w:p>
          <w:p w14:paraId="5996344D" w14:textId="19B1354A" w:rsidR="00B05243" w:rsidRPr="00846C35" w:rsidRDefault="00846C35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/>
              </w:rPr>
              <w:t>Cuvinte-cheie:</w:t>
            </w:r>
            <w:r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 filiație paternă </w:t>
            </w:r>
          </w:p>
        </w:tc>
        <w:tc>
          <w:tcPr>
            <w:tcW w:w="26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72615CDD" w14:textId="038F473F" w:rsidR="00B05243" w:rsidRPr="00B05243" w:rsidRDefault="00B05243" w:rsidP="00B0524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 xml:space="preserve">Prelegere și prezentare Power Point, studii de caz și analize </w:t>
            </w:r>
            <w:r w:rsidR="00D9007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d</w:t>
            </w: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e text, problematizare și dezbatere</w:t>
            </w:r>
            <w:r w:rsidRPr="00B05243">
              <w:rPr>
                <w:rFonts w:ascii="Times New Roman" w:eastAsia="Times New Roman" w:hAnsi="Times New Roman"/>
                <w:sz w:val="20"/>
                <w:szCs w:val="20"/>
                <w:lang w:val="ro-RO"/>
              </w:rPr>
              <w:t xml:space="preserve"> </w:t>
            </w:r>
          </w:p>
        </w:tc>
        <w:tc>
          <w:tcPr>
            <w:tcW w:w="12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21650B83" w14:textId="1BDED775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</w:p>
        </w:tc>
      </w:tr>
      <w:tr w:rsidR="00B05243" w:rsidRPr="00B05243" w14:paraId="10EDC7AD" w14:textId="77777777" w:rsidTr="00B05243">
        <w:trPr>
          <w:trHeight w:val="1"/>
        </w:trPr>
        <w:tc>
          <w:tcPr>
            <w:tcW w:w="62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4D13F17B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  <w:t>Curs 7: Problematica filiației în literatura elvețiană romandă II</w:t>
            </w:r>
          </w:p>
          <w:p w14:paraId="2D814F92" w14:textId="77777777" w:rsid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Raporturile mamă-fiu și maestru-discipol la Adrien Pasquali și Philippe Jaccottet</w:t>
            </w:r>
          </w:p>
          <w:p w14:paraId="1123CE55" w14:textId="6B3B75E0" w:rsidR="00846C35" w:rsidRPr="00B05243" w:rsidRDefault="00846C35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/>
              </w:rPr>
              <w:t>Cuvinte-cheie:</w:t>
            </w:r>
            <w:r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 filiație maternă</w:t>
            </w:r>
            <w:r w:rsidR="0019523B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, filiație electivă</w:t>
            </w:r>
          </w:p>
        </w:tc>
        <w:tc>
          <w:tcPr>
            <w:tcW w:w="26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25AF53C5" w14:textId="4780009D" w:rsidR="00B05243" w:rsidRPr="00B05243" w:rsidRDefault="00B05243" w:rsidP="00B0524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 xml:space="preserve">Prelegere și prezentare Power Point, studii de caz și analize </w:t>
            </w:r>
            <w:r w:rsidR="00D9007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d</w:t>
            </w: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e text, problematizare și dezbatere</w:t>
            </w:r>
            <w:r w:rsidRPr="00B05243">
              <w:rPr>
                <w:rFonts w:ascii="Times New Roman" w:eastAsia="Times New Roman" w:hAnsi="Times New Roman"/>
                <w:sz w:val="20"/>
                <w:szCs w:val="20"/>
                <w:lang w:val="ro-RO"/>
              </w:rPr>
              <w:t xml:space="preserve"> </w:t>
            </w:r>
          </w:p>
        </w:tc>
        <w:tc>
          <w:tcPr>
            <w:tcW w:w="12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338503C1" w14:textId="4EFC64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</w:p>
        </w:tc>
      </w:tr>
      <w:tr w:rsidR="00B05243" w:rsidRPr="00B05243" w14:paraId="4652B035" w14:textId="77777777" w:rsidTr="00B05243">
        <w:trPr>
          <w:trHeight w:val="1"/>
        </w:trPr>
        <w:tc>
          <w:tcPr>
            <w:tcW w:w="62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0D11F30B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  <w:t>Curs 8: Scriitura peisajului și poezia sensibilului</w:t>
            </w:r>
          </w:p>
          <w:p w14:paraId="04A5B382" w14:textId="43D0026C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/>
              </w:rPr>
              <w:t>Cuvinte-cheie: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 peisaj, poezie</w:t>
            </w:r>
            <w:r w:rsidR="008964DC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 romandă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, </w:t>
            </w:r>
            <w:r w:rsidR="008964DC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criza lirismului, 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criza imaginii</w:t>
            </w:r>
          </w:p>
        </w:tc>
        <w:tc>
          <w:tcPr>
            <w:tcW w:w="26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63E432C7" w14:textId="6E7C835A" w:rsidR="00B05243" w:rsidRPr="00B05243" w:rsidRDefault="00B05243" w:rsidP="00B0524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 xml:space="preserve">Prelegere și prezentare Power Point, studii de caz și analize </w:t>
            </w:r>
            <w:r w:rsidR="00D9007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d</w:t>
            </w: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e text, problematizare și dezbatere</w:t>
            </w:r>
          </w:p>
        </w:tc>
        <w:tc>
          <w:tcPr>
            <w:tcW w:w="12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083A7978" w14:textId="43A71594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</w:p>
        </w:tc>
      </w:tr>
      <w:tr w:rsidR="00B05243" w:rsidRPr="00B05243" w14:paraId="2B0156F9" w14:textId="77777777" w:rsidTr="00B05243">
        <w:trPr>
          <w:trHeight w:val="1"/>
        </w:trPr>
        <w:tc>
          <w:tcPr>
            <w:tcW w:w="62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6D3EC342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  <w:t>Curs 9: Complexul culpabilității la scriitorii elvețieni romanzi</w:t>
            </w:r>
          </w:p>
          <w:p w14:paraId="1BD5AB4C" w14:textId="09EC16C3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/>
              </w:rPr>
              <w:t>Cuvinte-cheie: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 Istorie, război, </w:t>
            </w:r>
            <w:r w:rsidR="00F91912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neutralitate, </w:t>
            </w:r>
            <w:r w:rsidR="002E3510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evreitate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, culpabilitate</w:t>
            </w:r>
          </w:p>
        </w:tc>
        <w:tc>
          <w:tcPr>
            <w:tcW w:w="26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6F1940DF" w14:textId="5F546D73" w:rsidR="00B05243" w:rsidRPr="00B05243" w:rsidRDefault="00B05243" w:rsidP="00B0524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 xml:space="preserve">Prelegere și prezentare Power Point, studii de caz și analize </w:t>
            </w:r>
            <w:r w:rsidR="00D9007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d</w:t>
            </w: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e text, problematizare și dezbatere</w:t>
            </w:r>
          </w:p>
        </w:tc>
        <w:tc>
          <w:tcPr>
            <w:tcW w:w="12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7D93D28D" w14:textId="7BF39B44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i/>
                <w:sz w:val="20"/>
                <w:szCs w:val="20"/>
                <w:lang w:val="ro-RO" w:eastAsia="zh-CN"/>
              </w:rPr>
            </w:pPr>
          </w:p>
        </w:tc>
      </w:tr>
      <w:tr w:rsidR="00B05243" w:rsidRPr="00B05243" w14:paraId="082451F2" w14:textId="77777777" w:rsidTr="00B05243">
        <w:trPr>
          <w:trHeight w:val="1"/>
        </w:trPr>
        <w:tc>
          <w:tcPr>
            <w:tcW w:w="62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6D7249B9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  <w:t>Curs 10: Literatura romandă migrantă: tentația autoficțiunii la Agota Kristof</w:t>
            </w:r>
          </w:p>
          <w:p w14:paraId="5483320C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/>
              </w:rPr>
              <w:t>Cuvinte-cheie: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 literatură migrantă, autoficțiune, copilărie, cruzime</w:t>
            </w:r>
          </w:p>
        </w:tc>
        <w:tc>
          <w:tcPr>
            <w:tcW w:w="26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4823C94E" w14:textId="45F40458" w:rsidR="00B05243" w:rsidRPr="00B05243" w:rsidRDefault="00B05243" w:rsidP="00B0524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 xml:space="preserve">Prelegere și prezentare Power Point, studii de caz și analize </w:t>
            </w:r>
            <w:r w:rsidR="00D9007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d</w:t>
            </w: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e text, problematizare și dezbatere</w:t>
            </w:r>
          </w:p>
        </w:tc>
        <w:tc>
          <w:tcPr>
            <w:tcW w:w="12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1E679DFA" w14:textId="4B986B00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</w:p>
        </w:tc>
      </w:tr>
      <w:tr w:rsidR="00B05243" w:rsidRPr="00B05243" w14:paraId="42456A3F" w14:textId="77777777" w:rsidTr="00B05243">
        <w:trPr>
          <w:trHeight w:val="1"/>
        </w:trPr>
        <w:tc>
          <w:tcPr>
            <w:tcW w:w="62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74686762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  <w:t>Curs 11:</w:t>
            </w:r>
            <w:r w:rsidRPr="00B05243">
              <w:rPr>
                <w:rFonts w:ascii="Times New Roman" w:eastAsia="SimSun" w:hAnsi="Times New Roman"/>
                <w:b/>
                <w:sz w:val="20"/>
                <w:szCs w:val="20"/>
                <w:lang w:val="ro-RO" w:eastAsia="zh-CN"/>
              </w:rPr>
              <w:t xml:space="preserve"> Teatrul elvețian romand </w:t>
            </w:r>
          </w:p>
          <w:p w14:paraId="64531CD3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/>
              </w:rPr>
              <w:t>Cuvinte-cheie: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 teatru romand, revoluție scenică, feminism, scriitură feminină</w:t>
            </w:r>
          </w:p>
        </w:tc>
        <w:tc>
          <w:tcPr>
            <w:tcW w:w="26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6385BF2A" w14:textId="6A227E44" w:rsidR="00B05243" w:rsidRPr="00B05243" w:rsidRDefault="00B05243" w:rsidP="00B0524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ro-RO"/>
              </w:rPr>
            </w:pP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 xml:space="preserve">Prelegere și prezentare Power Point, studii de caz și analize </w:t>
            </w:r>
            <w:r w:rsidR="00D9007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d</w:t>
            </w: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e text, problematizare și dezbatere</w:t>
            </w:r>
          </w:p>
        </w:tc>
        <w:tc>
          <w:tcPr>
            <w:tcW w:w="12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2E20FAE2" w14:textId="314DBD09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</w:p>
        </w:tc>
      </w:tr>
      <w:tr w:rsidR="00B05243" w:rsidRPr="00B05243" w14:paraId="023B2F99" w14:textId="77777777" w:rsidTr="00B05243">
        <w:trPr>
          <w:trHeight w:val="1"/>
        </w:trPr>
        <w:tc>
          <w:tcPr>
            <w:tcW w:w="62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7C09CAED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  <w:t xml:space="preserve">Curs 12: </w:t>
            </w:r>
            <w:r w:rsidRPr="00B05243">
              <w:rPr>
                <w:rFonts w:ascii="Times New Roman" w:eastAsia="SimSun" w:hAnsi="Times New Roman"/>
                <w:b/>
                <w:sz w:val="20"/>
                <w:szCs w:val="20"/>
                <w:lang w:val="ro-RO" w:eastAsia="zh-CN"/>
              </w:rPr>
              <w:t xml:space="preserve">Literatura elvețiană romandă a extremului contemporan. Noul </w:t>
            </w:r>
            <w:r w:rsidRPr="00B05243">
              <w:rPr>
                <w:rFonts w:ascii="Times New Roman" w:eastAsia="SimSun" w:hAnsi="Times New Roman"/>
                <w:b/>
                <w:i/>
                <w:iCs/>
                <w:sz w:val="20"/>
                <w:szCs w:val="20"/>
                <w:lang w:val="ro-RO" w:eastAsia="zh-CN"/>
              </w:rPr>
              <w:t>polar</w:t>
            </w:r>
            <w:r w:rsidRPr="00B05243">
              <w:rPr>
                <w:rFonts w:ascii="Times New Roman" w:eastAsia="SimSun" w:hAnsi="Times New Roman"/>
                <w:b/>
                <w:sz w:val="20"/>
                <w:szCs w:val="20"/>
                <w:lang w:val="ro-RO" w:eastAsia="zh-CN"/>
              </w:rPr>
              <w:t xml:space="preserve"> romand</w:t>
            </w:r>
          </w:p>
          <w:p w14:paraId="1EBAD059" w14:textId="1D2A0893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/>
              </w:rPr>
              <w:t>Cuvinte-cheie: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 literatură</w:t>
            </w:r>
            <w:r w:rsidR="008964DC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 romandă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 contemporană, roman polițist, metaficțiune</w:t>
            </w:r>
          </w:p>
        </w:tc>
        <w:tc>
          <w:tcPr>
            <w:tcW w:w="26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7FD7AFAF" w14:textId="77777777" w:rsidR="00B05243" w:rsidRPr="00B05243" w:rsidRDefault="00B05243" w:rsidP="00B0524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Prelegere și prezentare Power Point, studii de caz și analize pe text, problematizare și dezbatere</w:t>
            </w:r>
          </w:p>
        </w:tc>
        <w:tc>
          <w:tcPr>
            <w:tcW w:w="12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776BEB9F" w14:textId="0E59DA8A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</w:p>
        </w:tc>
      </w:tr>
      <w:tr w:rsidR="00B05243" w:rsidRPr="00B05243" w14:paraId="7D965F9B" w14:textId="77777777" w:rsidTr="00B05243">
        <w:trPr>
          <w:trHeight w:val="1"/>
        </w:trPr>
        <w:tc>
          <w:tcPr>
            <w:tcW w:w="62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339DA55F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  <w:t xml:space="preserve">Curs 13: Scriitori elvețieni de origine română </w:t>
            </w:r>
          </w:p>
          <w:p w14:paraId="41DE0E79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/>
              </w:rPr>
              <w:t>Cuvinte-cheie: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 rememorare, comunism, emigrare, identitate</w:t>
            </w:r>
          </w:p>
        </w:tc>
        <w:tc>
          <w:tcPr>
            <w:tcW w:w="26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7EDE0415" w14:textId="2EA3B8D0" w:rsidR="00B05243" w:rsidRPr="00B05243" w:rsidRDefault="00B05243" w:rsidP="00B0524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 xml:space="preserve">Prelegere și prezentare Power Point, studii de caz și analize </w:t>
            </w:r>
            <w:r w:rsidR="00D9007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d</w:t>
            </w: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e text, problematizare și dezbatere</w:t>
            </w:r>
          </w:p>
        </w:tc>
        <w:tc>
          <w:tcPr>
            <w:tcW w:w="12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2E047F5A" w14:textId="2B005B28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</w:p>
        </w:tc>
      </w:tr>
      <w:tr w:rsidR="00B05243" w:rsidRPr="00CC4950" w14:paraId="2CD2A749" w14:textId="77777777" w:rsidTr="00B05243">
        <w:trPr>
          <w:trHeight w:val="1"/>
        </w:trPr>
        <w:tc>
          <w:tcPr>
            <w:tcW w:w="62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0CDEBB31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  <w:t xml:space="preserve">Curs 14: </w:t>
            </w:r>
            <w:r w:rsidRPr="00B05243">
              <w:rPr>
                <w:rFonts w:ascii="Times New Roman" w:eastAsia="SimSun" w:hAnsi="Times New Roman"/>
                <w:b/>
                <w:sz w:val="20"/>
                <w:szCs w:val="20"/>
                <w:lang w:val="ro-RO" w:eastAsia="zh-CN"/>
              </w:rPr>
              <w:t>Elveţia de dincoace de Alpi. Discuție pe marginea cursului</w:t>
            </w:r>
          </w:p>
        </w:tc>
        <w:tc>
          <w:tcPr>
            <w:tcW w:w="26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57C00045" w14:textId="74EA6DC2" w:rsidR="00B05243" w:rsidRPr="00B05243" w:rsidRDefault="00B05243" w:rsidP="00B0524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 xml:space="preserve">Analize </w:t>
            </w:r>
            <w:r w:rsidR="00D9007B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d</w:t>
            </w: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e text, problematizare și dezbatere</w:t>
            </w:r>
          </w:p>
        </w:tc>
        <w:tc>
          <w:tcPr>
            <w:tcW w:w="12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0B5090E0" w14:textId="47B5D3E4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</w:p>
        </w:tc>
      </w:tr>
      <w:tr w:rsidR="00B05243" w:rsidRPr="00CC4950" w14:paraId="7F059333" w14:textId="77777777" w:rsidTr="00B05243">
        <w:trPr>
          <w:trHeight w:val="1"/>
        </w:trPr>
        <w:tc>
          <w:tcPr>
            <w:tcW w:w="10206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2868610E" w14:textId="77777777" w:rsidR="00B05243" w:rsidRPr="00B05243" w:rsidRDefault="00B05243" w:rsidP="00B05243">
            <w:pPr>
              <w:keepNext/>
              <w:tabs>
                <w:tab w:val="left" w:pos="1440"/>
              </w:tabs>
              <w:spacing w:after="0" w:line="240" w:lineRule="auto"/>
              <w:jc w:val="both"/>
              <w:outlineLvl w:val="1"/>
              <w:rPr>
                <w:rFonts w:ascii="Times New Roman" w:eastAsia="Times New Roman" w:hAnsi="Times New Roman"/>
                <w:bCs/>
                <w:sz w:val="20"/>
                <w:szCs w:val="20"/>
                <w:lang w:val="ro-RO"/>
              </w:rPr>
            </w:pPr>
            <w:r w:rsidRPr="00B05243">
              <w:rPr>
                <w:rFonts w:ascii="Times New Roman" w:eastAsia="Times New Roman" w:hAnsi="Times New Roman"/>
                <w:b/>
                <w:sz w:val="20"/>
                <w:szCs w:val="20"/>
                <w:lang w:val="ro-RO"/>
              </w:rPr>
              <w:t>Bibliografie obligatorie:</w:t>
            </w:r>
          </w:p>
          <w:p w14:paraId="47601F24" w14:textId="726A74D8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Lectura operelor care fac obiectul cursului și al seminarului.</w:t>
            </w:r>
          </w:p>
          <w:p w14:paraId="4D9785BD" w14:textId="258E9ACF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b/>
                <w:sz w:val="20"/>
                <w:szCs w:val="20"/>
                <w:lang w:val="ro-RO" w:eastAsia="zh-CN"/>
              </w:rPr>
              <w:t xml:space="preserve">Bibliografie critică: </w:t>
            </w:r>
          </w:p>
          <w:p w14:paraId="295A2430" w14:textId="77777777" w:rsidR="009B1880" w:rsidRPr="00B05243" w:rsidRDefault="009B1880" w:rsidP="0041790F">
            <w:pPr>
              <w:tabs>
                <w:tab w:val="left" w:pos="900"/>
                <w:tab w:val="left" w:pos="1080"/>
              </w:tabs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CASANOVA, Pascale, MEIZOZ, Jérôme, « Littérature française et littérature romande : effets de frontière », </w:t>
            </w:r>
            <w:r w:rsidRPr="00B05243"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/>
              </w:rPr>
              <w:t>A contrario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, vol. 4, no 2, 2006, pp. 154-163.</w:t>
            </w:r>
          </w:p>
          <w:p w14:paraId="022AFBFD" w14:textId="77777777" w:rsidR="009B1880" w:rsidRDefault="009B1880" w:rsidP="0041790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  <w:r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DUPUIS, Sylviane, </w:t>
            </w:r>
            <w:r w:rsidRPr="00004D9C"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/>
              </w:rPr>
              <w:t>Au commencement était le verbe. Sur la littérature de Suisse francophone du XX</w:t>
            </w:r>
            <w:r w:rsidRPr="00004D9C">
              <w:rPr>
                <w:rFonts w:ascii="Times New Roman" w:eastAsia="SimSun" w:hAnsi="Times New Roman"/>
                <w:i/>
                <w:iCs/>
                <w:sz w:val="20"/>
                <w:szCs w:val="20"/>
                <w:vertAlign w:val="superscript"/>
                <w:lang w:val="ro-RO" w:eastAsia="zh-CN"/>
              </w:rPr>
              <w:t>e</w:t>
            </w:r>
            <w:r w:rsidRPr="00004D9C"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/>
              </w:rPr>
              <w:t xml:space="preserve"> siècle</w:t>
            </w:r>
            <w:r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, Genève, Zoé, 2021.</w:t>
            </w:r>
          </w:p>
          <w:p w14:paraId="4611D561" w14:textId="77777777" w:rsidR="009B1880" w:rsidRPr="00B05243" w:rsidRDefault="009B1880" w:rsidP="0041790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 w:bidi="as-IN"/>
              </w:rPr>
            </w:pP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FRANCILLON, Roger (dir.), </w:t>
            </w:r>
            <w:r w:rsidRPr="00B05243"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 w:bidi="as-IN"/>
              </w:rPr>
              <w:t>Histoire de la littérature en Suisse romande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 w:bidi="as-IN"/>
              </w:rPr>
              <w:t>, nouvelle éd., Lausanne, Payot, 2015.</w:t>
            </w:r>
          </w:p>
          <w:p w14:paraId="3533B41F" w14:textId="77777777" w:rsidR="009B1880" w:rsidRDefault="009B1880" w:rsidP="0041790F">
            <w:pPr>
              <w:tabs>
                <w:tab w:val="left" w:pos="900"/>
                <w:tab w:val="left" w:pos="1080"/>
              </w:tabs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fr-FR" w:eastAsia="zh-CN" w:bidi="as-IN"/>
              </w:rPr>
            </w:pPr>
            <w:r w:rsidRPr="00B05243">
              <w:rPr>
                <w:rFonts w:ascii="Times New Roman" w:eastAsia="SimSun" w:hAnsi="Times New Roman"/>
                <w:sz w:val="20"/>
                <w:szCs w:val="20"/>
                <w:lang w:val="fr-FR" w:eastAsia="zh-CN" w:bidi="as-IN"/>
              </w:rPr>
              <w:t xml:space="preserve">JATON, Anne-Marie, « La "claustrophobie alpine" et la littérature de voyage (Charles-Albert </w:t>
            </w:r>
            <w:proofErr w:type="spellStart"/>
            <w:r w:rsidRPr="00B05243">
              <w:rPr>
                <w:rFonts w:ascii="Times New Roman" w:eastAsia="SimSun" w:hAnsi="Times New Roman"/>
                <w:sz w:val="20"/>
                <w:szCs w:val="20"/>
                <w:lang w:val="fr-FR" w:eastAsia="zh-CN" w:bidi="as-IN"/>
              </w:rPr>
              <w:t>Cingria</w:t>
            </w:r>
            <w:proofErr w:type="spellEnd"/>
            <w:r w:rsidRPr="00B05243">
              <w:rPr>
                <w:rFonts w:ascii="Times New Roman" w:eastAsia="SimSun" w:hAnsi="Times New Roman"/>
                <w:sz w:val="20"/>
                <w:szCs w:val="20"/>
                <w:lang w:val="fr-FR" w:eastAsia="zh-CN" w:bidi="as-IN"/>
              </w:rPr>
              <w:t xml:space="preserve">, Blaise Cendrars, Nicolas Bouvier) », in </w:t>
            </w:r>
            <w:r w:rsidRPr="00B05243">
              <w:rPr>
                <w:rFonts w:ascii="Times New Roman" w:eastAsia="SimSun" w:hAnsi="Times New Roman"/>
                <w:i/>
                <w:iCs/>
                <w:sz w:val="20"/>
                <w:szCs w:val="20"/>
                <w:lang w:val="fr-FR" w:eastAsia="zh-CN" w:bidi="as-IN"/>
              </w:rPr>
              <w:t>Cahiers de l’Association internationale des études françaises</w:t>
            </w:r>
            <w:r w:rsidRPr="009B1880">
              <w:rPr>
                <w:rFonts w:ascii="Times New Roman" w:eastAsia="SimSun" w:hAnsi="Times New Roman"/>
                <w:sz w:val="20"/>
                <w:szCs w:val="20"/>
                <w:lang w:val="fr-FR" w:eastAsia="zh-CN" w:bidi="as-IN"/>
              </w:rPr>
              <w:t>,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fr-FR" w:eastAsia="zh-CN" w:bidi="as-IN"/>
              </w:rPr>
              <w:t xml:space="preserve"> n°53, 2001, pp. 143-157.</w:t>
            </w:r>
          </w:p>
          <w:p w14:paraId="1B91D77D" w14:textId="77777777" w:rsidR="009B1880" w:rsidRPr="00B05243" w:rsidRDefault="009B1880" w:rsidP="0041790F">
            <w:pPr>
              <w:tabs>
                <w:tab w:val="left" w:pos="900"/>
                <w:tab w:val="left" w:pos="1080"/>
              </w:tabs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JOUANNY</w:t>
            </w:r>
            <w:r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,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 Robert, </w:t>
            </w:r>
            <w:r w:rsidRPr="00B05243">
              <w:rPr>
                <w:rFonts w:ascii="Times New Roman" w:eastAsia="SimSun" w:hAnsi="Times New Roman"/>
                <w:i/>
                <w:sz w:val="20"/>
                <w:szCs w:val="20"/>
                <w:lang w:val="ro-RO" w:eastAsia="zh-CN"/>
              </w:rPr>
              <w:t>Singularités francophones,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 Paris, PUF, 2000.</w:t>
            </w:r>
          </w:p>
          <w:p w14:paraId="4504A22A" w14:textId="77777777" w:rsidR="009B1880" w:rsidRPr="00B05243" w:rsidRDefault="009B1880" w:rsidP="0041790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 w:bidi="as-IN"/>
              </w:rPr>
            </w:pP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 w:bidi="as-IN"/>
              </w:rPr>
              <w:t>MEIZOZ, Jérôme, « Le droit de "mal écrire". Trois cas helvétiques (18</w:t>
            </w:r>
            <w:r w:rsidRPr="00B05243">
              <w:rPr>
                <w:rFonts w:ascii="Times New Roman" w:eastAsia="SimSun" w:hAnsi="Times New Roman"/>
                <w:sz w:val="20"/>
                <w:szCs w:val="20"/>
                <w:vertAlign w:val="superscript"/>
                <w:lang w:val="ro-RO" w:eastAsia="zh-CN" w:bidi="as-IN"/>
              </w:rPr>
              <w:t>e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 w:bidi="as-IN"/>
              </w:rPr>
              <w:t>-20</w:t>
            </w:r>
            <w:r w:rsidRPr="00B05243">
              <w:rPr>
                <w:rFonts w:ascii="Times New Roman" w:eastAsia="SimSun" w:hAnsi="Times New Roman"/>
                <w:sz w:val="20"/>
                <w:szCs w:val="20"/>
                <w:vertAlign w:val="superscript"/>
                <w:lang w:val="ro-RO" w:eastAsia="zh-CN" w:bidi="as-IN"/>
              </w:rPr>
              <w:t>e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 w:bidi="as-IN"/>
              </w:rPr>
              <w:t xml:space="preserve"> siècles) », in </w:t>
            </w:r>
            <w:r w:rsidRPr="00B05243"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 w:bidi="as-IN"/>
              </w:rPr>
              <w:t>Actes de la recherche en sciences sociales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 w:bidi="as-IN"/>
              </w:rPr>
              <w:t>, vol. 111-112, mars 1996, pp. 92-109.</w:t>
            </w:r>
          </w:p>
          <w:p w14:paraId="5DCDF13C" w14:textId="77777777" w:rsidR="009B1880" w:rsidRPr="00B05243" w:rsidRDefault="009B1880" w:rsidP="009B1880">
            <w:pPr>
              <w:tabs>
                <w:tab w:val="left" w:pos="900"/>
                <w:tab w:val="left" w:pos="1080"/>
              </w:tabs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MUREŞANU IONESCU</w:t>
            </w:r>
            <w:r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,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 Marina, </w:t>
            </w:r>
            <w:r w:rsidRPr="00B05243">
              <w:rPr>
                <w:rFonts w:ascii="Times New Roman" w:eastAsia="SimSun" w:hAnsi="Times New Roman"/>
                <w:i/>
                <w:sz w:val="20"/>
                <w:szCs w:val="20"/>
                <w:lang w:val="ro-RO" w:eastAsia="zh-CN"/>
              </w:rPr>
              <w:t>Le regard de l</w:t>
            </w:r>
            <w:r>
              <w:rPr>
                <w:rFonts w:ascii="Times New Roman" w:eastAsia="SimSun" w:hAnsi="Times New Roman"/>
                <w:i/>
                <w:sz w:val="20"/>
                <w:szCs w:val="20"/>
                <w:lang w:val="fr-CH" w:eastAsia="zh-CN"/>
              </w:rPr>
              <w:t>’</w:t>
            </w:r>
            <w:r w:rsidRPr="00B05243">
              <w:rPr>
                <w:rFonts w:ascii="Times New Roman" w:eastAsia="SimSun" w:hAnsi="Times New Roman"/>
                <w:i/>
                <w:sz w:val="20"/>
                <w:szCs w:val="20"/>
                <w:lang w:val="ro-RO" w:eastAsia="zh-CN"/>
              </w:rPr>
              <w:t>autre,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 Bucureşti, Ed. Institutului European, 2006.</w:t>
            </w:r>
          </w:p>
          <w:p w14:paraId="3BF02537" w14:textId="726A53A1" w:rsidR="00B05243" w:rsidRPr="009B1880" w:rsidRDefault="009B1880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fr-FR" w:eastAsia="zh-CN"/>
              </w:rPr>
            </w:pPr>
            <w:r w:rsidRPr="007C1074">
              <w:rPr>
                <w:rFonts w:ascii="Times New Roman" w:eastAsia="SimSun" w:hAnsi="Times New Roman"/>
                <w:sz w:val="20"/>
                <w:szCs w:val="20"/>
                <w:lang w:val="fr-FR" w:eastAsia="zh-CN"/>
              </w:rPr>
              <w:t xml:space="preserve">VIART, Dominique, VERCIER, Bruno, avec la collaboration de EVRARD, Franck, </w:t>
            </w:r>
            <w:r w:rsidRPr="007C1074">
              <w:rPr>
                <w:rFonts w:ascii="Times New Roman" w:eastAsia="SimSun" w:hAnsi="Times New Roman"/>
                <w:i/>
                <w:iCs/>
                <w:sz w:val="20"/>
                <w:szCs w:val="20"/>
                <w:lang w:val="fr-FR" w:eastAsia="zh-CN"/>
              </w:rPr>
              <w:t>La littérature française au présent. Héritage, modernité, mutations</w:t>
            </w:r>
            <w:r w:rsidRPr="007C1074">
              <w:rPr>
                <w:rFonts w:ascii="Times New Roman" w:eastAsia="SimSun" w:hAnsi="Times New Roman"/>
                <w:sz w:val="20"/>
                <w:szCs w:val="20"/>
                <w:lang w:val="fr-FR" w:eastAsia="zh-CN"/>
              </w:rPr>
              <w:t>, Paris, Bordas, 2005.</w:t>
            </w:r>
          </w:p>
          <w:p w14:paraId="0092E43C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ro-RO" w:eastAsia="ro-RO"/>
              </w:rPr>
            </w:pPr>
            <w:r w:rsidRPr="00B05243"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ro-RO" w:eastAsia="ro-RO"/>
              </w:rPr>
              <w:t>Bibliografie video:</w:t>
            </w:r>
          </w:p>
          <w:p w14:paraId="61A48169" w14:textId="113E3E0B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bCs/>
                <w:sz w:val="20"/>
                <w:szCs w:val="20"/>
                <w:lang w:val="ro-RO" w:eastAsia="ro-RO"/>
              </w:rPr>
            </w:pPr>
            <w:r w:rsidRPr="00B05243"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/>
              </w:rPr>
              <w:t>Nicolas Bouvier:</w:t>
            </w:r>
            <w:r w:rsidRPr="00B05243">
              <w:rPr>
                <w:rFonts w:ascii="Times New Roman" w:eastAsia="SimSun" w:hAnsi="Times New Roman"/>
                <w:i/>
                <w:sz w:val="20"/>
                <w:szCs w:val="20"/>
                <w:lang w:val="ro-RO" w:eastAsia="zh-CN"/>
              </w:rPr>
              <w:t xml:space="preserve"> Le Hibou et la Baleine,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 1993, film realizat de Patricia Plattner.</w:t>
            </w:r>
          </w:p>
        </w:tc>
      </w:tr>
      <w:tr w:rsidR="00B05243" w:rsidRPr="00B05243" w14:paraId="24B4531A" w14:textId="77777777" w:rsidTr="00B05243">
        <w:trPr>
          <w:trHeight w:val="1"/>
        </w:trPr>
        <w:tc>
          <w:tcPr>
            <w:tcW w:w="62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13ED079D" w14:textId="77777777" w:rsidR="00B05243" w:rsidRPr="009B1880" w:rsidRDefault="00B05243" w:rsidP="00B0524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</w:pPr>
            <w:r w:rsidRPr="009B1880"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  <w:t>8.2 Seminar / curs practic</w:t>
            </w:r>
          </w:p>
        </w:tc>
        <w:tc>
          <w:tcPr>
            <w:tcW w:w="26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14:paraId="0749BDB9" w14:textId="77777777" w:rsidR="00B05243" w:rsidRPr="00B05243" w:rsidRDefault="00B05243" w:rsidP="00B0524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Metode de predare</w:t>
            </w:r>
          </w:p>
        </w:tc>
        <w:tc>
          <w:tcPr>
            <w:tcW w:w="12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14:paraId="330011B6" w14:textId="77777777" w:rsidR="00B05243" w:rsidRPr="00B05243" w:rsidRDefault="00B05243" w:rsidP="00B0524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Observaţii</w:t>
            </w:r>
          </w:p>
        </w:tc>
      </w:tr>
      <w:tr w:rsidR="00B05243" w:rsidRPr="00B05243" w14:paraId="75128E25" w14:textId="77777777" w:rsidTr="00B05243">
        <w:trPr>
          <w:trHeight w:val="1"/>
        </w:trPr>
        <w:tc>
          <w:tcPr>
            <w:tcW w:w="62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34E4DA12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  <w:t xml:space="preserve">S1: 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Specificitatea și problemele literaturii romande</w:t>
            </w:r>
          </w:p>
          <w:p w14:paraId="4A8EC545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/>
              </w:rPr>
              <w:t>Cuvinte-cheie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: literatură elvețiană romandă, direcții literare, ideologie, imagologie, helvetism</w:t>
            </w:r>
          </w:p>
        </w:tc>
        <w:tc>
          <w:tcPr>
            <w:tcW w:w="26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14:paraId="6232D503" w14:textId="77777777" w:rsidR="00B05243" w:rsidRPr="00B05243" w:rsidRDefault="00B05243" w:rsidP="00B0524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</w:pP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Conversația și analiza de texte, stimularea muncii în echipă, intervenţia personalizată</w:t>
            </w:r>
          </w:p>
        </w:tc>
        <w:tc>
          <w:tcPr>
            <w:tcW w:w="12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14:paraId="5322B1F9" w14:textId="77777777" w:rsidR="00B05243" w:rsidRPr="00B05243" w:rsidRDefault="00B05243" w:rsidP="00B0524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</w:p>
        </w:tc>
      </w:tr>
      <w:tr w:rsidR="00B05243" w:rsidRPr="00CC4950" w14:paraId="75DA3D07" w14:textId="77777777" w:rsidTr="00B05243">
        <w:trPr>
          <w:trHeight w:val="1"/>
        </w:trPr>
        <w:tc>
          <w:tcPr>
            <w:tcW w:w="62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63E428D6" w14:textId="1BEDC19F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  <w:lastRenderedPageBreak/>
              <w:t>S2: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 </w:t>
            </w:r>
            <w:r w:rsidR="009B1880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Identitatea helvetică în imagini și texte </w:t>
            </w:r>
          </w:p>
          <w:p w14:paraId="42FF7C46" w14:textId="26FE2399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/>
              </w:rPr>
              <w:t>Cuvinte-cheie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: identitate helvet</w:t>
            </w:r>
            <w:r w:rsidR="009B1880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ic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ă, stereotip, Elvețianul ca personaj literar</w:t>
            </w:r>
          </w:p>
        </w:tc>
        <w:tc>
          <w:tcPr>
            <w:tcW w:w="26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14:paraId="5E4F5DCC" w14:textId="77777777" w:rsidR="00B05243" w:rsidRPr="00B05243" w:rsidRDefault="00B05243" w:rsidP="00B0524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</w:pP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analiză aplicată de texte, stimularea muncii în echipă, intervenţia personalizată</w:t>
            </w:r>
          </w:p>
        </w:tc>
        <w:tc>
          <w:tcPr>
            <w:tcW w:w="12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14:paraId="25CE492E" w14:textId="77777777" w:rsidR="00B05243" w:rsidRPr="00B05243" w:rsidRDefault="00B05243" w:rsidP="00B0524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</w:p>
        </w:tc>
      </w:tr>
      <w:tr w:rsidR="00B05243" w:rsidRPr="00CC4950" w14:paraId="61699DE1" w14:textId="77777777" w:rsidTr="00B05243">
        <w:trPr>
          <w:trHeight w:val="1"/>
        </w:trPr>
        <w:tc>
          <w:tcPr>
            <w:tcW w:w="62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50643525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  <w:t xml:space="preserve">S3: 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Ch.-F. Ramuz, </w:t>
            </w:r>
            <w:r w:rsidRPr="00B05243"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/>
              </w:rPr>
              <w:t>La grande peur dans la montagne</w:t>
            </w:r>
          </w:p>
          <w:p w14:paraId="2F57B32B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/>
              </w:rPr>
              <w:t>Cuvinte-cheie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: peisaj, scriitură cinematografică, regionalism, mit, tragedie antică</w:t>
            </w:r>
          </w:p>
        </w:tc>
        <w:tc>
          <w:tcPr>
            <w:tcW w:w="26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14:paraId="52815395" w14:textId="77777777" w:rsidR="00B05243" w:rsidRPr="00B05243" w:rsidRDefault="00B05243" w:rsidP="00B0524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</w:pP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analiză aplicată de texte, explicația, intervenţia personalizată</w:t>
            </w:r>
          </w:p>
        </w:tc>
        <w:tc>
          <w:tcPr>
            <w:tcW w:w="12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14:paraId="46706899" w14:textId="77777777" w:rsidR="00B05243" w:rsidRPr="00B05243" w:rsidRDefault="00B05243" w:rsidP="00B0524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</w:p>
        </w:tc>
      </w:tr>
      <w:tr w:rsidR="00B05243" w:rsidRPr="00CC4950" w14:paraId="0DE98879" w14:textId="77777777" w:rsidTr="00B05243">
        <w:trPr>
          <w:trHeight w:val="1"/>
        </w:trPr>
        <w:tc>
          <w:tcPr>
            <w:tcW w:w="62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2BDABAF3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  <w:t xml:space="preserve">S4: </w:t>
            </w:r>
            <w:r w:rsidRPr="00B05243">
              <w:rPr>
                <w:rFonts w:ascii="Times New Roman" w:eastAsia="SimSun" w:hAnsi="Times New Roman"/>
                <w:bCs/>
                <w:sz w:val="20"/>
                <w:szCs w:val="20"/>
                <w:lang w:val="ro-RO" w:eastAsia="zh-CN"/>
              </w:rPr>
              <w:t xml:space="preserve">Blaise Cendrars, </w:t>
            </w:r>
            <w:r w:rsidRPr="00B05243"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/>
              </w:rPr>
              <w:t>La Prose du Transsibérien</w:t>
            </w:r>
          </w:p>
          <w:p w14:paraId="0142B993" w14:textId="3776ED9D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/>
              </w:rPr>
              <w:t>Cuvinte-cheie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: suprarealism, modernitate poetică, </w:t>
            </w:r>
            <w:r w:rsidR="002772B9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poezie de 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călătorie</w:t>
            </w:r>
          </w:p>
        </w:tc>
        <w:tc>
          <w:tcPr>
            <w:tcW w:w="26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14:paraId="77D5DFD7" w14:textId="77777777" w:rsidR="00B05243" w:rsidRPr="00B05243" w:rsidRDefault="00B05243" w:rsidP="00B0524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</w:pP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analiză aplicată de texte, stimularea muncii în echipă, intervenţia personalizată</w:t>
            </w:r>
          </w:p>
        </w:tc>
        <w:tc>
          <w:tcPr>
            <w:tcW w:w="12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14:paraId="62F93816" w14:textId="77777777" w:rsidR="00B05243" w:rsidRPr="00B05243" w:rsidRDefault="00B05243" w:rsidP="00B05243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</w:p>
        </w:tc>
      </w:tr>
      <w:tr w:rsidR="00B05243" w:rsidRPr="00CC4950" w14:paraId="7B6CFBE8" w14:textId="77777777" w:rsidTr="00B05243">
        <w:trPr>
          <w:trHeight w:val="1"/>
        </w:trPr>
        <w:tc>
          <w:tcPr>
            <w:tcW w:w="62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532553B0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i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  <w:t xml:space="preserve">S5: 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Nicolas Bouvier, </w:t>
            </w:r>
            <w:r w:rsidRPr="00B05243">
              <w:rPr>
                <w:rFonts w:ascii="Times New Roman" w:eastAsia="SimSun" w:hAnsi="Times New Roman"/>
                <w:i/>
                <w:sz w:val="20"/>
                <w:szCs w:val="20"/>
                <w:lang w:val="ro-RO" w:eastAsia="zh-CN"/>
              </w:rPr>
              <w:t>L’Usage du monde</w:t>
            </w:r>
            <w:r w:rsidRPr="00B05243">
              <w:rPr>
                <w:rFonts w:ascii="Times New Roman" w:eastAsia="SimSun" w:hAnsi="Times New Roman"/>
                <w:iCs/>
                <w:sz w:val="20"/>
                <w:szCs w:val="20"/>
                <w:lang w:val="ro-RO" w:eastAsia="zh-CN"/>
              </w:rPr>
              <w:t xml:space="preserve">; </w:t>
            </w:r>
            <w:r w:rsidRPr="00B05243">
              <w:rPr>
                <w:rFonts w:ascii="Times New Roman" w:eastAsia="SimSun" w:hAnsi="Times New Roman"/>
                <w:i/>
                <w:sz w:val="20"/>
                <w:szCs w:val="20"/>
                <w:lang w:val="ro-RO" w:eastAsia="zh-CN"/>
              </w:rPr>
              <w:t xml:space="preserve">Chronique japonaise 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(fragmente)</w:t>
            </w:r>
          </w:p>
          <w:p w14:paraId="5A085696" w14:textId="0CA7E566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/>
                <w:bCs/>
                <w:i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/>
              </w:rPr>
              <w:t>Cuvinte-cheie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: exotism,</w:t>
            </w:r>
            <w:r w:rsidR="009B1880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 orientalism,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 literatură </w:t>
            </w:r>
            <w:r w:rsidR="009B1880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de călătorie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, scriitor călător</w:t>
            </w:r>
          </w:p>
        </w:tc>
        <w:tc>
          <w:tcPr>
            <w:tcW w:w="26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14:paraId="0CEE958E" w14:textId="77777777" w:rsidR="00B05243" w:rsidRPr="00B05243" w:rsidRDefault="00B05243" w:rsidP="00B0524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</w:pP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analiză aplicată de texte, explicația, intervenţia personalizată</w:t>
            </w:r>
          </w:p>
        </w:tc>
        <w:tc>
          <w:tcPr>
            <w:tcW w:w="12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14:paraId="37EC32FE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</w:p>
        </w:tc>
      </w:tr>
      <w:tr w:rsidR="00B05243" w:rsidRPr="00CC4950" w14:paraId="6F18C546" w14:textId="77777777" w:rsidTr="00B05243">
        <w:trPr>
          <w:trHeight w:val="1"/>
        </w:trPr>
        <w:tc>
          <w:tcPr>
            <w:tcW w:w="62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1F08F7FB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Cs/>
                <w:i/>
                <w:i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  <w:t xml:space="preserve">S6: </w:t>
            </w:r>
            <w:r w:rsidRPr="00B05243">
              <w:rPr>
                <w:rFonts w:ascii="Times New Roman" w:eastAsia="SimSun" w:hAnsi="Times New Roman"/>
                <w:bCs/>
                <w:sz w:val="20"/>
                <w:szCs w:val="20"/>
                <w:lang w:val="ro-RO" w:eastAsia="zh-CN"/>
              </w:rPr>
              <w:t xml:space="preserve">Jacques Chessex, </w:t>
            </w:r>
            <w:r w:rsidRPr="00B05243">
              <w:rPr>
                <w:rFonts w:ascii="Times New Roman" w:eastAsia="SimSun" w:hAnsi="Times New Roman"/>
                <w:bCs/>
                <w:i/>
                <w:iCs/>
                <w:sz w:val="20"/>
                <w:szCs w:val="20"/>
                <w:lang w:val="ro-RO" w:eastAsia="zh-CN"/>
              </w:rPr>
              <w:t>L’Ogre</w:t>
            </w:r>
          </w:p>
          <w:p w14:paraId="361E2609" w14:textId="68651FC3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/>
              </w:rPr>
              <w:t>Cuvinte-cheie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: filiație, mit, figură paternă, Transcendență</w:t>
            </w:r>
            <w:r w:rsidR="009B1880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, individuație</w:t>
            </w:r>
          </w:p>
        </w:tc>
        <w:tc>
          <w:tcPr>
            <w:tcW w:w="26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14:paraId="3DA5F68B" w14:textId="77777777" w:rsidR="00B05243" w:rsidRPr="00B05243" w:rsidRDefault="00B05243" w:rsidP="00B0524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</w:pP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analiză aplicată de texte, explicația, intervenţia personalizată</w:t>
            </w:r>
          </w:p>
        </w:tc>
        <w:tc>
          <w:tcPr>
            <w:tcW w:w="12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14:paraId="22F01315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</w:p>
        </w:tc>
      </w:tr>
      <w:tr w:rsidR="00B05243" w:rsidRPr="00CC4950" w14:paraId="588FFABF" w14:textId="77777777" w:rsidTr="00B05243">
        <w:trPr>
          <w:trHeight w:val="1"/>
        </w:trPr>
        <w:tc>
          <w:tcPr>
            <w:tcW w:w="62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2454F48F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i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  <w:t xml:space="preserve">S7: 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Adrien Pasquali, </w:t>
            </w:r>
            <w:r w:rsidRPr="00B05243">
              <w:rPr>
                <w:rFonts w:ascii="Times New Roman" w:eastAsia="SimSun" w:hAnsi="Times New Roman"/>
                <w:i/>
                <w:sz w:val="20"/>
                <w:szCs w:val="20"/>
                <w:lang w:val="ro-RO" w:eastAsia="zh-CN"/>
              </w:rPr>
              <w:t xml:space="preserve">Le Pain de silence </w:t>
            </w:r>
          </w:p>
          <w:p w14:paraId="6A36DB9A" w14:textId="1E95ADB9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/>
              </w:rPr>
              <w:t>Cuvinte-cheie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: </w:t>
            </w:r>
            <w:r w:rsidR="009B1880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filiație, 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criz</w:t>
            </w:r>
            <w:r w:rsidR="009B1880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ă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,</w:t>
            </w:r>
            <w:r w:rsidR="009B1880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 travaliu de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 doliu, figură maternă</w:t>
            </w:r>
          </w:p>
        </w:tc>
        <w:tc>
          <w:tcPr>
            <w:tcW w:w="26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14:paraId="559391FD" w14:textId="77777777" w:rsidR="00B05243" w:rsidRPr="00B05243" w:rsidRDefault="00B05243" w:rsidP="00B0524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</w:pP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analiză aplicată de texte, explicația, intervenţia personalizată</w:t>
            </w:r>
          </w:p>
        </w:tc>
        <w:tc>
          <w:tcPr>
            <w:tcW w:w="12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14:paraId="19547818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</w:p>
        </w:tc>
      </w:tr>
      <w:tr w:rsidR="00B05243" w:rsidRPr="00CC4950" w14:paraId="72627A00" w14:textId="77777777" w:rsidTr="00B05243">
        <w:trPr>
          <w:trHeight w:val="1"/>
        </w:trPr>
        <w:tc>
          <w:tcPr>
            <w:tcW w:w="62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26935CE9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i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  <w:t xml:space="preserve">S8: 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Philippe Jaccottet, </w:t>
            </w:r>
            <w:r w:rsidRPr="00B05243">
              <w:rPr>
                <w:rFonts w:ascii="Times New Roman" w:eastAsia="SimSun" w:hAnsi="Times New Roman"/>
                <w:i/>
                <w:sz w:val="20"/>
                <w:szCs w:val="20"/>
                <w:lang w:val="ro-RO" w:eastAsia="zh-CN"/>
              </w:rPr>
              <w:t>Paysages avec figures absentes </w:t>
            </w:r>
            <w:r w:rsidRPr="00B05243">
              <w:rPr>
                <w:rFonts w:ascii="Times New Roman" w:eastAsia="SimSun" w:hAnsi="Times New Roman"/>
                <w:iCs/>
                <w:sz w:val="20"/>
                <w:szCs w:val="20"/>
                <w:lang w:val="ro-RO" w:eastAsia="zh-CN"/>
              </w:rPr>
              <w:t xml:space="preserve">; </w:t>
            </w:r>
            <w:r w:rsidRPr="00B05243">
              <w:rPr>
                <w:rFonts w:ascii="Times New Roman" w:eastAsia="SimSun" w:hAnsi="Times New Roman"/>
                <w:i/>
                <w:sz w:val="20"/>
                <w:szCs w:val="20"/>
                <w:lang w:val="ro-RO" w:eastAsia="zh-CN"/>
              </w:rPr>
              <w:t>Poésie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 </w:t>
            </w:r>
            <w:r w:rsidRPr="00B05243">
              <w:rPr>
                <w:rFonts w:ascii="Times New Roman" w:eastAsia="SimSun" w:hAnsi="Times New Roman"/>
                <w:i/>
                <w:sz w:val="20"/>
                <w:szCs w:val="20"/>
                <w:lang w:val="ro-RO" w:eastAsia="zh-CN"/>
              </w:rPr>
              <w:t xml:space="preserve">1946-1967 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(fragmente)</w:t>
            </w:r>
          </w:p>
          <w:p w14:paraId="7E602338" w14:textId="1CF475AF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/>
                <w:bCs/>
                <w:i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/>
              </w:rPr>
              <w:t>Cuvinte-cheie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: scriitura peisajului, imagine poetică,</w:t>
            </w:r>
            <w:r w:rsidR="009B1880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 inefabil, absență, sacru</w:t>
            </w:r>
          </w:p>
        </w:tc>
        <w:tc>
          <w:tcPr>
            <w:tcW w:w="26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14:paraId="49340D9C" w14:textId="77777777" w:rsidR="00B05243" w:rsidRPr="00B05243" w:rsidRDefault="00B05243" w:rsidP="00B0524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</w:pP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analiză aplicată de texte, stimularea muncii în echipă, intervenţia personalizată</w:t>
            </w:r>
          </w:p>
        </w:tc>
        <w:tc>
          <w:tcPr>
            <w:tcW w:w="12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14:paraId="6CFAF3A9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</w:p>
        </w:tc>
      </w:tr>
      <w:tr w:rsidR="00B05243" w:rsidRPr="00CC4950" w14:paraId="16B4108E" w14:textId="77777777" w:rsidTr="00B05243">
        <w:trPr>
          <w:trHeight w:val="1"/>
        </w:trPr>
        <w:tc>
          <w:tcPr>
            <w:tcW w:w="62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46EF4983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i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  <w:t xml:space="preserve">S9 : 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Yvette Z’Graggen, </w:t>
            </w:r>
            <w:r w:rsidRPr="00B05243">
              <w:rPr>
                <w:rFonts w:ascii="Times New Roman" w:eastAsia="SimSun" w:hAnsi="Times New Roman"/>
                <w:i/>
                <w:sz w:val="20"/>
                <w:szCs w:val="20"/>
                <w:lang w:val="ro-RO" w:eastAsia="zh-CN"/>
              </w:rPr>
              <w:t>Les années silencieuses</w:t>
            </w:r>
          </w:p>
          <w:p w14:paraId="64E3F5A3" w14:textId="0D857912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/>
              </w:rPr>
              <w:t>Cuvinte-cheie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: mit helvet</w:t>
            </w:r>
            <w:r w:rsidR="00160C81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ic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, </w:t>
            </w:r>
            <w:r w:rsidR="00160C81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utopie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, </w:t>
            </w:r>
            <w:r w:rsidR="00160C81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rușine, mărturie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, scriitură angajată</w:t>
            </w:r>
          </w:p>
        </w:tc>
        <w:tc>
          <w:tcPr>
            <w:tcW w:w="26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14:paraId="18536042" w14:textId="77777777" w:rsidR="00B05243" w:rsidRPr="00B05243" w:rsidRDefault="00B05243" w:rsidP="00B0524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</w:pP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analiză aplicată de texte, explicația, intervenţia personalizată</w:t>
            </w:r>
          </w:p>
        </w:tc>
        <w:tc>
          <w:tcPr>
            <w:tcW w:w="12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14:paraId="51A088FC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 </w:t>
            </w:r>
          </w:p>
        </w:tc>
      </w:tr>
      <w:tr w:rsidR="00B05243" w:rsidRPr="00CC4950" w14:paraId="05C896B8" w14:textId="77777777" w:rsidTr="00B05243">
        <w:trPr>
          <w:trHeight w:val="1"/>
        </w:trPr>
        <w:tc>
          <w:tcPr>
            <w:tcW w:w="62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14EBC55F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i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  <w:t xml:space="preserve">S10 : 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Agota Kristof, </w:t>
            </w:r>
            <w:r w:rsidRPr="00B05243">
              <w:rPr>
                <w:rFonts w:ascii="Times New Roman" w:eastAsia="SimSun" w:hAnsi="Times New Roman"/>
                <w:i/>
                <w:sz w:val="20"/>
                <w:szCs w:val="20"/>
                <w:lang w:val="ro-RO" w:eastAsia="zh-CN"/>
              </w:rPr>
              <w:t>Le Grand Cahier</w:t>
            </w:r>
          </w:p>
          <w:p w14:paraId="33FF8050" w14:textId="1A234CDA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/>
              </w:rPr>
              <w:t>Cuvinte-cheie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: </w:t>
            </w:r>
            <w:r w:rsidR="00160C81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imigrație, tulburare identitară, </w:t>
            </w:r>
            <w:r w:rsidR="00160C81"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autoficțiune, copilărie, război, </w:t>
            </w:r>
            <w:r w:rsidR="00160C81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dezumanizare</w:t>
            </w:r>
          </w:p>
        </w:tc>
        <w:tc>
          <w:tcPr>
            <w:tcW w:w="26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14:paraId="6BEA5CBE" w14:textId="77777777" w:rsidR="00B05243" w:rsidRPr="00B05243" w:rsidRDefault="00B05243" w:rsidP="00B0524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</w:pP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analiză aplicată de texte, explicația, intervenţia personalizată</w:t>
            </w:r>
          </w:p>
        </w:tc>
        <w:tc>
          <w:tcPr>
            <w:tcW w:w="12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14:paraId="18F4E381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</w:p>
        </w:tc>
      </w:tr>
      <w:tr w:rsidR="00B05243" w:rsidRPr="00CC4950" w14:paraId="4487BCC0" w14:textId="77777777" w:rsidTr="00B05243">
        <w:trPr>
          <w:trHeight w:val="1"/>
        </w:trPr>
        <w:tc>
          <w:tcPr>
            <w:tcW w:w="62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7B4AD5ED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i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  <w:t>S11 :</w:t>
            </w:r>
            <w:r w:rsidRPr="00B05243">
              <w:rPr>
                <w:rFonts w:ascii="Times New Roman" w:eastAsia="SimSun" w:hAnsi="Times New Roman"/>
                <w:b/>
                <w:sz w:val="20"/>
                <w:szCs w:val="20"/>
                <w:lang w:val="ro-RO" w:eastAsia="zh-CN"/>
              </w:rPr>
              <w:t xml:space="preserve"> 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Sylviane Dupuis,</w:t>
            </w:r>
            <w:r w:rsidRPr="00B05243">
              <w:rPr>
                <w:rFonts w:ascii="Times New Roman" w:eastAsia="SimSun" w:hAnsi="Times New Roman"/>
                <w:i/>
                <w:sz w:val="20"/>
                <w:szCs w:val="20"/>
                <w:lang w:val="ro-RO" w:eastAsia="zh-CN"/>
              </w:rPr>
              <w:t xml:space="preserve"> La Seconde Chute</w:t>
            </w:r>
          </w:p>
          <w:p w14:paraId="00FDD113" w14:textId="0B83098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/>
              </w:rPr>
              <w:t>Cuvinte-cheie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: feminism, rescriere</w:t>
            </w:r>
            <w:r w:rsidR="00160C81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a miturilor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, </w:t>
            </w:r>
            <w:r w:rsidR="00160C81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teatru postmodern</w:t>
            </w:r>
          </w:p>
        </w:tc>
        <w:tc>
          <w:tcPr>
            <w:tcW w:w="26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14:paraId="244A6FA4" w14:textId="77777777" w:rsidR="00B05243" w:rsidRPr="00B05243" w:rsidRDefault="00B05243" w:rsidP="00B0524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</w:pP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analiză aplicată de texte, explicația, intervenţia personalizată</w:t>
            </w:r>
          </w:p>
        </w:tc>
        <w:tc>
          <w:tcPr>
            <w:tcW w:w="12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14:paraId="56A9A0B9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</w:p>
        </w:tc>
      </w:tr>
      <w:tr w:rsidR="00B05243" w:rsidRPr="00CC4950" w14:paraId="57ACCB42" w14:textId="77777777" w:rsidTr="00B05243">
        <w:trPr>
          <w:trHeight w:val="1"/>
        </w:trPr>
        <w:tc>
          <w:tcPr>
            <w:tcW w:w="62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2660E453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  <w:t xml:space="preserve">S12 : 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Joël Dicker, </w:t>
            </w:r>
            <w:r w:rsidRPr="00B05243">
              <w:rPr>
                <w:rFonts w:ascii="Times New Roman" w:eastAsia="SimSun" w:hAnsi="Times New Roman"/>
                <w:i/>
                <w:sz w:val="20"/>
                <w:szCs w:val="20"/>
                <w:lang w:val="ro-RO" w:eastAsia="zh-CN"/>
              </w:rPr>
              <w:t>La vérité sur l’affaire Harry Quebert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 </w:t>
            </w:r>
          </w:p>
          <w:p w14:paraId="6E23FE12" w14:textId="23ECA113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/>
              </w:rPr>
              <w:t>Cuvinte-cheie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: </w:t>
            </w:r>
            <w:r w:rsidR="006557A3" w:rsidRPr="00CC4950">
              <w:rPr>
                <w:rFonts w:ascii="Times New Roman" w:eastAsia="SimSun" w:hAnsi="Times New Roman"/>
                <w:sz w:val="20"/>
                <w:szCs w:val="20"/>
                <w:lang w:val="it-IT" w:eastAsia="zh-CN"/>
              </w:rPr>
              <w:t>literatur</w:t>
            </w:r>
            <w:r w:rsidR="006557A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ă</w:t>
            </w:r>
            <w:r w:rsidR="006557A3" w:rsidRPr="00CC4950">
              <w:rPr>
                <w:rFonts w:ascii="Times New Roman" w:eastAsia="SimSun" w:hAnsi="Times New Roman"/>
                <w:sz w:val="20"/>
                <w:szCs w:val="20"/>
                <w:lang w:val="it-IT" w:eastAsia="zh-CN"/>
              </w:rPr>
              <w:t xml:space="preserve"> contemporană, societate mediatică, anchetă, etică, 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personaj-scriitor</w:t>
            </w:r>
          </w:p>
        </w:tc>
        <w:tc>
          <w:tcPr>
            <w:tcW w:w="26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14:paraId="75D6E209" w14:textId="77777777" w:rsidR="00B05243" w:rsidRPr="00B05243" w:rsidRDefault="00B05243" w:rsidP="00B0524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</w:pP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analiză aplicată de texte, explicația, intervenţia personalizată</w:t>
            </w:r>
          </w:p>
        </w:tc>
        <w:tc>
          <w:tcPr>
            <w:tcW w:w="12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14:paraId="4FAA69E1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</w:p>
        </w:tc>
      </w:tr>
      <w:tr w:rsidR="00B05243" w:rsidRPr="00CC4950" w14:paraId="192DCE47" w14:textId="77777777" w:rsidTr="00B05243">
        <w:trPr>
          <w:trHeight w:val="1"/>
        </w:trPr>
        <w:tc>
          <w:tcPr>
            <w:tcW w:w="62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1AFE79BF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  <w:t xml:space="preserve">S13 : 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Marius Daniel Popescu, </w:t>
            </w:r>
            <w:r w:rsidRPr="00B05243"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/>
              </w:rPr>
              <w:t>La Symphonie du loup</w:t>
            </w:r>
          </w:p>
          <w:p w14:paraId="2F9154E7" w14:textId="5D22ACE3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i/>
                <w:iCs/>
                <w:sz w:val="20"/>
                <w:szCs w:val="20"/>
                <w:lang w:val="ro-RO" w:eastAsia="zh-CN"/>
              </w:rPr>
              <w:t>Cuvinte-cheie</w:t>
            </w: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: scriitor migrant, exil, </w:t>
            </w:r>
            <w:r w:rsidR="006557A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imigra</w:t>
            </w:r>
            <w:r w:rsidR="0041790F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ție</w:t>
            </w:r>
          </w:p>
        </w:tc>
        <w:tc>
          <w:tcPr>
            <w:tcW w:w="26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14:paraId="7572E474" w14:textId="77777777" w:rsidR="00B05243" w:rsidRPr="00B05243" w:rsidRDefault="00B05243" w:rsidP="00B0524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</w:pP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analiză aplicată de texte, explicația, intervenţia personalizată</w:t>
            </w:r>
          </w:p>
        </w:tc>
        <w:tc>
          <w:tcPr>
            <w:tcW w:w="12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14:paraId="53B31B5E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</w:p>
        </w:tc>
      </w:tr>
      <w:tr w:rsidR="00B05243" w:rsidRPr="00CC4950" w14:paraId="74D0A585" w14:textId="77777777" w:rsidTr="00B05243">
        <w:trPr>
          <w:trHeight w:val="1"/>
        </w:trPr>
        <w:tc>
          <w:tcPr>
            <w:tcW w:w="623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0D4F2734" w14:textId="14DBD37A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  <w:t xml:space="preserve">S14: </w:t>
            </w:r>
            <w:r w:rsidRPr="00B05243">
              <w:rPr>
                <w:rFonts w:ascii="Times New Roman" w:eastAsia="SimSun" w:hAnsi="Times New Roman"/>
                <w:bCs/>
                <w:sz w:val="20"/>
                <w:szCs w:val="20"/>
                <w:lang w:val="ro-RO" w:eastAsia="zh-CN"/>
              </w:rPr>
              <w:t>Discuți</w:t>
            </w:r>
            <w:r w:rsidR="004B3B7F">
              <w:rPr>
                <w:rFonts w:ascii="Times New Roman" w:eastAsia="SimSun" w:hAnsi="Times New Roman"/>
                <w:bCs/>
                <w:sz w:val="20"/>
                <w:szCs w:val="20"/>
                <w:lang w:val="ro-RO" w:eastAsia="zh-CN"/>
              </w:rPr>
              <w:t>i</w:t>
            </w:r>
            <w:r w:rsidRPr="00B05243">
              <w:rPr>
                <w:rFonts w:ascii="Times New Roman" w:eastAsia="SimSun" w:hAnsi="Times New Roman"/>
                <w:bCs/>
                <w:sz w:val="20"/>
                <w:szCs w:val="20"/>
                <w:lang w:val="ro-RO" w:eastAsia="zh-CN"/>
              </w:rPr>
              <w:t xml:space="preserve"> pe marginea </w:t>
            </w:r>
            <w:r w:rsidR="00D9007B">
              <w:rPr>
                <w:rFonts w:ascii="Times New Roman" w:eastAsia="SimSun" w:hAnsi="Times New Roman"/>
                <w:bCs/>
                <w:sz w:val="20"/>
                <w:szCs w:val="20"/>
                <w:lang w:val="ro-RO" w:eastAsia="zh-CN"/>
              </w:rPr>
              <w:t>operelor</w:t>
            </w:r>
            <w:r w:rsidRPr="00B05243">
              <w:rPr>
                <w:rFonts w:ascii="Times New Roman" w:eastAsia="SimSun" w:hAnsi="Times New Roman"/>
                <w:bCs/>
                <w:sz w:val="20"/>
                <w:szCs w:val="20"/>
                <w:lang w:val="ro-RO" w:eastAsia="zh-CN"/>
              </w:rPr>
              <w:t xml:space="preserve"> studia</w:t>
            </w:r>
            <w:r w:rsidR="00D9007B">
              <w:rPr>
                <w:rFonts w:ascii="Times New Roman" w:eastAsia="SimSun" w:hAnsi="Times New Roman"/>
                <w:bCs/>
                <w:sz w:val="20"/>
                <w:szCs w:val="20"/>
                <w:lang w:val="ro-RO" w:eastAsia="zh-CN"/>
              </w:rPr>
              <w:t>te</w:t>
            </w:r>
          </w:p>
        </w:tc>
        <w:tc>
          <w:tcPr>
            <w:tcW w:w="2694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14:paraId="309FAC37" w14:textId="77777777" w:rsidR="00B05243" w:rsidRPr="00B05243" w:rsidRDefault="00B05243" w:rsidP="00B05243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</w:pPr>
            <w:r w:rsidRPr="00B05243">
              <w:rPr>
                <w:rFonts w:ascii="Times New Roman" w:eastAsia="Times New Roman" w:hAnsi="Times New Roman"/>
                <w:color w:val="000000"/>
                <w:sz w:val="20"/>
                <w:szCs w:val="20"/>
                <w:lang w:val="ro-RO"/>
              </w:rPr>
              <w:t>analiză aplicată de texte, intervenţia personalizată</w:t>
            </w:r>
          </w:p>
        </w:tc>
        <w:tc>
          <w:tcPr>
            <w:tcW w:w="1275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14:paraId="789E87E7" w14:textId="77777777" w:rsidR="00B05243" w:rsidRPr="00B05243" w:rsidRDefault="00B05243" w:rsidP="00B05243">
            <w:p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</w:p>
        </w:tc>
      </w:tr>
    </w:tbl>
    <w:p w14:paraId="564C464D" w14:textId="77777777" w:rsidR="00743EB7" w:rsidRPr="00B05243" w:rsidRDefault="00743EB7" w:rsidP="00743EB7">
      <w:pPr>
        <w:spacing w:after="0" w:line="240" w:lineRule="auto"/>
        <w:rPr>
          <w:rFonts w:ascii="Times New Roman" w:hAnsi="Times New Roman"/>
          <w:b/>
          <w:sz w:val="20"/>
          <w:szCs w:val="20"/>
          <w:lang w:val="ro-RO"/>
        </w:rPr>
      </w:pPr>
    </w:p>
    <w:p w14:paraId="7E9316B8" w14:textId="5FD3AACC" w:rsidR="00743EB7" w:rsidRPr="00B05243" w:rsidRDefault="00743EB7" w:rsidP="00743EB7">
      <w:pPr>
        <w:spacing w:after="0" w:line="240" w:lineRule="auto"/>
        <w:rPr>
          <w:rFonts w:ascii="Times New Roman" w:hAnsi="Times New Roman"/>
          <w:b/>
          <w:sz w:val="20"/>
          <w:szCs w:val="20"/>
          <w:lang w:val="ro-RO"/>
        </w:rPr>
      </w:pPr>
      <w:r w:rsidRPr="00B05243">
        <w:rPr>
          <w:rFonts w:ascii="Times New Roman" w:hAnsi="Times New Roman"/>
          <w:b/>
          <w:sz w:val="20"/>
          <w:szCs w:val="20"/>
          <w:lang w:val="ro-RO"/>
        </w:rPr>
        <w:t>9. Coroborarea conţinuturilor disciplinei cu aşteptările reprezentanţilor comunităţilor epistemice, asociaţiilor profesionale şi angajatorilor reprezentativi din domeniul aferent programului</w:t>
      </w:r>
    </w:p>
    <w:tbl>
      <w:tblPr>
        <w:tblW w:w="1020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206"/>
      </w:tblGrid>
      <w:tr w:rsidR="00743EB7" w:rsidRPr="00CC4950" w14:paraId="5F13A53A" w14:textId="77777777" w:rsidTr="008421B8">
        <w:tc>
          <w:tcPr>
            <w:tcW w:w="10206" w:type="dxa"/>
          </w:tcPr>
          <w:p w14:paraId="6BDB81E8" w14:textId="77777777" w:rsidR="00743EB7" w:rsidRPr="00B05243" w:rsidRDefault="00743EB7" w:rsidP="00636334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În conformitate cu standardele ARACIS, departamentul are o colaborare continuă cu reprezentanții mediului socio-economic și profesional în vederea adaptării și ameliorării planului de învățământ, și mai ales cu Primăria Municipiului Cluj-Napoca (direcția Turism), Vaiamada SRL (traduceri și interpretariat), și alții.</w:t>
            </w:r>
          </w:p>
        </w:tc>
      </w:tr>
    </w:tbl>
    <w:p w14:paraId="0FB69D55" w14:textId="77777777" w:rsidR="00743EB7" w:rsidRPr="00B05243" w:rsidRDefault="00743EB7" w:rsidP="00743EB7">
      <w:pPr>
        <w:spacing w:after="0" w:line="240" w:lineRule="auto"/>
        <w:rPr>
          <w:rFonts w:ascii="Times New Roman" w:hAnsi="Times New Roman"/>
          <w:b/>
          <w:sz w:val="20"/>
          <w:szCs w:val="20"/>
          <w:lang w:val="ro-RO"/>
        </w:rPr>
      </w:pPr>
    </w:p>
    <w:p w14:paraId="6BBE71A2" w14:textId="6A26CBF5" w:rsidR="00743EB7" w:rsidRPr="00B05243" w:rsidRDefault="00743EB7" w:rsidP="00743EB7">
      <w:pPr>
        <w:spacing w:after="0" w:line="240" w:lineRule="auto"/>
        <w:rPr>
          <w:rFonts w:ascii="Times New Roman" w:hAnsi="Times New Roman"/>
          <w:b/>
          <w:sz w:val="20"/>
          <w:szCs w:val="20"/>
          <w:lang w:val="ro-RO"/>
        </w:rPr>
      </w:pPr>
      <w:r w:rsidRPr="00B05243">
        <w:rPr>
          <w:rFonts w:ascii="Times New Roman" w:hAnsi="Times New Roman"/>
          <w:b/>
          <w:sz w:val="20"/>
          <w:szCs w:val="20"/>
          <w:lang w:val="ro-RO"/>
        </w:rPr>
        <w:t>10. Evaluare</w:t>
      </w:r>
    </w:p>
    <w:tbl>
      <w:tblPr>
        <w:tblW w:w="10206" w:type="dxa"/>
        <w:tblInd w:w="-4" w:type="dxa"/>
        <w:tblLayout w:type="fixed"/>
        <w:tblLook w:val="0000" w:firstRow="0" w:lastRow="0" w:firstColumn="0" w:lastColumn="0" w:noHBand="0" w:noVBand="0"/>
      </w:tblPr>
      <w:tblGrid>
        <w:gridCol w:w="1843"/>
        <w:gridCol w:w="5245"/>
        <w:gridCol w:w="1489"/>
        <w:gridCol w:w="1629"/>
      </w:tblGrid>
      <w:tr w:rsidR="00D31DFE" w:rsidRPr="00B05243" w14:paraId="4955070E" w14:textId="77777777" w:rsidTr="00FB6A3E">
        <w:trPr>
          <w:trHeight w:val="1"/>
        </w:trPr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000000" w:fill="FFFFFF"/>
          </w:tcPr>
          <w:p w14:paraId="728DBC12" w14:textId="77777777" w:rsidR="00D31DFE" w:rsidRPr="00B05243" w:rsidRDefault="00D31DFE" w:rsidP="00D31DFE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Tip activitate</w:t>
            </w:r>
          </w:p>
        </w:tc>
        <w:tc>
          <w:tcPr>
            <w:tcW w:w="5245" w:type="dxa"/>
            <w:tcBorders>
              <w:top w:val="single" w:sz="3" w:space="0" w:color="000000"/>
              <w:left w:val="single" w:sz="3" w:space="0" w:color="000000"/>
              <w:bottom w:val="single" w:sz="4" w:space="0" w:color="auto"/>
              <w:right w:val="single" w:sz="3" w:space="0" w:color="000000"/>
            </w:tcBorders>
            <w:shd w:val="clear" w:color="auto" w:fill="auto"/>
          </w:tcPr>
          <w:p w14:paraId="4274EFE8" w14:textId="77777777" w:rsidR="00D31DFE" w:rsidRPr="00B05243" w:rsidRDefault="00D31DFE" w:rsidP="00D31DFE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10.1 Criterii de evaluare</w:t>
            </w:r>
          </w:p>
        </w:tc>
        <w:tc>
          <w:tcPr>
            <w:tcW w:w="1489" w:type="dxa"/>
            <w:tcBorders>
              <w:top w:val="single" w:sz="3" w:space="0" w:color="000000"/>
              <w:left w:val="single" w:sz="3" w:space="0" w:color="000000"/>
              <w:bottom w:val="single" w:sz="4" w:space="0" w:color="auto"/>
              <w:right w:val="single" w:sz="3" w:space="0" w:color="000000"/>
            </w:tcBorders>
            <w:shd w:val="clear" w:color="000000" w:fill="FFFFFF"/>
          </w:tcPr>
          <w:p w14:paraId="1B246A61" w14:textId="29EA2D00" w:rsidR="00D31DFE" w:rsidRPr="00B05243" w:rsidRDefault="00D31DFE" w:rsidP="00D31DFE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10.2 Metode de evaluare</w:t>
            </w:r>
          </w:p>
        </w:tc>
        <w:tc>
          <w:tcPr>
            <w:tcW w:w="1629" w:type="dxa"/>
            <w:tcBorders>
              <w:top w:val="single" w:sz="3" w:space="0" w:color="000000"/>
              <w:left w:val="single" w:sz="3" w:space="0" w:color="000000"/>
              <w:bottom w:val="single" w:sz="4" w:space="0" w:color="auto"/>
              <w:right w:val="single" w:sz="3" w:space="0" w:color="000000"/>
            </w:tcBorders>
            <w:shd w:val="clear" w:color="000000" w:fill="FFFFFF"/>
          </w:tcPr>
          <w:p w14:paraId="5F11CF92" w14:textId="77777777" w:rsidR="00D31DFE" w:rsidRPr="00B05243" w:rsidRDefault="00D31DFE" w:rsidP="00D31DFE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10.3 Pondere din nota finală</w:t>
            </w:r>
          </w:p>
        </w:tc>
      </w:tr>
      <w:tr w:rsidR="00D31DFE" w:rsidRPr="00B05243" w14:paraId="1163161B" w14:textId="77777777" w:rsidTr="00FB6A3E">
        <w:trPr>
          <w:trHeight w:val="135"/>
        </w:trPr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000000" w:fill="FFFFFF"/>
          </w:tcPr>
          <w:p w14:paraId="5DFC76F5" w14:textId="77777777" w:rsidR="00D31DFE" w:rsidRPr="00B05243" w:rsidRDefault="00D31DFE" w:rsidP="00D31DFE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10.4 Curs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D0C148" w14:textId="153304FD" w:rsidR="00D31DFE" w:rsidRPr="00B05243" w:rsidRDefault="00D31DFE" w:rsidP="00D31DFE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Asimilarea corectă a noțiunilor prezentate</w:t>
            </w:r>
            <w:r w:rsid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, abordarea corectă a autorilor și a operelor studiate</w:t>
            </w:r>
            <w:r w:rsidR="00CD184F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, pertinența și originalitatea ipotezelor critice, corectitudinea și expresivitatea limbii franceze</w:t>
            </w:r>
          </w:p>
          <w:p w14:paraId="44383829" w14:textId="77777777" w:rsidR="00D31DFE" w:rsidRPr="00B05243" w:rsidRDefault="00D31DFE" w:rsidP="00D31DFE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</w:p>
          <w:p w14:paraId="37BBA476" w14:textId="77777777" w:rsidR="00D31DFE" w:rsidRPr="00B05243" w:rsidRDefault="00D31DFE" w:rsidP="00D31DFE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</w:p>
          <w:p w14:paraId="396C6ACC" w14:textId="10195AC3" w:rsidR="00D31DFE" w:rsidRPr="00B05243" w:rsidRDefault="00D31DFE" w:rsidP="00D31DFE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</w:p>
        </w:tc>
        <w:tc>
          <w:tcPr>
            <w:tcW w:w="148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F49ED21" w14:textId="192C37EB" w:rsidR="00D31DFE" w:rsidRPr="00B05243" w:rsidRDefault="00D31DFE" w:rsidP="00D31DFE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Examen scris, programat în cadrul sesiunii; prezentări și intervenții orale; teme de seminar</w:t>
            </w:r>
          </w:p>
        </w:tc>
        <w:tc>
          <w:tcPr>
            <w:tcW w:w="16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5000374" w14:textId="77777777" w:rsidR="00D31DFE" w:rsidRPr="00B05243" w:rsidRDefault="00D31DFE" w:rsidP="00D31DFE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</w:p>
          <w:p w14:paraId="2DB47757" w14:textId="77777777" w:rsidR="009A6966" w:rsidRDefault="009A6966" w:rsidP="00D31DFE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</w:p>
          <w:p w14:paraId="2F45D54F" w14:textId="77777777" w:rsidR="009A6966" w:rsidRDefault="009A6966" w:rsidP="00D31DFE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</w:p>
          <w:p w14:paraId="221AB660" w14:textId="386F4469" w:rsidR="00D31DFE" w:rsidRPr="00B05243" w:rsidRDefault="00D9007B" w:rsidP="00D31DFE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6</w:t>
            </w:r>
            <w:r w:rsidR="00E75C28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7</w:t>
            </w:r>
            <w:r w:rsidR="00D31DFE"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%</w:t>
            </w:r>
          </w:p>
          <w:p w14:paraId="3BC59869" w14:textId="77777777" w:rsidR="00D31DFE" w:rsidRPr="00B05243" w:rsidRDefault="00D31DFE" w:rsidP="00D31DFE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</w:p>
          <w:p w14:paraId="456B7F82" w14:textId="77777777" w:rsidR="00D31DFE" w:rsidRPr="00B05243" w:rsidRDefault="00D31DFE" w:rsidP="00D31DFE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</w:p>
          <w:p w14:paraId="62734BE3" w14:textId="2CD6159F" w:rsidR="00D31DFE" w:rsidRDefault="00D31DFE" w:rsidP="00D31DFE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</w:p>
          <w:p w14:paraId="4386471E" w14:textId="409FC289" w:rsidR="00D31DFE" w:rsidRPr="00B05243" w:rsidRDefault="00D9007B" w:rsidP="00D31DFE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33</w:t>
            </w:r>
            <w:r w:rsidR="00D31DFE"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%</w:t>
            </w:r>
          </w:p>
        </w:tc>
      </w:tr>
      <w:tr w:rsidR="00D31DFE" w:rsidRPr="00D377AD" w14:paraId="13254602" w14:textId="77777777" w:rsidTr="00FB6A3E">
        <w:trPr>
          <w:trHeight w:val="626"/>
        </w:trPr>
        <w:tc>
          <w:tcPr>
            <w:tcW w:w="184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4" w:space="0" w:color="auto"/>
            </w:tcBorders>
            <w:shd w:val="clear" w:color="000000" w:fill="FFFFFF"/>
          </w:tcPr>
          <w:p w14:paraId="2153B2DF" w14:textId="77777777" w:rsidR="00D31DFE" w:rsidRPr="00B05243" w:rsidRDefault="00D31DFE" w:rsidP="00D31DFE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10.5 Seminar/laborator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2301DD2B" w14:textId="5D53F663" w:rsidR="00D31DFE" w:rsidRPr="00B05243" w:rsidRDefault="00CD32FF" w:rsidP="00D31DFE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Intervenții orale active, lucrare scrisă la final de semestru</w:t>
            </w:r>
            <w:r w:rsidR="00D9007B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 </w:t>
            </w:r>
            <w:r w:rsidR="00D9007B" w:rsidRPr="00D9007B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(4</w:t>
            </w:r>
            <w:r w:rsidR="00D9007B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-7</w:t>
            </w:r>
            <w:r w:rsidR="00D9007B" w:rsidRPr="00D9007B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 pagini, cu Bibliografie finală)</w:t>
            </w:r>
          </w:p>
        </w:tc>
        <w:tc>
          <w:tcPr>
            <w:tcW w:w="148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198E9164" w14:textId="77777777" w:rsidR="00D31DFE" w:rsidRPr="00B05243" w:rsidRDefault="00D31DFE" w:rsidP="00D31DFE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</w:p>
        </w:tc>
        <w:tc>
          <w:tcPr>
            <w:tcW w:w="162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14:paraId="0D6C69D8" w14:textId="77777777" w:rsidR="00D31DFE" w:rsidRPr="00B05243" w:rsidRDefault="00D31DFE" w:rsidP="00D31DFE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</w:p>
        </w:tc>
      </w:tr>
      <w:tr w:rsidR="00D31DFE" w:rsidRPr="00B05243" w14:paraId="25747EE8" w14:textId="77777777" w:rsidTr="00FB6A3E">
        <w:trPr>
          <w:trHeight w:val="1"/>
        </w:trPr>
        <w:tc>
          <w:tcPr>
            <w:tcW w:w="10206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17FB7998" w14:textId="77777777" w:rsidR="00D31DFE" w:rsidRPr="00B05243" w:rsidRDefault="00D31DFE" w:rsidP="00D31DFE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10.6 Standard minim de performanţă</w:t>
            </w:r>
          </w:p>
        </w:tc>
      </w:tr>
      <w:tr w:rsidR="00D31DFE" w:rsidRPr="00D377AD" w14:paraId="13FEAEC2" w14:textId="77777777" w:rsidTr="00FB6A3E">
        <w:trPr>
          <w:trHeight w:val="1"/>
        </w:trPr>
        <w:tc>
          <w:tcPr>
            <w:tcW w:w="10206" w:type="dxa"/>
            <w:gridSpan w:val="4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  <w:shd w:val="clear" w:color="auto" w:fill="auto"/>
          </w:tcPr>
          <w:p w14:paraId="3ED62BD2" w14:textId="77777777" w:rsidR="00D9007B" w:rsidRDefault="00D9007B" w:rsidP="00D9007B">
            <w:pPr>
              <w:pStyle w:val="ListParagraph"/>
              <w:numPr>
                <w:ilvl w:val="0"/>
                <w:numId w:val="26"/>
              </w:num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  <w:r w:rsidRPr="00D9007B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lastRenderedPageBreak/>
              <w:t>Studentul este apt să situeze în context literar şi cultural opera unui scriitor studiat în cadrul cursului.</w:t>
            </w:r>
          </w:p>
          <w:p w14:paraId="124F85D3" w14:textId="77777777" w:rsidR="00D9007B" w:rsidRDefault="00D9007B" w:rsidP="00D9007B">
            <w:pPr>
              <w:pStyle w:val="ListParagraph"/>
              <w:numPr>
                <w:ilvl w:val="0"/>
                <w:numId w:val="26"/>
              </w:num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  <w:r w:rsidRPr="00D9007B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Dispune de instrumente teoretice pentru abordarea anumitor aspecte relevante din literatura elvețiană de expresie franceză (de ex., scriitor călător, filiație, poezie a sensibilului, feminism).</w:t>
            </w:r>
          </w:p>
          <w:p w14:paraId="32646FFC" w14:textId="6104DAEC" w:rsidR="00D9007B" w:rsidRPr="00D9007B" w:rsidRDefault="00D9007B" w:rsidP="00D9007B">
            <w:pPr>
              <w:pStyle w:val="ListParagraph"/>
              <w:numPr>
                <w:ilvl w:val="0"/>
                <w:numId w:val="26"/>
              </w:numPr>
              <w:spacing w:after="0" w:line="240" w:lineRule="auto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  <w:r w:rsidRPr="00D9007B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 xml:space="preserve">Este capabil să urmeze etapele cerute de o analiză completă, complexă.  </w:t>
            </w:r>
          </w:p>
          <w:p w14:paraId="0778C1C6" w14:textId="51A5F880" w:rsidR="003834AF" w:rsidRPr="00B05243" w:rsidRDefault="003834AF" w:rsidP="00D9007B">
            <w:pPr>
              <w:spacing w:after="0" w:line="240" w:lineRule="auto"/>
              <w:contextualSpacing/>
              <w:jc w:val="both"/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b/>
                <w:bCs/>
                <w:sz w:val="20"/>
                <w:szCs w:val="20"/>
                <w:lang w:val="ro-RO" w:eastAsia="zh-CN"/>
              </w:rPr>
              <w:t>Detalii organizatorice, gestionarea situaţiilor excepţionale:</w:t>
            </w:r>
          </w:p>
          <w:p w14:paraId="5693942E" w14:textId="77777777" w:rsidR="003834AF" w:rsidRPr="00B05243" w:rsidRDefault="003834AF" w:rsidP="003834AF">
            <w:pPr>
              <w:pStyle w:val="ListParagraph"/>
              <w:numPr>
                <w:ilvl w:val="0"/>
                <w:numId w:val="25"/>
              </w:numPr>
              <w:spacing w:after="0" w:line="240" w:lineRule="auto"/>
              <w:ind w:left="768" w:hanging="426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  <w:t>Frauda sau tentativa de fraudă la examinare se sancționează cu nota 1 (unu).</w:t>
            </w:r>
          </w:p>
          <w:p w14:paraId="4E1EF08A" w14:textId="2AAB3682" w:rsidR="00D31DFE" w:rsidRPr="00B05243" w:rsidRDefault="00D31DFE" w:rsidP="003834AF">
            <w:pPr>
              <w:pStyle w:val="ListParagraph"/>
              <w:numPr>
                <w:ilvl w:val="0"/>
                <w:numId w:val="25"/>
              </w:numPr>
              <w:spacing w:after="0" w:line="240" w:lineRule="auto"/>
              <w:ind w:left="768" w:hanging="426"/>
              <w:jc w:val="both"/>
              <w:rPr>
                <w:rFonts w:ascii="Times New Roman" w:eastAsia="SimSun" w:hAnsi="Times New Roman"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Prezentarea la examen nu este condiţionată de un număr minim de prezenţe </w:t>
            </w:r>
            <w:r w:rsidR="003834AF"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>la cursul magistral</w:t>
            </w:r>
            <w:r w:rsidRPr="00B05243">
              <w:rPr>
                <w:rFonts w:ascii="Times New Roman" w:hAnsi="Times New Roman"/>
                <w:bCs/>
                <w:sz w:val="20"/>
                <w:szCs w:val="20"/>
                <w:lang w:val="ro-RO"/>
              </w:rPr>
              <w:t xml:space="preserve">. </w:t>
            </w:r>
          </w:p>
        </w:tc>
      </w:tr>
    </w:tbl>
    <w:p w14:paraId="307E3AE3" w14:textId="422AB7A2" w:rsidR="00743EB7" w:rsidRPr="00B05243" w:rsidRDefault="00743EB7" w:rsidP="00743EB7">
      <w:pPr>
        <w:spacing w:after="0" w:line="240" w:lineRule="auto"/>
        <w:rPr>
          <w:rFonts w:ascii="Times New Roman" w:hAnsi="Times New Roman"/>
          <w:sz w:val="20"/>
          <w:szCs w:val="20"/>
          <w:lang w:val="ro-RO"/>
        </w:rPr>
      </w:pPr>
    </w:p>
    <w:tbl>
      <w:tblPr>
        <w:tblW w:w="10178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23"/>
        <w:gridCol w:w="3917"/>
        <w:gridCol w:w="3738"/>
      </w:tblGrid>
      <w:tr w:rsidR="00743EB7" w:rsidRPr="00B05243" w14:paraId="5AFAC131" w14:textId="77777777" w:rsidTr="00FB6A3E">
        <w:trPr>
          <w:trHeight w:val="908"/>
        </w:trPr>
        <w:tc>
          <w:tcPr>
            <w:tcW w:w="2523" w:type="dxa"/>
          </w:tcPr>
          <w:p w14:paraId="75A5D660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Data completării</w:t>
            </w:r>
          </w:p>
          <w:p w14:paraId="761E1EC0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  <w:p w14:paraId="7C8EB1F1" w14:textId="623BB4B8" w:rsidR="00743EB7" w:rsidRPr="00B05243" w:rsidRDefault="0041790F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1</w:t>
            </w:r>
            <w:r w:rsidR="00743EB7" w:rsidRPr="00B05243">
              <w:rPr>
                <w:rFonts w:ascii="Times New Roman" w:hAnsi="Times New Roman"/>
                <w:sz w:val="20"/>
                <w:szCs w:val="20"/>
                <w:lang w:val="ro-RO"/>
              </w:rPr>
              <w:t>.03.202</w:t>
            </w:r>
            <w:r>
              <w:rPr>
                <w:rFonts w:ascii="Times New Roman" w:hAnsi="Times New Roman"/>
                <w:sz w:val="20"/>
                <w:szCs w:val="20"/>
                <w:lang w:val="ro-RO"/>
              </w:rPr>
              <w:t>3</w:t>
            </w:r>
          </w:p>
          <w:p w14:paraId="094D770C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3917" w:type="dxa"/>
          </w:tcPr>
          <w:p w14:paraId="7BDCAAA6" w14:textId="77777777" w:rsidR="00743EB7" w:rsidRPr="00B05243" w:rsidRDefault="00743EB7" w:rsidP="00743EB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Semnătura titularului  de curs</w:t>
            </w:r>
          </w:p>
          <w:p w14:paraId="5B8B9159" w14:textId="77777777" w:rsidR="00743EB7" w:rsidRPr="00B05243" w:rsidRDefault="00743EB7" w:rsidP="00743EB7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val="ro-RO" w:eastAsia="zh-CN"/>
              </w:rPr>
            </w:pPr>
          </w:p>
          <w:p w14:paraId="717825B9" w14:textId="464E3640" w:rsidR="00743EB7" w:rsidRPr="00B05243" w:rsidRDefault="0064472E" w:rsidP="00743EB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eastAsia="Times New Roman" w:hAnsi="Times New Roman"/>
                <w:sz w:val="20"/>
                <w:szCs w:val="20"/>
                <w:lang w:val="ro-RO" w:eastAsia="zh-CN"/>
              </w:rPr>
              <w:t>Lect. univ. dr. Andreea Bugiac</w:t>
            </w:r>
            <w:r w:rsidR="00743EB7" w:rsidRPr="00B05243">
              <w:rPr>
                <w:rFonts w:ascii="Times New Roman" w:eastAsia="Times New Roman" w:hAnsi="Times New Roman"/>
                <w:sz w:val="20"/>
                <w:szCs w:val="20"/>
                <w:lang w:val="ro-RO" w:eastAsia="zh-CN"/>
              </w:rPr>
              <w:t xml:space="preserve"> </w:t>
            </w:r>
            <w:r w:rsidRPr="00B05243">
              <w:rPr>
                <w:rFonts w:ascii="Times New Roman" w:eastAsia="Times New Roman" w:hAnsi="Times New Roman"/>
                <w:noProof/>
                <w:sz w:val="20"/>
                <w:szCs w:val="20"/>
              </w:rPr>
              <w:drawing>
                <wp:inline distT="0" distB="0" distL="0" distR="0" wp14:anchorId="58BEBBDB" wp14:editId="1940F139">
                  <wp:extent cx="922020" cy="480628"/>
                  <wp:effectExtent l="0" t="0" r="0" b="0"/>
                  <wp:docPr id="1" name="Picture 1" descr="atestat A Bugia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atestat A Bugia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804" t="68063" r="63176" b="272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9055" cy="484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38" w:type="dxa"/>
          </w:tcPr>
          <w:p w14:paraId="294C0D7D" w14:textId="77777777" w:rsidR="00743EB7" w:rsidRPr="00B05243" w:rsidRDefault="00743EB7" w:rsidP="00743EB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Semnătura titularului  de seminar</w:t>
            </w:r>
          </w:p>
          <w:p w14:paraId="65AE41CF" w14:textId="29CD02A5" w:rsidR="00743EB7" w:rsidRPr="00B05243" w:rsidRDefault="00743EB7" w:rsidP="00743EB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  <w:p w14:paraId="38B1DAF3" w14:textId="0D60CED3" w:rsidR="0064472E" w:rsidRPr="00B05243" w:rsidRDefault="0064472E" w:rsidP="0064472E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hu-HU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hu-HU"/>
              </w:rPr>
              <w:t xml:space="preserve">Lect. univ. dr. </w:t>
            </w:r>
            <w:r w:rsidR="00D9007B" w:rsidRPr="00B05243">
              <w:rPr>
                <w:rFonts w:ascii="Times New Roman" w:eastAsia="Times New Roman" w:hAnsi="Times New Roman"/>
                <w:sz w:val="20"/>
                <w:szCs w:val="20"/>
                <w:lang w:val="ro-RO" w:eastAsia="zh-CN"/>
              </w:rPr>
              <w:t>Andreea Bugiac</w:t>
            </w:r>
          </w:p>
          <w:p w14:paraId="7B8C9345" w14:textId="3F523472" w:rsidR="0064472E" w:rsidRPr="00B05243" w:rsidRDefault="00D9007B" w:rsidP="00743EB7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val="ro-RO" w:eastAsia="zh-CN"/>
              </w:rPr>
            </w:pPr>
            <w:r w:rsidRPr="00B05243">
              <w:rPr>
                <w:rFonts w:ascii="Times New Roman" w:eastAsia="Times New Roman" w:hAnsi="Times New Roman"/>
                <w:noProof/>
                <w:sz w:val="20"/>
                <w:szCs w:val="20"/>
              </w:rPr>
              <w:drawing>
                <wp:inline distT="0" distB="0" distL="0" distR="0" wp14:anchorId="4FB2CF35" wp14:editId="1D4E14C1">
                  <wp:extent cx="800100" cy="417074"/>
                  <wp:effectExtent l="0" t="0" r="0" b="2540"/>
                  <wp:docPr id="6" name="Picture 6" descr="atestat A Bugia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atestat A Bugia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804" t="68063" r="63176" b="2726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9681" cy="4220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43EB7" w:rsidRPr="00B05243" w14:paraId="37D8A678" w14:textId="77777777" w:rsidTr="00FB6A3E">
        <w:tc>
          <w:tcPr>
            <w:tcW w:w="2523" w:type="dxa"/>
          </w:tcPr>
          <w:p w14:paraId="60D249D8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Data avizării în departament</w:t>
            </w:r>
          </w:p>
          <w:p w14:paraId="6DC4E6A2" w14:textId="459264D9" w:rsidR="00743EB7" w:rsidRPr="00B05243" w:rsidRDefault="001B6C54" w:rsidP="0041790F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10.03.2023</w:t>
            </w:r>
          </w:p>
        </w:tc>
        <w:tc>
          <w:tcPr>
            <w:tcW w:w="7655" w:type="dxa"/>
            <w:gridSpan w:val="2"/>
          </w:tcPr>
          <w:p w14:paraId="35D0D7E7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Semnătura directorului de departament</w:t>
            </w:r>
          </w:p>
          <w:p w14:paraId="5DFFC295" w14:textId="378D9AFD" w:rsidR="00743EB7" w:rsidRPr="00B05243" w:rsidRDefault="00552CBA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671824">
              <w:rPr>
                <w:rFonts w:ascii="Times" w:hAnsi="Times"/>
                <w:noProof/>
                <w:sz w:val="20"/>
                <w:szCs w:val="20"/>
              </w:rPr>
              <w:drawing>
                <wp:inline distT="0" distB="0" distL="0" distR="0" wp14:anchorId="4E7FB513" wp14:editId="1468CBC1">
                  <wp:extent cx="647219" cy="420491"/>
                  <wp:effectExtent l="0" t="0" r="635" b="0"/>
                  <wp:docPr id="7" name="Picture 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9992" cy="4222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Start w:id="0" w:name="_GoBack"/>
            <w:bookmarkEnd w:id="0"/>
          </w:p>
        </w:tc>
      </w:tr>
      <w:tr w:rsidR="00743EB7" w:rsidRPr="00B05243" w14:paraId="30B82A40" w14:textId="77777777" w:rsidTr="00FB6A3E">
        <w:trPr>
          <w:trHeight w:val="1380"/>
        </w:trPr>
        <w:tc>
          <w:tcPr>
            <w:tcW w:w="2523" w:type="dxa"/>
          </w:tcPr>
          <w:p w14:paraId="0D77295B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Data avizării la Decanat</w:t>
            </w:r>
          </w:p>
          <w:p w14:paraId="2F7A40C8" w14:textId="789CDE1C" w:rsidR="00743EB7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  <w:p w14:paraId="3501DA9F" w14:textId="524DB4BB" w:rsidR="00CC4950" w:rsidRPr="00B05243" w:rsidRDefault="00CC4950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>
              <w:rPr>
                <w:rFonts w:ascii="Times New Roman" w:hAnsi="Times New Roman"/>
                <w:sz w:val="20"/>
                <w:szCs w:val="20"/>
                <w:lang w:val="ro-RO"/>
              </w:rPr>
              <w:t>30.04.2023</w:t>
            </w:r>
          </w:p>
          <w:p w14:paraId="0013FF65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  <w:p w14:paraId="1A3964CA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  <w:tc>
          <w:tcPr>
            <w:tcW w:w="3917" w:type="dxa"/>
          </w:tcPr>
          <w:p w14:paraId="26DC5B79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Semnătura Prodecanului responsabil</w:t>
            </w:r>
          </w:p>
          <w:p w14:paraId="6EADFA07" w14:textId="7CB27EC2" w:rsidR="00743EB7" w:rsidRPr="00B05243" w:rsidRDefault="00CC4950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5079FC">
              <w:rPr>
                <w:noProof/>
              </w:rPr>
              <w:drawing>
                <wp:inline distT="0" distB="0" distL="0" distR="0" wp14:anchorId="66B5DC46" wp14:editId="69D056BF">
                  <wp:extent cx="1336550" cy="548640"/>
                  <wp:effectExtent l="0" t="0" r="0" b="3810"/>
                  <wp:docPr id="9" name="Picture 9" descr="C:\Users\Imola\Downloads\semnatura-po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Imola\Downloads\semnatura-po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9432" cy="5539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738" w:type="dxa"/>
          </w:tcPr>
          <w:p w14:paraId="235DDAB4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  <w:r w:rsidRPr="00B05243">
              <w:rPr>
                <w:rFonts w:ascii="Times New Roman" w:hAnsi="Times New Roman"/>
                <w:sz w:val="20"/>
                <w:szCs w:val="20"/>
                <w:lang w:val="ro-RO"/>
              </w:rPr>
              <w:t>Ştampila facultăţii</w:t>
            </w:r>
          </w:p>
          <w:p w14:paraId="629BDE1E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  <w:p w14:paraId="10A4FD9E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  <w:p w14:paraId="24A24C46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  <w:p w14:paraId="0154E3EA" w14:textId="77777777" w:rsidR="00743EB7" w:rsidRPr="00B05243" w:rsidRDefault="00743EB7" w:rsidP="00636334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ro-RO"/>
              </w:rPr>
            </w:pPr>
          </w:p>
        </w:tc>
      </w:tr>
    </w:tbl>
    <w:p w14:paraId="2439B378" w14:textId="77777777" w:rsidR="00743EB7" w:rsidRPr="00B05243" w:rsidRDefault="00743EB7" w:rsidP="00743EB7">
      <w:pPr>
        <w:spacing w:after="0" w:line="240" w:lineRule="auto"/>
        <w:rPr>
          <w:rFonts w:ascii="Times New Roman" w:hAnsi="Times New Roman"/>
          <w:sz w:val="20"/>
          <w:szCs w:val="20"/>
          <w:lang w:val="ro-RO"/>
        </w:rPr>
      </w:pPr>
    </w:p>
    <w:p w14:paraId="54A6B5E2" w14:textId="77777777" w:rsidR="00743EB7" w:rsidRPr="00B05243" w:rsidRDefault="00743EB7" w:rsidP="00743EB7">
      <w:pPr>
        <w:spacing w:after="0" w:line="240" w:lineRule="auto"/>
        <w:jc w:val="center"/>
        <w:rPr>
          <w:rFonts w:ascii="Times New Roman" w:hAnsi="Times New Roman"/>
          <w:sz w:val="20"/>
          <w:szCs w:val="20"/>
          <w:lang w:val="es-ES"/>
        </w:rPr>
      </w:pPr>
    </w:p>
    <w:p w14:paraId="301DADBF" w14:textId="77777777" w:rsidR="00FC1048" w:rsidRPr="00B05243" w:rsidRDefault="00FC1048">
      <w:pPr>
        <w:rPr>
          <w:rFonts w:ascii="Times New Roman" w:hAnsi="Times New Roman"/>
          <w:sz w:val="20"/>
          <w:szCs w:val="20"/>
        </w:rPr>
      </w:pPr>
    </w:p>
    <w:sectPr w:rsidR="00FC1048" w:rsidRPr="00B05243" w:rsidSect="00636334">
      <w:headerReference w:type="default" r:id="rId10"/>
      <w:pgSz w:w="11907" w:h="16839" w:code="9"/>
      <w:pgMar w:top="-2880" w:right="851" w:bottom="284" w:left="1134" w:header="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9125507" w14:textId="77777777" w:rsidR="008853F4" w:rsidRDefault="008853F4">
      <w:pPr>
        <w:spacing w:after="0" w:line="240" w:lineRule="auto"/>
      </w:pPr>
      <w:r>
        <w:separator/>
      </w:r>
    </w:p>
  </w:endnote>
  <w:endnote w:type="continuationSeparator" w:id="0">
    <w:p w14:paraId="62AE298E" w14:textId="77777777" w:rsidR="008853F4" w:rsidRDefault="008853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\">
    <w:altName w:val="Times New Roman"/>
    <w:charset w:val="00"/>
    <w:family w:val="roman"/>
    <w:pitch w:val="default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ヒラギノ角ゴ Pro W3">
    <w:charset w:val="80"/>
    <w:family w:val="swiss"/>
    <w:pitch w:val="variable"/>
    <w:sig w:usb0="E00002FF" w:usb1="7AC7FFFF" w:usb2="00000012" w:usb3="00000000" w:csb0="0002000D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C703DE0" w14:textId="77777777" w:rsidR="008853F4" w:rsidRDefault="008853F4">
      <w:pPr>
        <w:spacing w:after="0" w:line="240" w:lineRule="auto"/>
      </w:pPr>
      <w:r>
        <w:separator/>
      </w:r>
    </w:p>
  </w:footnote>
  <w:footnote w:type="continuationSeparator" w:id="0">
    <w:p w14:paraId="661ECFB8" w14:textId="77777777" w:rsidR="008853F4" w:rsidRDefault="008853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73E4CC1" w14:textId="005B08A6" w:rsidR="00636334" w:rsidRDefault="00636334" w:rsidP="00636334">
    <w:pPr>
      <w:pStyle w:val="Header"/>
      <w:ind w:left="-1440"/>
    </w:pPr>
    <w:bookmarkStart w:id="1" w:name="_Hlk67332695"/>
    <w:bookmarkStart w:id="2" w:name="_Hlk67332696"/>
  </w:p>
  <w:p w14:paraId="0C135E0F" w14:textId="1C29B92F" w:rsidR="00636334" w:rsidRDefault="00377005" w:rsidP="00636334">
    <w:pPr>
      <w:pStyle w:val="Header"/>
      <w:ind w:firstLine="4050"/>
      <w:jc w:val="both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07B1F4AD" wp14:editId="510457F4">
              <wp:simplePos x="0" y="0"/>
              <wp:positionH relativeFrom="column">
                <wp:posOffset>0</wp:posOffset>
              </wp:positionH>
              <wp:positionV relativeFrom="paragraph">
                <wp:posOffset>-635</wp:posOffset>
              </wp:positionV>
              <wp:extent cx="5932838" cy="1681090"/>
              <wp:effectExtent l="0" t="0" r="0" b="0"/>
              <wp:wrapNone/>
              <wp:docPr id="15" name="Group 1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32838" cy="1681090"/>
                        <a:chOff x="0" y="0"/>
                        <a:chExt cx="5932838" cy="1681090"/>
                      </a:xfrm>
                    </wpg:grpSpPr>
                    <wpg:grpSp>
                      <wpg:cNvPr id="10" name="Group 10"/>
                      <wpg:cNvGrpSpPr/>
                      <wpg:grpSpPr>
                        <a:xfrm>
                          <a:off x="0" y="0"/>
                          <a:ext cx="5932838" cy="1681090"/>
                          <a:chOff x="0" y="0"/>
                          <a:chExt cx="5932838" cy="1681090"/>
                        </a:xfrm>
                      </wpg:grpSpPr>
                      <wps:wsp>
                        <wps:cNvPr id="11" name="Straight Connector 11"/>
                        <wps:cNvCnPr/>
                        <wps:spPr>
                          <a:xfrm flipH="1">
                            <a:off x="964889" y="847082"/>
                            <a:ext cx="4840192" cy="5049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" name="Text Box 12"/>
                        <wps:cNvSpPr txBox="1">
                          <a:spLocks/>
                        </wps:cNvSpPr>
                        <wps:spPr bwMode="auto">
                          <a:xfrm>
                            <a:off x="4178968" y="807744"/>
                            <a:ext cx="1753870" cy="8733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6F57E51" w14:textId="77777777" w:rsidR="00377005" w:rsidRPr="00CC4950" w:rsidRDefault="00377005" w:rsidP="00377005">
                              <w:pPr>
                                <w:overflowPunct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ind w:left="-57" w:right="-227"/>
                                <w:textAlignment w:val="baseline"/>
                                <w:rPr>
                                  <w:rFonts w:ascii="Palatino Linotype" w:eastAsia="Times New Roman" w:hAnsi="Palatino Linotype"/>
                                  <w:sz w:val="18"/>
                                  <w:szCs w:val="20"/>
                                  <w:lang w:val="es-ES"/>
                                </w:rPr>
                              </w:pPr>
                              <w:r w:rsidRPr="00CC4950">
                                <w:rPr>
                                  <w:rFonts w:ascii="Palatino Linotype" w:eastAsia="Times New Roman" w:hAnsi="Palatino Linotype"/>
                                  <w:sz w:val="18"/>
                                  <w:szCs w:val="20"/>
                                  <w:lang w:val="es-ES"/>
                                </w:rPr>
                                <w:t>Facultatea de Litere</w:t>
                              </w:r>
                            </w:p>
                            <w:p w14:paraId="02FBB9D4" w14:textId="77777777" w:rsidR="00377005" w:rsidRPr="00CC4950" w:rsidRDefault="00377005" w:rsidP="00377005">
                              <w:pPr>
                                <w:overflowPunct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ind w:left="-57" w:right="-227"/>
                                <w:textAlignment w:val="baseline"/>
                                <w:rPr>
                                  <w:rFonts w:ascii="Palatino Linotype" w:eastAsia="Times New Roman" w:hAnsi="Palatino Linotype"/>
                                  <w:sz w:val="18"/>
                                  <w:szCs w:val="20"/>
                                  <w:lang w:val="es-ES"/>
                                </w:rPr>
                              </w:pPr>
                              <w:r w:rsidRPr="00CC4950">
                                <w:rPr>
                                  <w:rFonts w:ascii="Palatino Linotype" w:eastAsia="Times New Roman" w:hAnsi="Palatino Linotype"/>
                                  <w:sz w:val="18"/>
                                  <w:szCs w:val="20"/>
                                  <w:lang w:val="es-ES"/>
                                </w:rPr>
                                <w:t>Str. Horea nr. 31</w:t>
                              </w:r>
                            </w:p>
                            <w:p w14:paraId="0E14A9AC" w14:textId="77777777" w:rsidR="00377005" w:rsidRPr="00017CD5" w:rsidRDefault="00377005" w:rsidP="00377005">
                              <w:pPr>
                                <w:overflowPunct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ind w:left="-57" w:right="-227"/>
                                <w:textAlignment w:val="baseline"/>
                                <w:rPr>
                                  <w:rFonts w:ascii="Palatino Linotype" w:eastAsia="Times New Roman" w:hAnsi="Palatino Linotype"/>
                                  <w:sz w:val="18"/>
                                  <w:szCs w:val="20"/>
                                </w:rPr>
                              </w:pPr>
                              <w:r w:rsidRPr="00017CD5">
                                <w:rPr>
                                  <w:rFonts w:ascii="Palatino Linotype" w:eastAsia="Times New Roman" w:hAnsi="Palatino Linotype"/>
                                  <w:sz w:val="18"/>
                                  <w:szCs w:val="20"/>
                                </w:rPr>
                                <w:t>400202, Cluj-Napoca</w:t>
                              </w:r>
                            </w:p>
                            <w:p w14:paraId="49BDF30B" w14:textId="77777777" w:rsidR="00377005" w:rsidRPr="00017CD5" w:rsidRDefault="00377005" w:rsidP="00377005">
                              <w:pPr>
                                <w:overflowPunct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ind w:left="-57" w:right="-227"/>
                                <w:textAlignment w:val="baseline"/>
                                <w:rPr>
                                  <w:rFonts w:ascii="Palatino Linotype" w:eastAsia="Times New Roman" w:hAnsi="Palatino Linotype"/>
                                  <w:sz w:val="18"/>
                                  <w:szCs w:val="20"/>
                                  <w:lang w:val="fr-FR"/>
                                </w:rPr>
                              </w:pPr>
                              <w:proofErr w:type="gramStart"/>
                              <w:r w:rsidRPr="00017CD5">
                                <w:rPr>
                                  <w:rFonts w:ascii="Palatino Linotype" w:eastAsia="Times New Roman" w:hAnsi="Palatino Linotype"/>
                                  <w:sz w:val="18"/>
                                  <w:szCs w:val="20"/>
                                  <w:lang w:val="fr-FR"/>
                                </w:rPr>
                                <w:t>Tel:</w:t>
                              </w:r>
                              <w:proofErr w:type="gramEnd"/>
                              <w:r w:rsidRPr="00017CD5">
                                <w:rPr>
                                  <w:rFonts w:ascii="Palatino Linotype" w:eastAsia="Times New Roman" w:hAnsi="Palatino Linotype"/>
                                  <w:sz w:val="18"/>
                                  <w:szCs w:val="20"/>
                                  <w:lang w:val="fr-FR"/>
                                </w:rPr>
                                <w:t xml:space="preserve"> 0264 5322388</w:t>
                              </w:r>
                            </w:p>
                            <w:p w14:paraId="1721C963" w14:textId="77777777" w:rsidR="00377005" w:rsidRPr="00017CD5" w:rsidRDefault="00377005" w:rsidP="00377005">
                              <w:pPr>
                                <w:overflowPunct w:val="0"/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ind w:left="-57" w:right="-227"/>
                                <w:textAlignment w:val="baseline"/>
                                <w:rPr>
                                  <w:rFonts w:ascii="Palatino Linotype" w:eastAsia="Times New Roman" w:hAnsi="Palatino Linotype"/>
                                  <w:sz w:val="18"/>
                                  <w:szCs w:val="20"/>
                                  <w:lang w:val="fr-FR"/>
                                </w:rPr>
                              </w:pPr>
                              <w:proofErr w:type="gramStart"/>
                              <w:r w:rsidRPr="00017CD5">
                                <w:rPr>
                                  <w:rFonts w:ascii="Palatino Linotype" w:eastAsia="Times New Roman" w:hAnsi="Palatino Linotype"/>
                                  <w:sz w:val="18"/>
                                  <w:szCs w:val="20"/>
                                  <w:lang w:val="fr-FR"/>
                                </w:rPr>
                                <w:t>Fax:</w:t>
                              </w:r>
                              <w:proofErr w:type="gramEnd"/>
                              <w:r w:rsidRPr="00017CD5">
                                <w:rPr>
                                  <w:rFonts w:ascii="Palatino Linotype" w:eastAsia="Times New Roman" w:hAnsi="Palatino Linotype"/>
                                  <w:sz w:val="18"/>
                                  <w:szCs w:val="20"/>
                                  <w:lang w:val="fr-FR"/>
                                </w:rPr>
                                <w:t xml:space="preserve"> 0264 432303</w:t>
                              </w:r>
                            </w:p>
                            <w:p w14:paraId="06378D05" w14:textId="77777777" w:rsidR="00377005" w:rsidRPr="00541236" w:rsidRDefault="00377005" w:rsidP="00377005">
                              <w:pPr>
                                <w:spacing w:after="0" w:line="240" w:lineRule="auto"/>
                                <w:contextualSpacing/>
                                <w:jc w:val="right"/>
                                <w:rPr>
                                  <w:color w:val="1F3864"/>
                                  <w:sz w:val="16"/>
                                  <w:szCs w:val="1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3" name="Picture 13" descr="Sigla ubb claudiopolitana_pt antent-01"/>
                          <pic:cNvPicPr>
                            <a:picLocks noChangeAspect="1"/>
                          </pic:cNvPicPr>
                        </pic:nvPicPr>
                        <pic:blipFill>
                          <a:blip r:embed="rId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5845" cy="11791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grpSp>
                    <pic:pic xmlns:pic="http://schemas.openxmlformats.org/drawingml/2006/picture">
                      <pic:nvPicPr>
                        <pic:cNvPr id="14" name="Imagine 1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06573" y="98474"/>
                          <a:ext cx="701675" cy="7486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</wp:anchor>
          </w:drawing>
        </mc:Choice>
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>
          <w:pict>
            <v:group w14:anchorId="07B1F4AD" id="Group 15" o:spid="_x0000_s1026" style="position:absolute;left:0;text-align:left;margin-left:0;margin-top:-.05pt;width:467.15pt;height:132.35pt;z-index:251659264" coordsize="59328,168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">
              <v:group id="Group 10" o:spid="_x0000_s1027" style="position:absolute;width:59328;height:16810" coordsize="59328,168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">
                <v:line id="Straight Connector 11" o:spid="_x0000_s1028" style="position:absolute;flip:x;visibility:visible;mso-wrap-style:square" from="9648,8470" to="58050,85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" strokecolor="#7f7f7f [1612]" strokeweight=".5pt">
                  <v:stroke joinstyle="miter"/>
                </v:lin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2" o:spid="_x0000_s1029" type="#_x0000_t202" style="position:absolute;left:41789;top:8077;width:17539;height:87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" filled="f" stroked="f">
                  <v:textbox>
                    <w:txbxContent>
                      <w:p w14:paraId="36F57E51" w14:textId="77777777" w:rsidR="00377005" w:rsidRPr="00017CD5" w:rsidRDefault="00377005" w:rsidP="00377005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left="-57" w:right="-227"/>
                          <w:textAlignment w:val="baseline"/>
                          <w:rPr>
                            <w:rFonts w:ascii="Palatino Linotype" w:eastAsia="Times New Roman" w:hAnsi="Palatino Linotype"/>
                            <w:sz w:val="18"/>
                            <w:szCs w:val="20"/>
                          </w:rPr>
                        </w:pPr>
                        <w:r w:rsidRPr="00017CD5">
                          <w:rPr>
                            <w:rFonts w:ascii="Palatino Linotype" w:eastAsia="Times New Roman" w:hAnsi="Palatino Linotype"/>
                            <w:sz w:val="18"/>
                            <w:szCs w:val="20"/>
                          </w:rPr>
                          <w:t>Facultatea de Litere</w:t>
                        </w:r>
                      </w:p>
                      <w:p w14:paraId="02FBB9D4" w14:textId="77777777" w:rsidR="00377005" w:rsidRPr="00017CD5" w:rsidRDefault="00377005" w:rsidP="00377005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left="-57" w:right="-227"/>
                          <w:textAlignment w:val="baseline"/>
                          <w:rPr>
                            <w:rFonts w:ascii="Palatino Linotype" w:eastAsia="Times New Roman" w:hAnsi="Palatino Linotype"/>
                            <w:sz w:val="18"/>
                            <w:szCs w:val="20"/>
                          </w:rPr>
                        </w:pPr>
                        <w:r w:rsidRPr="00017CD5">
                          <w:rPr>
                            <w:rFonts w:ascii="Palatino Linotype" w:eastAsia="Times New Roman" w:hAnsi="Palatino Linotype"/>
                            <w:sz w:val="18"/>
                            <w:szCs w:val="20"/>
                          </w:rPr>
                          <w:t>Str. Horea nr. 31</w:t>
                        </w:r>
                      </w:p>
                      <w:p w14:paraId="0E14A9AC" w14:textId="77777777" w:rsidR="00377005" w:rsidRPr="00017CD5" w:rsidRDefault="00377005" w:rsidP="00377005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left="-57" w:right="-227"/>
                          <w:textAlignment w:val="baseline"/>
                          <w:rPr>
                            <w:rFonts w:ascii="Palatino Linotype" w:eastAsia="Times New Roman" w:hAnsi="Palatino Linotype"/>
                            <w:sz w:val="18"/>
                            <w:szCs w:val="20"/>
                          </w:rPr>
                        </w:pPr>
                        <w:r w:rsidRPr="00017CD5">
                          <w:rPr>
                            <w:rFonts w:ascii="Palatino Linotype" w:eastAsia="Times New Roman" w:hAnsi="Palatino Linotype"/>
                            <w:sz w:val="18"/>
                            <w:szCs w:val="20"/>
                          </w:rPr>
                          <w:t>400202, Cluj-Napoca</w:t>
                        </w:r>
                      </w:p>
                      <w:p w14:paraId="49BDF30B" w14:textId="77777777" w:rsidR="00377005" w:rsidRPr="00017CD5" w:rsidRDefault="00377005" w:rsidP="00377005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left="-57" w:right="-227"/>
                          <w:textAlignment w:val="baseline"/>
                          <w:rPr>
                            <w:rFonts w:ascii="Palatino Linotype" w:eastAsia="Times New Roman" w:hAnsi="Palatino Linotype"/>
                            <w:sz w:val="18"/>
                            <w:szCs w:val="20"/>
                            <w:lang w:val="fr-FR"/>
                          </w:rPr>
                        </w:pPr>
                        <w:r w:rsidRPr="00017CD5">
                          <w:rPr>
                            <w:rFonts w:ascii="Palatino Linotype" w:eastAsia="Times New Roman" w:hAnsi="Palatino Linotype"/>
                            <w:sz w:val="18"/>
                            <w:szCs w:val="20"/>
                            <w:lang w:val="fr-FR"/>
                          </w:rPr>
                          <w:t>Tel: 0264 5322388</w:t>
                        </w:r>
                      </w:p>
                      <w:p w14:paraId="1721C963" w14:textId="77777777" w:rsidR="00377005" w:rsidRPr="00017CD5" w:rsidRDefault="00377005" w:rsidP="00377005">
                        <w:pPr>
                          <w:overflowPunct w:val="0"/>
                          <w:autoSpaceDE w:val="0"/>
                          <w:autoSpaceDN w:val="0"/>
                          <w:adjustRightInd w:val="0"/>
                          <w:spacing w:after="0" w:line="240" w:lineRule="auto"/>
                          <w:ind w:left="-57" w:right="-227"/>
                          <w:textAlignment w:val="baseline"/>
                          <w:rPr>
                            <w:rFonts w:ascii="Palatino Linotype" w:eastAsia="Times New Roman" w:hAnsi="Palatino Linotype"/>
                            <w:sz w:val="18"/>
                            <w:szCs w:val="20"/>
                            <w:lang w:val="fr-FR"/>
                          </w:rPr>
                        </w:pPr>
                        <w:r w:rsidRPr="00017CD5">
                          <w:rPr>
                            <w:rFonts w:ascii="Palatino Linotype" w:eastAsia="Times New Roman" w:hAnsi="Palatino Linotype"/>
                            <w:sz w:val="18"/>
                            <w:szCs w:val="20"/>
                            <w:lang w:val="fr-FR"/>
                          </w:rPr>
                          <w:t>Fax: 0264 432303</w:t>
                        </w:r>
                      </w:p>
                      <w:p w14:paraId="06378D05" w14:textId="77777777" w:rsidR="00377005" w:rsidRPr="00541236" w:rsidRDefault="00377005" w:rsidP="00377005">
                        <w:pPr>
                          <w:spacing w:after="0" w:line="240" w:lineRule="auto"/>
                          <w:contextualSpacing/>
                          <w:jc w:val="right"/>
                          <w:rPr>
                            <w:color w:val="1F3864"/>
                            <w:sz w:val="16"/>
                            <w:szCs w:val="16"/>
                          </w:rPr>
                        </w:pP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3" o:spid="_x0000_s1030" type="#_x0000_t75" alt="Sigla ubb claudiopolitana_pt antent-01" style="position:absolute;width:23158;height:117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">
                  <v:imagedata r:id="rId3" o:title="Sigla ubb claudiopolitana_pt antent-01"/>
                </v:shape>
              </v:group>
              <v:shape id="Imagine 1" o:spid="_x0000_s1031" type="#_x0000_t75" style="position:absolute;left:51065;top:984;width:7017;height:74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">
                <v:imagedata r:id="rId4" o:title=""/>
              </v:shape>
            </v:group>
          </w:pict>
        </mc:Fallback>
      </mc:AlternateContent>
    </w:r>
    <w:r w:rsidR="00636334">
      <w:br/>
    </w:r>
    <w:bookmarkEnd w:id="1"/>
    <w:bookmarkEnd w:id="2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F13717"/>
    <w:multiLevelType w:val="hybridMultilevel"/>
    <w:tmpl w:val="372A92C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3B743E"/>
    <w:multiLevelType w:val="hybridMultilevel"/>
    <w:tmpl w:val="9C5CEA7A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88308C4"/>
    <w:multiLevelType w:val="hybridMultilevel"/>
    <w:tmpl w:val="8C401E6C"/>
    <w:lvl w:ilvl="0" w:tplc="F1E227A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4758CE"/>
    <w:multiLevelType w:val="hybridMultilevel"/>
    <w:tmpl w:val="5B08A05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24417A9D"/>
    <w:multiLevelType w:val="singleLevel"/>
    <w:tmpl w:val="F6D0367E"/>
    <w:lvl w:ilvl="0">
      <w:numFmt w:val="decimal"/>
      <w:lvlText w:val="*"/>
      <w:lvlJc w:val="left"/>
    </w:lvl>
  </w:abstractNum>
  <w:abstractNum w:abstractNumId="5" w15:restartNumberingAfterBreak="0">
    <w:nsid w:val="248A7E97"/>
    <w:multiLevelType w:val="hybridMultilevel"/>
    <w:tmpl w:val="69BA7C8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952116"/>
    <w:multiLevelType w:val="hybridMultilevel"/>
    <w:tmpl w:val="275A174E"/>
    <w:lvl w:ilvl="0" w:tplc="0418000F">
      <w:start w:val="1"/>
      <w:numFmt w:val="decimal"/>
      <w:lvlText w:val="%1."/>
      <w:lvlJc w:val="left"/>
      <w:pPr>
        <w:ind w:left="7874" w:hanging="360"/>
      </w:pPr>
    </w:lvl>
    <w:lvl w:ilvl="1" w:tplc="04180019">
      <w:start w:val="1"/>
      <w:numFmt w:val="lowerLetter"/>
      <w:lvlText w:val="%2."/>
      <w:lvlJc w:val="left"/>
      <w:pPr>
        <w:ind w:left="8594" w:hanging="360"/>
      </w:pPr>
    </w:lvl>
    <w:lvl w:ilvl="2" w:tplc="0418001B" w:tentative="1">
      <w:start w:val="1"/>
      <w:numFmt w:val="lowerRoman"/>
      <w:lvlText w:val="%3."/>
      <w:lvlJc w:val="right"/>
      <w:pPr>
        <w:ind w:left="9314" w:hanging="180"/>
      </w:pPr>
    </w:lvl>
    <w:lvl w:ilvl="3" w:tplc="0418000F" w:tentative="1">
      <w:start w:val="1"/>
      <w:numFmt w:val="decimal"/>
      <w:lvlText w:val="%4."/>
      <w:lvlJc w:val="left"/>
      <w:pPr>
        <w:ind w:left="10034" w:hanging="360"/>
      </w:pPr>
    </w:lvl>
    <w:lvl w:ilvl="4" w:tplc="04180019" w:tentative="1">
      <w:start w:val="1"/>
      <w:numFmt w:val="lowerLetter"/>
      <w:lvlText w:val="%5."/>
      <w:lvlJc w:val="left"/>
      <w:pPr>
        <w:ind w:left="10754" w:hanging="360"/>
      </w:pPr>
    </w:lvl>
    <w:lvl w:ilvl="5" w:tplc="0418001B" w:tentative="1">
      <w:start w:val="1"/>
      <w:numFmt w:val="lowerRoman"/>
      <w:lvlText w:val="%6."/>
      <w:lvlJc w:val="right"/>
      <w:pPr>
        <w:ind w:left="11474" w:hanging="180"/>
      </w:pPr>
    </w:lvl>
    <w:lvl w:ilvl="6" w:tplc="0418000F" w:tentative="1">
      <w:start w:val="1"/>
      <w:numFmt w:val="decimal"/>
      <w:lvlText w:val="%7."/>
      <w:lvlJc w:val="left"/>
      <w:pPr>
        <w:ind w:left="12194" w:hanging="360"/>
      </w:pPr>
    </w:lvl>
    <w:lvl w:ilvl="7" w:tplc="04180019" w:tentative="1">
      <w:start w:val="1"/>
      <w:numFmt w:val="lowerLetter"/>
      <w:lvlText w:val="%8."/>
      <w:lvlJc w:val="left"/>
      <w:pPr>
        <w:ind w:left="12914" w:hanging="360"/>
      </w:pPr>
    </w:lvl>
    <w:lvl w:ilvl="8" w:tplc="0418001B" w:tentative="1">
      <w:start w:val="1"/>
      <w:numFmt w:val="lowerRoman"/>
      <w:lvlText w:val="%9."/>
      <w:lvlJc w:val="right"/>
      <w:pPr>
        <w:ind w:left="13634" w:hanging="180"/>
      </w:pPr>
    </w:lvl>
  </w:abstractNum>
  <w:abstractNum w:abstractNumId="7" w15:restartNumberingAfterBreak="0">
    <w:nsid w:val="2C6E2682"/>
    <w:multiLevelType w:val="multilevel"/>
    <w:tmpl w:val="F7F619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DBB16B2"/>
    <w:multiLevelType w:val="multilevel"/>
    <w:tmpl w:val="EC7250A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9" w15:restartNumberingAfterBreak="0">
    <w:nsid w:val="332D7098"/>
    <w:multiLevelType w:val="hybridMultilevel"/>
    <w:tmpl w:val="8846865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7893722"/>
    <w:multiLevelType w:val="hybridMultilevel"/>
    <w:tmpl w:val="922AD538"/>
    <w:lvl w:ilvl="0" w:tplc="F7E0D8B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8293AE5"/>
    <w:multiLevelType w:val="singleLevel"/>
    <w:tmpl w:val="F6D0367E"/>
    <w:lvl w:ilvl="0">
      <w:numFmt w:val="decimal"/>
      <w:lvlText w:val="*"/>
      <w:lvlJc w:val="left"/>
      <w:rPr>
        <w:rFonts w:cs="Times New Roman"/>
      </w:rPr>
    </w:lvl>
  </w:abstractNum>
  <w:abstractNum w:abstractNumId="12" w15:restartNumberingAfterBreak="0">
    <w:nsid w:val="3E8834D3"/>
    <w:multiLevelType w:val="hybridMultilevel"/>
    <w:tmpl w:val="3AF0692A"/>
    <w:lvl w:ilvl="0" w:tplc="0418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F904790"/>
    <w:multiLevelType w:val="hybridMultilevel"/>
    <w:tmpl w:val="7A0EF0C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0A42130"/>
    <w:multiLevelType w:val="hybridMultilevel"/>
    <w:tmpl w:val="87ECDD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582428F"/>
    <w:multiLevelType w:val="singleLevel"/>
    <w:tmpl w:val="F6D0367E"/>
    <w:lvl w:ilvl="0">
      <w:numFmt w:val="decimal"/>
      <w:lvlText w:val="*"/>
      <w:lvlJc w:val="left"/>
    </w:lvl>
  </w:abstractNum>
  <w:abstractNum w:abstractNumId="16" w15:restartNumberingAfterBreak="0">
    <w:nsid w:val="48622743"/>
    <w:multiLevelType w:val="singleLevel"/>
    <w:tmpl w:val="F6D0367E"/>
    <w:lvl w:ilvl="0">
      <w:numFmt w:val="decimal"/>
      <w:lvlText w:val="*"/>
      <w:lvlJc w:val="left"/>
    </w:lvl>
  </w:abstractNum>
  <w:abstractNum w:abstractNumId="17" w15:restartNumberingAfterBreak="0">
    <w:nsid w:val="55154EB1"/>
    <w:multiLevelType w:val="hybridMultilevel"/>
    <w:tmpl w:val="5B8A235C"/>
    <w:lvl w:ilvl="0" w:tplc="C91E31E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8A32026"/>
    <w:multiLevelType w:val="hybridMultilevel"/>
    <w:tmpl w:val="453C820E"/>
    <w:lvl w:ilvl="0" w:tplc="0DDAC882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DE96AB02">
      <w:numFmt w:val="bullet"/>
      <w:lvlText w:val="-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B772E04"/>
    <w:multiLevelType w:val="hybridMultilevel"/>
    <w:tmpl w:val="98881C22"/>
    <w:lvl w:ilvl="0" w:tplc="FB9C447C">
      <w:start w:val="2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SimSun" w:hAnsi="Times New Roman" w:cs="Times New Roman" w:hint="default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FBF7E3D"/>
    <w:multiLevelType w:val="multilevel"/>
    <w:tmpl w:val="8640E7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621A49DF"/>
    <w:multiLevelType w:val="multilevel"/>
    <w:tmpl w:val="42BC8B6E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2" w15:restartNumberingAfterBreak="0">
    <w:nsid w:val="635E48B1"/>
    <w:multiLevelType w:val="hybridMultilevel"/>
    <w:tmpl w:val="F1866998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3D7052B"/>
    <w:multiLevelType w:val="hybridMultilevel"/>
    <w:tmpl w:val="09181D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D7F7C92"/>
    <w:multiLevelType w:val="hybridMultilevel"/>
    <w:tmpl w:val="E1868E88"/>
    <w:lvl w:ilvl="0" w:tplc="A08ED4A8">
      <w:start w:val="8"/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96747E3"/>
    <w:multiLevelType w:val="hybridMultilevel"/>
    <w:tmpl w:val="450AF350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2"/>
  </w:num>
  <w:num w:numId="3">
    <w:abstractNumId w:val="9"/>
  </w:num>
  <w:num w:numId="4">
    <w:abstractNumId w:val="14"/>
  </w:num>
  <w:num w:numId="5">
    <w:abstractNumId w:val="0"/>
  </w:num>
  <w:num w:numId="6">
    <w:abstractNumId w:val="7"/>
  </w:num>
  <w:num w:numId="7">
    <w:abstractNumId w:val="20"/>
  </w:num>
  <w:num w:numId="8">
    <w:abstractNumId w:val="6"/>
  </w:num>
  <w:num w:numId="9">
    <w:abstractNumId w:val="18"/>
  </w:num>
  <w:num w:numId="10">
    <w:abstractNumId w:val="5"/>
  </w:num>
  <w:num w:numId="11">
    <w:abstractNumId w:val="25"/>
  </w:num>
  <w:num w:numId="12">
    <w:abstractNumId w:val="1"/>
  </w:num>
  <w:num w:numId="13">
    <w:abstractNumId w:val="8"/>
  </w:num>
  <w:num w:numId="14">
    <w:abstractNumId w:val="17"/>
  </w:num>
  <w:num w:numId="15">
    <w:abstractNumId w:val="24"/>
  </w:num>
  <w:num w:numId="16">
    <w:abstractNumId w:val="10"/>
  </w:num>
  <w:num w:numId="17">
    <w:abstractNumId w:val="22"/>
  </w:num>
  <w:num w:numId="18">
    <w:abstractNumId w:val="12"/>
  </w:num>
  <w:num w:numId="19">
    <w:abstractNumId w:val="15"/>
  </w:num>
  <w:num w:numId="20">
    <w:abstractNumId w:val="16"/>
  </w:num>
  <w:num w:numId="21">
    <w:abstractNumId w:val="21"/>
  </w:num>
  <w:num w:numId="22">
    <w:abstractNumId w:val="11"/>
  </w:num>
  <w:num w:numId="23">
    <w:abstractNumId w:val="19"/>
  </w:num>
  <w:num w:numId="24">
    <w:abstractNumId w:val="4"/>
  </w:num>
  <w:num w:numId="25">
    <w:abstractNumId w:val="3"/>
  </w:num>
  <w:num w:numId="26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3EB7"/>
    <w:rsid w:val="00000FE6"/>
    <w:rsid w:val="000202F5"/>
    <w:rsid w:val="00031B70"/>
    <w:rsid w:val="00032782"/>
    <w:rsid w:val="000B441A"/>
    <w:rsid w:val="00125B2B"/>
    <w:rsid w:val="00137865"/>
    <w:rsid w:val="00160C81"/>
    <w:rsid w:val="0019523B"/>
    <w:rsid w:val="001A12C3"/>
    <w:rsid w:val="001B4E8A"/>
    <w:rsid w:val="001B6C54"/>
    <w:rsid w:val="001D03BC"/>
    <w:rsid w:val="001F6ACF"/>
    <w:rsid w:val="0024157A"/>
    <w:rsid w:val="002772B9"/>
    <w:rsid w:val="002B3A30"/>
    <w:rsid w:val="002E3510"/>
    <w:rsid w:val="00306E33"/>
    <w:rsid w:val="00320B47"/>
    <w:rsid w:val="00375DB0"/>
    <w:rsid w:val="00377005"/>
    <w:rsid w:val="003834AF"/>
    <w:rsid w:val="003B637A"/>
    <w:rsid w:val="0041790F"/>
    <w:rsid w:val="00446C60"/>
    <w:rsid w:val="00470789"/>
    <w:rsid w:val="00492031"/>
    <w:rsid w:val="004B3B7F"/>
    <w:rsid w:val="00505BC2"/>
    <w:rsid w:val="0051059B"/>
    <w:rsid w:val="00523E2C"/>
    <w:rsid w:val="005432FA"/>
    <w:rsid w:val="00551432"/>
    <w:rsid w:val="00552CBA"/>
    <w:rsid w:val="00555D9C"/>
    <w:rsid w:val="005F1705"/>
    <w:rsid w:val="005F79A2"/>
    <w:rsid w:val="00632944"/>
    <w:rsid w:val="00636334"/>
    <w:rsid w:val="0064472E"/>
    <w:rsid w:val="006557A3"/>
    <w:rsid w:val="006A4271"/>
    <w:rsid w:val="006A547E"/>
    <w:rsid w:val="006F7B16"/>
    <w:rsid w:val="0070573B"/>
    <w:rsid w:val="007404A4"/>
    <w:rsid w:val="00743EB7"/>
    <w:rsid w:val="00757B04"/>
    <w:rsid w:val="007F2075"/>
    <w:rsid w:val="008421B8"/>
    <w:rsid w:val="00846C35"/>
    <w:rsid w:val="008653DE"/>
    <w:rsid w:val="00883CD7"/>
    <w:rsid w:val="008853F4"/>
    <w:rsid w:val="008964DC"/>
    <w:rsid w:val="008E608E"/>
    <w:rsid w:val="008F756F"/>
    <w:rsid w:val="009033E8"/>
    <w:rsid w:val="0096094A"/>
    <w:rsid w:val="009645CB"/>
    <w:rsid w:val="009A6966"/>
    <w:rsid w:val="009A6F01"/>
    <w:rsid w:val="009B1880"/>
    <w:rsid w:val="00A56D2F"/>
    <w:rsid w:val="00B05243"/>
    <w:rsid w:val="00BE2AAD"/>
    <w:rsid w:val="00C52E0E"/>
    <w:rsid w:val="00C67F06"/>
    <w:rsid w:val="00CB0AB2"/>
    <w:rsid w:val="00CB53BD"/>
    <w:rsid w:val="00CC4950"/>
    <w:rsid w:val="00CD184F"/>
    <w:rsid w:val="00CD32FF"/>
    <w:rsid w:val="00CF2339"/>
    <w:rsid w:val="00D17CE8"/>
    <w:rsid w:val="00D31DFE"/>
    <w:rsid w:val="00D377AD"/>
    <w:rsid w:val="00D9007B"/>
    <w:rsid w:val="00DD1E1F"/>
    <w:rsid w:val="00E21AD1"/>
    <w:rsid w:val="00E75C28"/>
    <w:rsid w:val="00EF6138"/>
    <w:rsid w:val="00F03E22"/>
    <w:rsid w:val="00F17518"/>
    <w:rsid w:val="00F91912"/>
    <w:rsid w:val="00FB6A3E"/>
    <w:rsid w:val="00FC1048"/>
    <w:rsid w:val="00FD66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47888DC"/>
  <w15:chartTrackingRefBased/>
  <w15:docId w15:val="{81F04847-330E-4078-8C8F-F22B8DC124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43EB7"/>
    <w:pPr>
      <w:spacing w:after="200" w:line="276" w:lineRule="auto"/>
    </w:pPr>
    <w:rPr>
      <w:rFonts w:ascii="Calibri" w:eastAsia="Calibri" w:hAnsi="Calibri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743EB7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  <w:lang w:val="x-none" w:eastAsia="x-none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43EB7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  <w:lang w:val="x-none" w:eastAsia="x-none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43EB7"/>
    <w:pPr>
      <w:keepNext/>
      <w:spacing w:before="240" w:after="60"/>
      <w:outlineLvl w:val="2"/>
    </w:pPr>
    <w:rPr>
      <w:rFonts w:ascii="Calibri Light" w:eastAsia="Times New Roman" w:hAnsi="Calibri Light"/>
      <w:b/>
      <w:bCs/>
      <w:sz w:val="26"/>
      <w:szCs w:val="26"/>
      <w:lang w:val="x-none" w:eastAsia="x-none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43EB7"/>
    <w:pPr>
      <w:keepNext/>
      <w:keepLines/>
      <w:spacing w:before="40" w:after="0"/>
      <w:outlineLvl w:val="4"/>
    </w:pPr>
    <w:rPr>
      <w:rFonts w:ascii="Calibri Light" w:eastAsia="Times New Roman" w:hAnsi="Calibri Light"/>
      <w:color w:val="2F5496"/>
    </w:rPr>
  </w:style>
  <w:style w:type="paragraph" w:styleId="Heading8">
    <w:name w:val="heading 8"/>
    <w:basedOn w:val="Normal"/>
    <w:next w:val="Normal"/>
    <w:link w:val="Heading8Char"/>
    <w:qFormat/>
    <w:rsid w:val="00743EB7"/>
    <w:pPr>
      <w:spacing w:before="240" w:after="60" w:line="240" w:lineRule="auto"/>
      <w:outlineLvl w:val="7"/>
    </w:pPr>
    <w:rPr>
      <w:rFonts w:ascii="Times New Roman" w:eastAsia="Times New Roman" w:hAnsi="Times New Roman"/>
      <w:i/>
      <w:iCs/>
      <w:sz w:val="24"/>
      <w:szCs w:val="24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43EB7"/>
    <w:rPr>
      <w:rFonts w:ascii="Cambria" w:eastAsia="Times New Roman" w:hAnsi="Cambria" w:cs="Times New Roman"/>
      <w:b/>
      <w:bCs/>
      <w:color w:val="365F91"/>
      <w:sz w:val="28"/>
      <w:szCs w:val="28"/>
      <w:lang w:val="x-none" w:eastAsia="x-none"/>
    </w:rPr>
  </w:style>
  <w:style w:type="character" w:customStyle="1" w:styleId="Heading2Char">
    <w:name w:val="Heading 2 Char"/>
    <w:basedOn w:val="DefaultParagraphFont"/>
    <w:link w:val="Heading2"/>
    <w:uiPriority w:val="9"/>
    <w:rsid w:val="00743EB7"/>
    <w:rPr>
      <w:rFonts w:ascii="Cambria" w:eastAsia="Times New Roman" w:hAnsi="Cambria" w:cs="Times New Roman"/>
      <w:b/>
      <w:bCs/>
      <w:i/>
      <w:iCs/>
      <w:sz w:val="28"/>
      <w:szCs w:val="28"/>
      <w:lang w:val="x-none" w:eastAsia="x-none"/>
    </w:rPr>
  </w:style>
  <w:style w:type="character" w:customStyle="1" w:styleId="Heading3Char">
    <w:name w:val="Heading 3 Char"/>
    <w:basedOn w:val="DefaultParagraphFont"/>
    <w:link w:val="Heading3"/>
    <w:uiPriority w:val="9"/>
    <w:rsid w:val="00743EB7"/>
    <w:rPr>
      <w:rFonts w:ascii="Calibri Light" w:eastAsia="Times New Roman" w:hAnsi="Calibri Light" w:cs="Times New Roman"/>
      <w:b/>
      <w:bCs/>
      <w:sz w:val="26"/>
      <w:szCs w:val="26"/>
      <w:lang w:val="x-none" w:eastAsia="x-none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43EB7"/>
    <w:rPr>
      <w:rFonts w:ascii="Calibri Light" w:eastAsia="Times New Roman" w:hAnsi="Calibri Light" w:cs="Times New Roman"/>
      <w:color w:val="2F5496"/>
    </w:rPr>
  </w:style>
  <w:style w:type="character" w:customStyle="1" w:styleId="Heading8Char">
    <w:name w:val="Heading 8 Char"/>
    <w:basedOn w:val="DefaultParagraphFont"/>
    <w:link w:val="Heading8"/>
    <w:rsid w:val="00743EB7"/>
    <w:rPr>
      <w:rFonts w:ascii="Times New Roman" w:eastAsia="Times New Roman" w:hAnsi="Times New Roman" w:cs="Times New Roman"/>
      <w:i/>
      <w:iCs/>
      <w:sz w:val="24"/>
      <w:szCs w:val="24"/>
      <w:lang w:eastAsia="zh-C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43EB7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43EB7"/>
    <w:rPr>
      <w:rFonts w:ascii="Tahoma" w:eastAsia="Calibri" w:hAnsi="Tahoma" w:cs="Times New Roman"/>
      <w:sz w:val="16"/>
      <w:szCs w:val="16"/>
      <w:lang w:val="x-none" w:eastAsia="x-none"/>
    </w:rPr>
  </w:style>
  <w:style w:type="paragraph" w:styleId="Header">
    <w:name w:val="header"/>
    <w:basedOn w:val="Normal"/>
    <w:link w:val="HeaderChar"/>
    <w:uiPriority w:val="99"/>
    <w:unhideWhenUsed/>
    <w:rsid w:val="00743EB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43EB7"/>
    <w:rPr>
      <w:rFonts w:ascii="Calibri" w:eastAsia="Calibri" w:hAnsi="Calibri" w:cs="Times New Roman"/>
    </w:rPr>
  </w:style>
  <w:style w:type="paragraph" w:styleId="Footer">
    <w:name w:val="footer"/>
    <w:basedOn w:val="Normal"/>
    <w:link w:val="FooterChar"/>
    <w:uiPriority w:val="99"/>
    <w:unhideWhenUsed/>
    <w:rsid w:val="00743EB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43EB7"/>
    <w:rPr>
      <w:rFonts w:ascii="Calibri" w:eastAsia="Calibri" w:hAnsi="Calibri" w:cs="Times New Roman"/>
    </w:rPr>
  </w:style>
  <w:style w:type="character" w:customStyle="1" w:styleId="apple-converted-space">
    <w:name w:val="apple-converted-space"/>
    <w:rsid w:val="00743EB7"/>
  </w:style>
  <w:style w:type="character" w:styleId="Strong">
    <w:name w:val="Strong"/>
    <w:uiPriority w:val="22"/>
    <w:qFormat/>
    <w:rsid w:val="00743EB7"/>
    <w:rPr>
      <w:b/>
      <w:bCs/>
    </w:rPr>
  </w:style>
  <w:style w:type="paragraph" w:styleId="ListParagraph">
    <w:name w:val="List Paragraph"/>
    <w:basedOn w:val="Normal"/>
    <w:uiPriority w:val="99"/>
    <w:qFormat/>
    <w:rsid w:val="00743EB7"/>
    <w:pPr>
      <w:ind w:left="720"/>
      <w:contextualSpacing/>
    </w:pPr>
    <w:rPr>
      <w:lang w:val="en-GB"/>
    </w:rPr>
  </w:style>
  <w:style w:type="character" w:styleId="Hyperlink">
    <w:name w:val="Hyperlink"/>
    <w:uiPriority w:val="99"/>
    <w:unhideWhenUsed/>
    <w:rsid w:val="00743EB7"/>
    <w:rPr>
      <w:color w:val="0000FF"/>
      <w:u w:val="single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743EB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/>
      <w:sz w:val="20"/>
      <w:szCs w:val="20"/>
      <w:lang w:val="x-none" w:eastAsia="x-none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743EB7"/>
    <w:rPr>
      <w:rFonts w:ascii="Courier New" w:eastAsia="Times New Roman" w:hAnsi="Courier New" w:cs="Times New Roman"/>
      <w:sz w:val="20"/>
      <w:szCs w:val="20"/>
      <w:lang w:val="x-none" w:eastAsia="x-none"/>
    </w:rPr>
  </w:style>
  <w:style w:type="paragraph" w:customStyle="1" w:styleId="ZDGName">
    <w:name w:val="Z_DGName"/>
    <w:basedOn w:val="Normal"/>
    <w:uiPriority w:val="99"/>
    <w:rsid w:val="00743EB7"/>
    <w:pPr>
      <w:widowControl w:val="0"/>
      <w:autoSpaceDE w:val="0"/>
      <w:autoSpaceDN w:val="0"/>
      <w:spacing w:after="0" w:line="240" w:lineRule="auto"/>
      <w:ind w:right="85"/>
    </w:pPr>
    <w:rPr>
      <w:rFonts w:ascii="Arial" w:eastAsia="Times New Roman" w:hAnsi="Arial" w:cs="Arial"/>
      <w:sz w:val="16"/>
      <w:szCs w:val="16"/>
      <w:lang w:val="en-GB" w:eastAsia="en-GB"/>
    </w:rPr>
  </w:style>
  <w:style w:type="paragraph" w:customStyle="1" w:styleId="youthaftcomment">
    <w:name w:val="youth.af.t.comment"/>
    <w:basedOn w:val="Normal"/>
    <w:rsid w:val="00743EB7"/>
    <w:pPr>
      <w:keepNext/>
      <w:tabs>
        <w:tab w:val="left" w:pos="284"/>
      </w:tabs>
      <w:spacing w:before="80" w:after="60" w:line="240" w:lineRule="auto"/>
    </w:pPr>
    <w:rPr>
      <w:rFonts w:ascii="Arial" w:eastAsia="Times New Roman" w:hAnsi="Arial"/>
      <w:i/>
      <w:noProof/>
      <w:sz w:val="18"/>
      <w:szCs w:val="20"/>
      <w:lang w:val="en-GB"/>
    </w:rPr>
  </w:style>
  <w:style w:type="paragraph" w:styleId="NormalWeb">
    <w:name w:val="Normal (Web)"/>
    <w:basedOn w:val="Normal"/>
    <w:uiPriority w:val="99"/>
    <w:semiHidden/>
    <w:unhideWhenUsed/>
    <w:rsid w:val="00743EB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styleId="NoSpacing">
    <w:name w:val="No Spacing"/>
    <w:uiPriority w:val="1"/>
    <w:qFormat/>
    <w:rsid w:val="00743EB7"/>
    <w:pPr>
      <w:spacing w:after="0" w:line="240" w:lineRule="auto"/>
    </w:pPr>
    <w:rPr>
      <w:rFonts w:ascii="Calibri" w:eastAsia="Calibri" w:hAnsi="Calibri" w:cs="Times New Roman"/>
    </w:rPr>
  </w:style>
  <w:style w:type="character" w:styleId="FollowedHyperlink">
    <w:name w:val="FollowedHyperlink"/>
    <w:uiPriority w:val="99"/>
    <w:semiHidden/>
    <w:unhideWhenUsed/>
    <w:rsid w:val="00743EB7"/>
    <w:rPr>
      <w:color w:val="800080"/>
      <w:u w:val="single"/>
    </w:rPr>
  </w:style>
  <w:style w:type="paragraph" w:customStyle="1" w:styleId="v1yiv7255925069msonormal">
    <w:name w:val="v1yiv7255925069msonormal"/>
    <w:basedOn w:val="Normal"/>
    <w:rsid w:val="00743EB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ro-RO" w:eastAsia="ro-RO"/>
    </w:rPr>
  </w:style>
  <w:style w:type="paragraph" w:customStyle="1" w:styleId="paragraph">
    <w:name w:val="paragraph"/>
    <w:basedOn w:val="Normal"/>
    <w:rsid w:val="00743EB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normaltextrun">
    <w:name w:val="normaltextrun"/>
    <w:rsid w:val="00743EB7"/>
  </w:style>
  <w:style w:type="character" w:customStyle="1" w:styleId="spellingerror">
    <w:name w:val="spellingerror"/>
    <w:rsid w:val="00743EB7"/>
  </w:style>
  <w:style w:type="character" w:customStyle="1" w:styleId="eop">
    <w:name w:val="eop"/>
    <w:rsid w:val="00743EB7"/>
  </w:style>
  <w:style w:type="character" w:customStyle="1" w:styleId="contextualspellingandgrammarerror">
    <w:name w:val="contextualspellingandgrammarerror"/>
    <w:rsid w:val="00743EB7"/>
  </w:style>
  <w:style w:type="character" w:customStyle="1" w:styleId="58cl">
    <w:name w:val="_58cl"/>
    <w:rsid w:val="00743EB7"/>
  </w:style>
  <w:style w:type="character" w:customStyle="1" w:styleId="58cm">
    <w:name w:val="_58cm"/>
    <w:rsid w:val="00743EB7"/>
  </w:style>
  <w:style w:type="paragraph" w:styleId="BodyTextIndent">
    <w:name w:val="Body Text Indent"/>
    <w:basedOn w:val="Normal"/>
    <w:link w:val="BodyTextIndentChar"/>
    <w:rsid w:val="00743EB7"/>
    <w:pPr>
      <w:spacing w:after="0" w:line="240" w:lineRule="auto"/>
      <w:ind w:firstLine="720"/>
      <w:jc w:val="both"/>
    </w:pPr>
    <w:rPr>
      <w:rFonts w:ascii="times new roman\" w:eastAsia="Times New Roman" w:hAnsi="times new roman\"/>
      <w:sz w:val="24"/>
      <w:szCs w:val="20"/>
      <w:lang w:val="x-none" w:eastAsia="x-none"/>
    </w:rPr>
  </w:style>
  <w:style w:type="character" w:customStyle="1" w:styleId="BodyTextIndentChar">
    <w:name w:val="Body Text Indent Char"/>
    <w:basedOn w:val="DefaultParagraphFont"/>
    <w:link w:val="BodyTextIndent"/>
    <w:rsid w:val="00743EB7"/>
    <w:rPr>
      <w:rFonts w:ascii="times new roman\" w:eastAsia="Times New Roman" w:hAnsi="times new roman\" w:cs="Times New Roman"/>
      <w:sz w:val="24"/>
      <w:szCs w:val="20"/>
      <w:lang w:val="x-none" w:eastAsia="x-none"/>
    </w:rPr>
  </w:style>
  <w:style w:type="paragraph" w:customStyle="1" w:styleId="hashtags-header">
    <w:name w:val="hashtags-header"/>
    <w:basedOn w:val="Normal"/>
    <w:rsid w:val="00743EB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UnresolvedMention">
    <w:name w:val="Unresolved Mention"/>
    <w:uiPriority w:val="99"/>
    <w:semiHidden/>
    <w:unhideWhenUsed/>
    <w:rsid w:val="00743EB7"/>
    <w:rPr>
      <w:color w:val="605E5C"/>
      <w:shd w:val="clear" w:color="auto" w:fill="E1DFDD"/>
    </w:rPr>
  </w:style>
  <w:style w:type="paragraph" w:styleId="BodyText2">
    <w:name w:val="Body Text 2"/>
    <w:basedOn w:val="Normal"/>
    <w:link w:val="BodyText2Char"/>
    <w:uiPriority w:val="99"/>
    <w:semiHidden/>
    <w:unhideWhenUsed/>
    <w:rsid w:val="00743EB7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743EB7"/>
    <w:rPr>
      <w:rFonts w:ascii="Calibri" w:eastAsia="Calibri" w:hAnsi="Calibri" w:cs="Times New Roman"/>
    </w:rPr>
  </w:style>
  <w:style w:type="paragraph" w:customStyle="1" w:styleId="Biblio">
    <w:name w:val="Biblio"/>
    <w:basedOn w:val="Normal"/>
    <w:qFormat/>
    <w:rsid w:val="00743EB7"/>
    <w:pPr>
      <w:spacing w:after="0" w:line="240" w:lineRule="auto"/>
      <w:ind w:left="360" w:hanging="360"/>
    </w:pPr>
    <w:rPr>
      <w:rFonts w:ascii="Times New Roman" w:eastAsia="Times New Roman" w:hAnsi="Times New Roman" w:cs="Times"/>
      <w:sz w:val="20"/>
      <w:szCs w:val="24"/>
      <w:lang w:val="en-GB" w:eastAsia="ro-RO"/>
    </w:rPr>
  </w:style>
  <w:style w:type="paragraph" w:customStyle="1" w:styleId="Default">
    <w:name w:val="Default"/>
    <w:uiPriority w:val="99"/>
    <w:rsid w:val="00743EB7"/>
    <w:pPr>
      <w:widowControl w:val="0"/>
      <w:spacing w:after="0" w:line="240" w:lineRule="auto"/>
    </w:pPr>
    <w:rPr>
      <w:rFonts w:ascii="Times New Roman" w:eastAsia="ヒラギノ角ゴ Pro W3" w:hAnsi="Times New Roman" w:cs="Times New Roman"/>
      <w:color w:val="000000"/>
      <w:sz w:val="20"/>
      <w:szCs w:val="20"/>
      <w:lang w:val="en-AU"/>
    </w:rPr>
  </w:style>
  <w:style w:type="character" w:customStyle="1" w:styleId="st">
    <w:name w:val="st"/>
    <w:rsid w:val="00743EB7"/>
  </w:style>
  <w:style w:type="character" w:styleId="Emphasis">
    <w:name w:val="Emphasis"/>
    <w:qFormat/>
    <w:rsid w:val="00743EB7"/>
    <w:rPr>
      <w:i/>
      <w:iCs/>
    </w:rPr>
  </w:style>
  <w:style w:type="character" w:customStyle="1" w:styleId="isbdfirsttitle">
    <w:name w:val="isbdfirsttitle"/>
    <w:rsid w:val="00743EB7"/>
  </w:style>
  <w:style w:type="character" w:customStyle="1" w:styleId="isbdfirstresp">
    <w:name w:val="isbdfirstresp"/>
    <w:rsid w:val="00743EB7"/>
  </w:style>
  <w:style w:type="character" w:customStyle="1" w:styleId="isbdeditor">
    <w:name w:val="isbdeditor"/>
    <w:rsid w:val="00743EB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0.png"/><Relationship Id="rId2" Type="http://schemas.openxmlformats.org/officeDocument/2006/relationships/image" Target="media/image5.png"/><Relationship Id="rId1" Type="http://schemas.openxmlformats.org/officeDocument/2006/relationships/image" Target="media/image4.png"/><Relationship Id="rId4" Type="http://schemas.openxmlformats.org/officeDocument/2006/relationships/image" Target="media/image5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2225</Words>
  <Characters>12686</Characters>
  <Application>Microsoft Office Word</Application>
  <DocSecurity>0</DocSecurity>
  <Lines>105</Lines>
  <Paragraphs>29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14882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me</cp:lastModifiedBy>
  <cp:revision>3</cp:revision>
  <dcterms:created xsi:type="dcterms:W3CDTF">2023-05-24T06:05:00Z</dcterms:created>
  <dcterms:modified xsi:type="dcterms:W3CDTF">2023-05-24T06:07:00Z</dcterms:modified>
</cp:coreProperties>
</file>