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ED0792" w14:textId="77777777" w:rsidR="00743EB7" w:rsidRPr="00566CB0" w:rsidRDefault="00743EB7" w:rsidP="00F03E22">
      <w:pPr>
        <w:pStyle w:val="Heading2"/>
        <w:spacing w:before="0" w:after="0" w:line="240" w:lineRule="auto"/>
        <w:jc w:val="center"/>
        <w:rPr>
          <w:rFonts w:ascii="Times New Roman" w:hAnsi="Times New Roman"/>
          <w:i w:val="0"/>
          <w:iCs w:val="0"/>
          <w:sz w:val="20"/>
          <w:szCs w:val="20"/>
          <w:lang w:val="ro-RO"/>
        </w:rPr>
      </w:pPr>
      <w:r w:rsidRPr="00566CB0">
        <w:rPr>
          <w:rFonts w:ascii="Times New Roman" w:hAnsi="Times New Roman"/>
          <w:i w:val="0"/>
          <w:iCs w:val="0"/>
          <w:sz w:val="20"/>
          <w:szCs w:val="20"/>
          <w:lang w:val="ro-RO"/>
        </w:rPr>
        <w:t>FIŞA DISCIPLINEI</w:t>
      </w:r>
    </w:p>
    <w:p w14:paraId="00486713" w14:textId="77777777" w:rsidR="00743EB7" w:rsidRPr="00566CB0" w:rsidRDefault="00743EB7" w:rsidP="00743EB7">
      <w:pPr>
        <w:pStyle w:val="BodyText2"/>
        <w:spacing w:after="0" w:line="240" w:lineRule="auto"/>
        <w:rPr>
          <w:rFonts w:ascii="Times New Roman" w:hAnsi="Times New Roman"/>
          <w:b/>
          <w:sz w:val="20"/>
          <w:szCs w:val="20"/>
          <w:lang w:val="ro-RO"/>
        </w:rPr>
      </w:pPr>
    </w:p>
    <w:p w14:paraId="169DC5E4" w14:textId="6E622925" w:rsidR="008421B8" w:rsidRPr="00566CB0" w:rsidRDefault="00743EB7" w:rsidP="00743EB7">
      <w:pPr>
        <w:pStyle w:val="BodyText2"/>
        <w:spacing w:after="0" w:line="240" w:lineRule="auto"/>
        <w:rPr>
          <w:rFonts w:ascii="Times New Roman" w:hAnsi="Times New Roman"/>
          <w:b/>
          <w:sz w:val="20"/>
          <w:szCs w:val="20"/>
          <w:lang w:val="ro-RO"/>
        </w:rPr>
      </w:pPr>
      <w:r w:rsidRPr="00566CB0">
        <w:rPr>
          <w:rFonts w:ascii="Times New Roman" w:hAnsi="Times New Roman"/>
          <w:b/>
          <w:sz w:val="20"/>
          <w:szCs w:val="20"/>
          <w:lang w:val="ro-RO"/>
        </w:rPr>
        <w:t>1. Date despre program</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02"/>
        <w:gridCol w:w="6804"/>
      </w:tblGrid>
      <w:tr w:rsidR="00743EB7" w:rsidRPr="00566CB0" w14:paraId="2E8F7A06" w14:textId="77777777" w:rsidTr="008421B8">
        <w:trPr>
          <w:trHeight w:val="98"/>
        </w:trPr>
        <w:tc>
          <w:tcPr>
            <w:tcW w:w="3402" w:type="dxa"/>
          </w:tcPr>
          <w:p w14:paraId="45E2C519" w14:textId="77777777" w:rsidR="00743EB7" w:rsidRPr="00566CB0" w:rsidRDefault="00743EB7" w:rsidP="00636334">
            <w:pPr>
              <w:pStyle w:val="Heading1"/>
              <w:spacing w:before="0" w:line="240" w:lineRule="auto"/>
              <w:ind w:left="34"/>
              <w:rPr>
                <w:rFonts w:ascii="Times New Roman" w:hAnsi="Times New Roman"/>
                <w:b w:val="0"/>
                <w:color w:val="auto"/>
                <w:sz w:val="20"/>
                <w:szCs w:val="20"/>
                <w:lang w:val="ro-RO" w:eastAsia="en-US"/>
              </w:rPr>
            </w:pPr>
            <w:r w:rsidRPr="00566CB0">
              <w:rPr>
                <w:rFonts w:ascii="Times New Roman" w:hAnsi="Times New Roman"/>
                <w:b w:val="0"/>
                <w:color w:val="auto"/>
                <w:sz w:val="20"/>
                <w:szCs w:val="20"/>
                <w:lang w:val="ro-RO" w:eastAsia="en-US"/>
              </w:rPr>
              <w:t>1.1 Instituţia de învăţământ superior</w:t>
            </w:r>
          </w:p>
        </w:tc>
        <w:tc>
          <w:tcPr>
            <w:tcW w:w="6804" w:type="dxa"/>
          </w:tcPr>
          <w:p w14:paraId="27B03935"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Universitatea Babeş-Bolyai</w:t>
            </w:r>
          </w:p>
        </w:tc>
      </w:tr>
      <w:tr w:rsidR="00743EB7" w:rsidRPr="00566CB0" w14:paraId="03B01BA6" w14:textId="77777777" w:rsidTr="008421B8">
        <w:tc>
          <w:tcPr>
            <w:tcW w:w="3402" w:type="dxa"/>
          </w:tcPr>
          <w:p w14:paraId="514914DE" w14:textId="77777777" w:rsidR="00743EB7" w:rsidRPr="00566CB0" w:rsidRDefault="00743EB7" w:rsidP="00636334">
            <w:pPr>
              <w:pStyle w:val="Heading5"/>
              <w:spacing w:before="0" w:line="240" w:lineRule="auto"/>
              <w:ind w:left="34"/>
              <w:rPr>
                <w:rFonts w:ascii="Times New Roman" w:hAnsi="Times New Roman"/>
                <w:b/>
                <w:color w:val="auto"/>
                <w:sz w:val="20"/>
                <w:szCs w:val="20"/>
                <w:lang w:val="ro-RO"/>
              </w:rPr>
            </w:pPr>
            <w:r w:rsidRPr="00566CB0">
              <w:rPr>
                <w:rFonts w:ascii="Times New Roman" w:hAnsi="Times New Roman"/>
                <w:color w:val="auto"/>
                <w:sz w:val="20"/>
                <w:szCs w:val="20"/>
                <w:lang w:val="ro-RO"/>
              </w:rPr>
              <w:t>1.2 Facultatea</w:t>
            </w:r>
          </w:p>
        </w:tc>
        <w:tc>
          <w:tcPr>
            <w:tcW w:w="6804" w:type="dxa"/>
          </w:tcPr>
          <w:p w14:paraId="7BB25692"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Facultatea de Litere</w:t>
            </w:r>
          </w:p>
        </w:tc>
      </w:tr>
      <w:tr w:rsidR="00743EB7" w:rsidRPr="00566CB0" w14:paraId="7917A7F7" w14:textId="77777777" w:rsidTr="008421B8">
        <w:tc>
          <w:tcPr>
            <w:tcW w:w="3402" w:type="dxa"/>
          </w:tcPr>
          <w:p w14:paraId="1621657B" w14:textId="77777777" w:rsidR="00743EB7" w:rsidRPr="00566CB0" w:rsidRDefault="00743EB7" w:rsidP="00636334">
            <w:pPr>
              <w:pStyle w:val="Heading1"/>
              <w:spacing w:before="0" w:line="240" w:lineRule="auto"/>
              <w:ind w:left="34"/>
              <w:rPr>
                <w:rFonts w:ascii="Times New Roman" w:hAnsi="Times New Roman"/>
                <w:b w:val="0"/>
                <w:color w:val="auto"/>
                <w:sz w:val="20"/>
                <w:szCs w:val="20"/>
                <w:lang w:val="ro-RO" w:eastAsia="en-US"/>
              </w:rPr>
            </w:pPr>
            <w:r w:rsidRPr="00566CB0">
              <w:rPr>
                <w:rFonts w:ascii="Times New Roman" w:hAnsi="Times New Roman"/>
                <w:b w:val="0"/>
                <w:color w:val="auto"/>
                <w:sz w:val="20"/>
                <w:szCs w:val="20"/>
                <w:lang w:val="ro-RO" w:eastAsia="en-US"/>
              </w:rPr>
              <w:t>1.3 Departamentul</w:t>
            </w:r>
          </w:p>
        </w:tc>
        <w:tc>
          <w:tcPr>
            <w:tcW w:w="6804" w:type="dxa"/>
          </w:tcPr>
          <w:p w14:paraId="1A3EDFAD"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Limbi şi Literaturi Romanice</w:t>
            </w:r>
          </w:p>
        </w:tc>
      </w:tr>
      <w:tr w:rsidR="00743EB7" w:rsidRPr="00566CB0" w14:paraId="7920B0CA" w14:textId="77777777" w:rsidTr="008421B8">
        <w:tc>
          <w:tcPr>
            <w:tcW w:w="3402" w:type="dxa"/>
          </w:tcPr>
          <w:p w14:paraId="1B93B0CF" w14:textId="77777777" w:rsidR="00743EB7" w:rsidRPr="00566CB0" w:rsidRDefault="00743EB7" w:rsidP="00636334">
            <w:pPr>
              <w:spacing w:after="0" w:line="240" w:lineRule="auto"/>
              <w:ind w:left="34"/>
              <w:rPr>
                <w:rFonts w:ascii="Times New Roman" w:hAnsi="Times New Roman"/>
                <w:sz w:val="20"/>
                <w:szCs w:val="20"/>
                <w:lang w:val="ro-RO"/>
              </w:rPr>
            </w:pPr>
            <w:r w:rsidRPr="00566CB0">
              <w:rPr>
                <w:rFonts w:ascii="Times New Roman" w:hAnsi="Times New Roman"/>
                <w:sz w:val="20"/>
                <w:szCs w:val="20"/>
                <w:lang w:val="ro-RO"/>
              </w:rPr>
              <w:t>1.4 Domeniul de studii</w:t>
            </w:r>
          </w:p>
        </w:tc>
        <w:tc>
          <w:tcPr>
            <w:tcW w:w="6804" w:type="dxa"/>
          </w:tcPr>
          <w:p w14:paraId="0BF2B544"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Limbă şi literatură</w:t>
            </w:r>
          </w:p>
        </w:tc>
      </w:tr>
      <w:tr w:rsidR="00743EB7" w:rsidRPr="00566CB0" w14:paraId="00FDD4E1" w14:textId="77777777" w:rsidTr="008421B8">
        <w:tc>
          <w:tcPr>
            <w:tcW w:w="3402" w:type="dxa"/>
          </w:tcPr>
          <w:p w14:paraId="762B3356" w14:textId="77777777" w:rsidR="00743EB7" w:rsidRPr="00566CB0" w:rsidRDefault="00743EB7" w:rsidP="00743EB7">
            <w:pPr>
              <w:spacing w:after="0" w:line="240" w:lineRule="auto"/>
              <w:ind w:left="34"/>
              <w:rPr>
                <w:rFonts w:ascii="Times New Roman" w:hAnsi="Times New Roman"/>
                <w:sz w:val="20"/>
                <w:szCs w:val="20"/>
                <w:vertAlign w:val="superscript"/>
                <w:lang w:val="ro-RO"/>
              </w:rPr>
            </w:pPr>
            <w:r w:rsidRPr="00566CB0">
              <w:rPr>
                <w:rFonts w:ascii="Times New Roman" w:hAnsi="Times New Roman"/>
                <w:sz w:val="20"/>
                <w:szCs w:val="20"/>
                <w:lang w:val="ro-RO"/>
              </w:rPr>
              <w:t>1.5 Ciclul de studii</w:t>
            </w:r>
          </w:p>
        </w:tc>
        <w:tc>
          <w:tcPr>
            <w:tcW w:w="6804" w:type="dxa"/>
          </w:tcPr>
          <w:p w14:paraId="725D511E" w14:textId="15BFEC0C" w:rsidR="00743EB7" w:rsidRPr="00566CB0" w:rsidRDefault="00743EB7" w:rsidP="00743EB7">
            <w:pPr>
              <w:spacing w:after="0" w:line="240" w:lineRule="auto"/>
              <w:rPr>
                <w:rFonts w:ascii="Times New Roman" w:hAnsi="Times New Roman"/>
                <w:sz w:val="20"/>
                <w:szCs w:val="20"/>
                <w:lang w:val="ro-RO"/>
              </w:rPr>
            </w:pPr>
            <w:r w:rsidRPr="00566CB0">
              <w:rPr>
                <w:rFonts w:ascii="Times New Roman" w:hAnsi="Times New Roman"/>
                <w:sz w:val="20"/>
                <w:szCs w:val="20"/>
                <w:lang w:val="ro-RO"/>
              </w:rPr>
              <w:t>Master</w:t>
            </w:r>
          </w:p>
        </w:tc>
      </w:tr>
      <w:tr w:rsidR="00743EB7" w:rsidRPr="00D11504" w14:paraId="7CE27EA4" w14:textId="77777777" w:rsidTr="008421B8">
        <w:trPr>
          <w:trHeight w:val="70"/>
        </w:trPr>
        <w:tc>
          <w:tcPr>
            <w:tcW w:w="3402" w:type="dxa"/>
          </w:tcPr>
          <w:p w14:paraId="24DC5B49" w14:textId="77777777" w:rsidR="00743EB7" w:rsidRPr="00566CB0" w:rsidRDefault="00743EB7" w:rsidP="00743EB7">
            <w:pPr>
              <w:pStyle w:val="Heading2"/>
              <w:spacing w:before="0" w:after="0" w:line="240" w:lineRule="auto"/>
              <w:ind w:left="34"/>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1.6 Programul de studii/ Calificarea</w:t>
            </w:r>
          </w:p>
        </w:tc>
        <w:tc>
          <w:tcPr>
            <w:tcW w:w="6804" w:type="dxa"/>
          </w:tcPr>
          <w:p w14:paraId="34A6C50E" w14:textId="734DA356" w:rsidR="00743EB7" w:rsidRPr="00566CB0" w:rsidRDefault="00743EB7" w:rsidP="00743EB7">
            <w:pPr>
              <w:spacing w:after="0" w:line="240" w:lineRule="auto"/>
              <w:rPr>
                <w:rFonts w:ascii="Times New Roman" w:hAnsi="Times New Roman"/>
                <w:sz w:val="20"/>
                <w:szCs w:val="20"/>
                <w:lang w:val="ro-RO"/>
              </w:rPr>
            </w:pPr>
            <w:r w:rsidRPr="00566CB0">
              <w:rPr>
                <w:rFonts w:ascii="Times New Roman" w:hAnsi="Times New Roman"/>
                <w:sz w:val="20"/>
                <w:szCs w:val="20"/>
                <w:lang w:val="ro-RO"/>
              </w:rPr>
              <w:t xml:space="preserve">Literatură şi Civilizaţie – Dialog intercultural în spaţiul francofon </w:t>
            </w:r>
          </w:p>
        </w:tc>
      </w:tr>
    </w:tbl>
    <w:p w14:paraId="182145E4" w14:textId="77777777" w:rsidR="00743EB7" w:rsidRPr="00566CB0" w:rsidRDefault="00743EB7" w:rsidP="00743EB7">
      <w:pPr>
        <w:spacing w:after="0" w:line="240" w:lineRule="auto"/>
        <w:rPr>
          <w:rFonts w:ascii="Times New Roman" w:hAnsi="Times New Roman"/>
          <w:b/>
          <w:sz w:val="20"/>
          <w:szCs w:val="20"/>
          <w:lang w:val="ro-RO"/>
        </w:rPr>
      </w:pPr>
    </w:p>
    <w:p w14:paraId="4F82F1B3" w14:textId="5EAC30A4" w:rsidR="00743EB7" w:rsidRPr="00566CB0" w:rsidRDefault="00743EB7" w:rsidP="00743EB7">
      <w:pPr>
        <w:spacing w:after="0" w:line="240" w:lineRule="auto"/>
        <w:rPr>
          <w:rFonts w:ascii="Times New Roman" w:hAnsi="Times New Roman"/>
          <w:b/>
          <w:sz w:val="20"/>
          <w:szCs w:val="20"/>
          <w:lang w:val="ro-RO"/>
        </w:rPr>
      </w:pPr>
      <w:r w:rsidRPr="00566CB0">
        <w:rPr>
          <w:rFonts w:ascii="Times New Roman" w:hAnsi="Times New Roman"/>
          <w:b/>
          <w:sz w:val="20"/>
          <w:szCs w:val="20"/>
          <w:lang w:val="ro-RO"/>
        </w:rPr>
        <w:t xml:space="preserve">2. Date despre disciplină </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6"/>
        <w:gridCol w:w="425"/>
        <w:gridCol w:w="142"/>
        <w:gridCol w:w="1275"/>
        <w:gridCol w:w="426"/>
        <w:gridCol w:w="567"/>
        <w:gridCol w:w="1418"/>
        <w:gridCol w:w="595"/>
        <w:gridCol w:w="1105"/>
        <w:gridCol w:w="1558"/>
        <w:gridCol w:w="739"/>
      </w:tblGrid>
      <w:tr w:rsidR="00743EB7" w:rsidRPr="00D11504" w14:paraId="6D5FDB0E" w14:textId="77777777" w:rsidTr="008421B8">
        <w:tc>
          <w:tcPr>
            <w:tcW w:w="2523" w:type="dxa"/>
            <w:gridSpan w:val="3"/>
          </w:tcPr>
          <w:p w14:paraId="6D7F50DE"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2.1 Denumirea disciplinei</w:t>
            </w:r>
          </w:p>
        </w:tc>
        <w:tc>
          <w:tcPr>
            <w:tcW w:w="7683" w:type="dxa"/>
            <w:gridSpan w:val="8"/>
          </w:tcPr>
          <w:p w14:paraId="7DB84932" w14:textId="6205564F" w:rsidR="00505BC2" w:rsidRPr="00566CB0" w:rsidRDefault="006464BC" w:rsidP="00636334">
            <w:pPr>
              <w:spacing w:after="0" w:line="240" w:lineRule="auto"/>
              <w:rPr>
                <w:rFonts w:ascii="Times New Roman" w:hAnsi="Times New Roman"/>
                <w:b/>
                <w:bCs/>
                <w:sz w:val="20"/>
                <w:szCs w:val="20"/>
                <w:lang w:val="ro-RO"/>
              </w:rPr>
            </w:pPr>
            <w:r w:rsidRPr="00566CB0">
              <w:rPr>
                <w:rFonts w:ascii="Times New Roman" w:hAnsi="Times New Roman"/>
                <w:b/>
                <w:bCs/>
                <w:sz w:val="20"/>
                <w:szCs w:val="20"/>
                <w:lang w:val="ro-RO"/>
              </w:rPr>
              <w:t>LMF</w:t>
            </w:r>
            <w:r w:rsidR="005C3BA7">
              <w:rPr>
                <w:rFonts w:ascii="Times New Roman" w:hAnsi="Times New Roman"/>
                <w:b/>
                <w:bCs/>
                <w:sz w:val="20"/>
                <w:szCs w:val="20"/>
                <w:lang w:val="ro-RO"/>
              </w:rPr>
              <w:t>2</w:t>
            </w:r>
            <w:r w:rsidRPr="00566CB0">
              <w:rPr>
                <w:rFonts w:ascii="Times New Roman" w:hAnsi="Times New Roman"/>
                <w:b/>
                <w:bCs/>
                <w:sz w:val="20"/>
                <w:szCs w:val="20"/>
                <w:lang w:val="ro-RO"/>
              </w:rPr>
              <w:t>215</w:t>
            </w:r>
            <w:r w:rsidR="00505BC2" w:rsidRPr="00566CB0">
              <w:rPr>
                <w:rFonts w:ascii="Times New Roman" w:hAnsi="Times New Roman"/>
                <w:b/>
                <w:bCs/>
                <w:sz w:val="20"/>
                <w:szCs w:val="20"/>
                <w:lang w:val="ro-RO"/>
              </w:rPr>
              <w:t xml:space="preserve"> </w:t>
            </w:r>
            <w:r w:rsidRPr="00566CB0">
              <w:rPr>
                <w:rFonts w:ascii="Times New Roman" w:hAnsi="Times New Roman"/>
                <w:b/>
                <w:bCs/>
                <w:sz w:val="20"/>
                <w:szCs w:val="20"/>
                <w:lang w:val="ro-RO"/>
              </w:rPr>
              <w:t>SCRIERE CREATIVĂ</w:t>
            </w:r>
          </w:p>
          <w:p w14:paraId="7D84DEAF" w14:textId="31E01CA9" w:rsidR="00743EB7" w:rsidRPr="00566CB0" w:rsidRDefault="00743EB7" w:rsidP="00636334">
            <w:pPr>
              <w:spacing w:after="0" w:line="240" w:lineRule="auto"/>
              <w:rPr>
                <w:rFonts w:ascii="Times New Roman" w:hAnsi="Times New Roman"/>
                <w:b/>
                <w:bCs/>
                <w:sz w:val="20"/>
                <w:szCs w:val="20"/>
                <w:lang w:val="ro-RO"/>
              </w:rPr>
            </w:pPr>
            <w:r w:rsidRPr="00566CB0">
              <w:rPr>
                <w:rFonts w:ascii="Times New Roman" w:hAnsi="Times New Roman"/>
                <w:b/>
                <w:bCs/>
                <w:sz w:val="20"/>
                <w:szCs w:val="20"/>
                <w:lang w:val="ro-RO"/>
              </w:rPr>
              <w:t>(în limba franceză)</w:t>
            </w:r>
          </w:p>
        </w:tc>
      </w:tr>
      <w:tr w:rsidR="00743EB7" w:rsidRPr="00566CB0" w14:paraId="55203595" w14:textId="77777777" w:rsidTr="008421B8">
        <w:tc>
          <w:tcPr>
            <w:tcW w:w="4791" w:type="dxa"/>
            <w:gridSpan w:val="6"/>
          </w:tcPr>
          <w:p w14:paraId="11638F1E" w14:textId="77777777" w:rsidR="00743EB7" w:rsidRPr="00566CB0" w:rsidRDefault="00743EB7" w:rsidP="00636334">
            <w:pPr>
              <w:spacing w:after="0" w:line="240" w:lineRule="auto"/>
              <w:ind w:left="34"/>
              <w:rPr>
                <w:rFonts w:ascii="Times New Roman" w:hAnsi="Times New Roman"/>
                <w:sz w:val="20"/>
                <w:szCs w:val="20"/>
                <w:lang w:val="ro-RO"/>
              </w:rPr>
            </w:pPr>
            <w:r w:rsidRPr="00566CB0">
              <w:rPr>
                <w:rFonts w:ascii="Times New Roman" w:hAnsi="Times New Roman"/>
                <w:sz w:val="20"/>
                <w:szCs w:val="20"/>
                <w:lang w:val="ro-RO"/>
              </w:rPr>
              <w:t>2.2 Titularul activităţilor de curs</w:t>
            </w:r>
          </w:p>
        </w:tc>
        <w:tc>
          <w:tcPr>
            <w:tcW w:w="5415" w:type="dxa"/>
            <w:gridSpan w:val="5"/>
          </w:tcPr>
          <w:p w14:paraId="33761C16" w14:textId="1D5CE33E" w:rsidR="00743EB7" w:rsidRPr="00566CB0" w:rsidRDefault="006464BC"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w:t>
            </w:r>
          </w:p>
        </w:tc>
      </w:tr>
      <w:tr w:rsidR="00743EB7" w:rsidRPr="00D11504" w14:paraId="52EA2051" w14:textId="77777777" w:rsidTr="008421B8">
        <w:tc>
          <w:tcPr>
            <w:tcW w:w="4791" w:type="dxa"/>
            <w:gridSpan w:val="6"/>
          </w:tcPr>
          <w:p w14:paraId="4FB47ACE" w14:textId="117D2D52" w:rsidR="00743EB7" w:rsidRPr="00566CB0" w:rsidRDefault="00743EB7" w:rsidP="00636334">
            <w:pPr>
              <w:spacing w:after="0" w:line="240" w:lineRule="auto"/>
              <w:ind w:left="34"/>
              <w:rPr>
                <w:rFonts w:ascii="Times New Roman" w:hAnsi="Times New Roman"/>
                <w:sz w:val="20"/>
                <w:szCs w:val="20"/>
                <w:lang w:val="ro-RO"/>
              </w:rPr>
            </w:pPr>
            <w:r w:rsidRPr="00566CB0">
              <w:rPr>
                <w:rFonts w:ascii="Times New Roman" w:hAnsi="Times New Roman"/>
                <w:sz w:val="20"/>
                <w:szCs w:val="20"/>
                <w:lang w:val="ro-RO"/>
              </w:rPr>
              <w:t>2.3 Titularul activităţilor de seminar</w:t>
            </w:r>
            <w:r w:rsidR="006464BC" w:rsidRPr="00566CB0">
              <w:rPr>
                <w:rFonts w:ascii="Times New Roman" w:hAnsi="Times New Roman"/>
                <w:sz w:val="20"/>
                <w:szCs w:val="20"/>
                <w:lang w:val="ro-RO"/>
              </w:rPr>
              <w:t>/LP</w:t>
            </w:r>
          </w:p>
        </w:tc>
        <w:tc>
          <w:tcPr>
            <w:tcW w:w="5415" w:type="dxa"/>
            <w:gridSpan w:val="5"/>
          </w:tcPr>
          <w:p w14:paraId="59D81D55" w14:textId="638DBF2D" w:rsidR="00743EB7" w:rsidRPr="00566CB0" w:rsidRDefault="00D33D69" w:rsidP="00636334">
            <w:pPr>
              <w:spacing w:after="0" w:line="240" w:lineRule="auto"/>
              <w:rPr>
                <w:rFonts w:ascii="Times New Roman" w:hAnsi="Times New Roman"/>
                <w:sz w:val="20"/>
                <w:szCs w:val="20"/>
                <w:lang w:val="ro-RO"/>
              </w:rPr>
            </w:pPr>
            <w:r>
              <w:rPr>
                <w:rFonts w:ascii="Times New Roman" w:hAnsi="Times New Roman"/>
                <w:sz w:val="20"/>
                <w:szCs w:val="20"/>
                <w:lang w:val="ro-RO"/>
              </w:rPr>
              <w:t xml:space="preserve">Lect.dr. </w:t>
            </w:r>
            <w:r w:rsidR="005C3BA7">
              <w:rPr>
                <w:rFonts w:ascii="Times New Roman" w:hAnsi="Times New Roman"/>
                <w:sz w:val="20"/>
                <w:szCs w:val="20"/>
                <w:lang w:val="ro-RO"/>
              </w:rPr>
              <w:t>Bartoș Bianca-Livia</w:t>
            </w:r>
          </w:p>
        </w:tc>
      </w:tr>
      <w:tr w:rsidR="00743EB7" w:rsidRPr="00566CB0" w14:paraId="77C52A6E" w14:textId="77777777" w:rsidTr="006464BC">
        <w:trPr>
          <w:trHeight w:val="345"/>
        </w:trPr>
        <w:tc>
          <w:tcPr>
            <w:tcW w:w="1956" w:type="dxa"/>
            <w:vMerge w:val="restart"/>
          </w:tcPr>
          <w:p w14:paraId="7AE6A67A" w14:textId="77777777" w:rsidR="00743EB7" w:rsidRPr="00566CB0" w:rsidRDefault="00743EB7" w:rsidP="00636334">
            <w:pPr>
              <w:spacing w:after="0" w:line="240" w:lineRule="auto"/>
              <w:ind w:left="34"/>
              <w:rPr>
                <w:rFonts w:ascii="Times New Roman" w:hAnsi="Times New Roman"/>
                <w:sz w:val="20"/>
                <w:szCs w:val="20"/>
                <w:lang w:val="ro-RO"/>
              </w:rPr>
            </w:pPr>
            <w:r w:rsidRPr="00566CB0">
              <w:rPr>
                <w:rFonts w:ascii="Times New Roman" w:hAnsi="Times New Roman"/>
                <w:sz w:val="20"/>
                <w:szCs w:val="20"/>
                <w:lang w:val="ro-RO"/>
              </w:rPr>
              <w:t>2.4 Anul de studiu</w:t>
            </w:r>
          </w:p>
        </w:tc>
        <w:tc>
          <w:tcPr>
            <w:tcW w:w="425" w:type="dxa"/>
            <w:vMerge w:val="restart"/>
          </w:tcPr>
          <w:p w14:paraId="7D8D9B77" w14:textId="68371600"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I</w:t>
            </w:r>
            <w:r w:rsidR="00346F06">
              <w:rPr>
                <w:rFonts w:ascii="Times New Roman" w:hAnsi="Times New Roman"/>
                <w:sz w:val="20"/>
                <w:szCs w:val="20"/>
                <w:lang w:val="ro-RO"/>
              </w:rPr>
              <w:t>I</w:t>
            </w:r>
          </w:p>
        </w:tc>
        <w:tc>
          <w:tcPr>
            <w:tcW w:w="1417" w:type="dxa"/>
            <w:gridSpan w:val="2"/>
            <w:vMerge w:val="restart"/>
          </w:tcPr>
          <w:p w14:paraId="3C921BE4"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2.5 Semestrul</w:t>
            </w:r>
          </w:p>
        </w:tc>
        <w:tc>
          <w:tcPr>
            <w:tcW w:w="426" w:type="dxa"/>
            <w:vMerge w:val="restart"/>
          </w:tcPr>
          <w:p w14:paraId="4C44D6D0" w14:textId="6B282A4E" w:rsidR="00743EB7" w:rsidRPr="00566CB0" w:rsidRDefault="00D2203D" w:rsidP="00636334">
            <w:pPr>
              <w:spacing w:after="0" w:line="240" w:lineRule="auto"/>
              <w:rPr>
                <w:rFonts w:ascii="Times New Roman" w:hAnsi="Times New Roman"/>
                <w:sz w:val="20"/>
                <w:szCs w:val="20"/>
                <w:lang w:val="ro-RO"/>
              </w:rPr>
            </w:pPr>
            <w:r>
              <w:rPr>
                <w:rFonts w:ascii="Times New Roman" w:hAnsi="Times New Roman"/>
                <w:sz w:val="20"/>
                <w:szCs w:val="20"/>
                <w:lang w:val="ro-RO"/>
              </w:rPr>
              <w:t>4</w:t>
            </w:r>
          </w:p>
        </w:tc>
        <w:tc>
          <w:tcPr>
            <w:tcW w:w="1985" w:type="dxa"/>
            <w:gridSpan w:val="2"/>
            <w:vMerge w:val="restart"/>
          </w:tcPr>
          <w:p w14:paraId="07F1D35D"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2.6 Tipul de evaluare</w:t>
            </w:r>
          </w:p>
        </w:tc>
        <w:tc>
          <w:tcPr>
            <w:tcW w:w="595" w:type="dxa"/>
            <w:vMerge w:val="restart"/>
          </w:tcPr>
          <w:p w14:paraId="63465C8B" w14:textId="3D95C3F3" w:rsidR="00743EB7" w:rsidRPr="00566CB0" w:rsidRDefault="006464BC"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VP</w:t>
            </w:r>
          </w:p>
        </w:tc>
        <w:tc>
          <w:tcPr>
            <w:tcW w:w="1105" w:type="dxa"/>
            <w:vMerge w:val="restart"/>
          </w:tcPr>
          <w:p w14:paraId="1D591E75" w14:textId="77777777" w:rsidR="00743EB7" w:rsidRPr="00566CB0" w:rsidRDefault="00743EB7" w:rsidP="00636334">
            <w:pPr>
              <w:spacing w:after="0" w:line="240" w:lineRule="auto"/>
              <w:rPr>
                <w:rFonts w:ascii="Times New Roman" w:hAnsi="Times New Roman"/>
                <w:sz w:val="20"/>
                <w:szCs w:val="20"/>
                <w:vertAlign w:val="superscript"/>
                <w:lang w:val="ro-RO"/>
              </w:rPr>
            </w:pPr>
            <w:r w:rsidRPr="00566CB0">
              <w:rPr>
                <w:rFonts w:ascii="Times New Roman" w:hAnsi="Times New Roman"/>
                <w:sz w:val="20"/>
                <w:szCs w:val="20"/>
                <w:lang w:val="ro-RO"/>
              </w:rPr>
              <w:t>2.7 Regimul disciplinei</w:t>
            </w:r>
          </w:p>
        </w:tc>
        <w:tc>
          <w:tcPr>
            <w:tcW w:w="1558" w:type="dxa"/>
          </w:tcPr>
          <w:p w14:paraId="7EF23FCC" w14:textId="77777777" w:rsidR="00743EB7" w:rsidRPr="00566CB0" w:rsidRDefault="00743EB7" w:rsidP="00636334">
            <w:pPr>
              <w:spacing w:after="0" w:line="240" w:lineRule="auto"/>
              <w:rPr>
                <w:rFonts w:ascii="Times New Roman" w:hAnsi="Times New Roman"/>
                <w:sz w:val="20"/>
                <w:szCs w:val="20"/>
                <w:vertAlign w:val="superscript"/>
                <w:lang w:val="ro-RO"/>
              </w:rPr>
            </w:pPr>
            <w:r w:rsidRPr="00566CB0">
              <w:rPr>
                <w:rFonts w:ascii="Times New Roman" w:hAnsi="Times New Roman"/>
                <w:sz w:val="20"/>
                <w:szCs w:val="20"/>
                <w:lang w:val="ro-RO"/>
              </w:rPr>
              <w:t>Conţinut</w:t>
            </w:r>
          </w:p>
        </w:tc>
        <w:tc>
          <w:tcPr>
            <w:tcW w:w="739" w:type="dxa"/>
          </w:tcPr>
          <w:p w14:paraId="2E867863" w14:textId="644AFD11"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D</w:t>
            </w:r>
            <w:r w:rsidR="006464BC" w:rsidRPr="00566CB0">
              <w:rPr>
                <w:rFonts w:ascii="Times New Roman" w:hAnsi="Times New Roman"/>
                <w:sz w:val="20"/>
                <w:szCs w:val="20"/>
                <w:lang w:val="ro-RO"/>
              </w:rPr>
              <w:t>C</w:t>
            </w:r>
          </w:p>
        </w:tc>
      </w:tr>
      <w:tr w:rsidR="00743EB7" w:rsidRPr="00566CB0" w14:paraId="4E1FC984" w14:textId="77777777" w:rsidTr="006464BC">
        <w:trPr>
          <w:trHeight w:val="345"/>
        </w:trPr>
        <w:tc>
          <w:tcPr>
            <w:tcW w:w="1956" w:type="dxa"/>
            <w:vMerge/>
          </w:tcPr>
          <w:p w14:paraId="61F9AE34" w14:textId="77777777" w:rsidR="00743EB7" w:rsidRPr="00566CB0" w:rsidRDefault="00743EB7" w:rsidP="00636334">
            <w:pPr>
              <w:spacing w:after="0" w:line="240" w:lineRule="auto"/>
              <w:ind w:left="318"/>
              <w:rPr>
                <w:rFonts w:ascii="Times New Roman" w:hAnsi="Times New Roman"/>
                <w:sz w:val="20"/>
                <w:szCs w:val="20"/>
                <w:lang w:val="ro-RO"/>
              </w:rPr>
            </w:pPr>
          </w:p>
        </w:tc>
        <w:tc>
          <w:tcPr>
            <w:tcW w:w="425" w:type="dxa"/>
            <w:vMerge/>
          </w:tcPr>
          <w:p w14:paraId="429CDEA0" w14:textId="77777777" w:rsidR="00743EB7" w:rsidRPr="00566CB0" w:rsidRDefault="00743EB7" w:rsidP="00636334">
            <w:pPr>
              <w:spacing w:after="0" w:line="240" w:lineRule="auto"/>
              <w:rPr>
                <w:rFonts w:ascii="Times New Roman" w:hAnsi="Times New Roman"/>
                <w:sz w:val="20"/>
                <w:szCs w:val="20"/>
                <w:lang w:val="ro-RO"/>
              </w:rPr>
            </w:pPr>
          </w:p>
        </w:tc>
        <w:tc>
          <w:tcPr>
            <w:tcW w:w="1417" w:type="dxa"/>
            <w:gridSpan w:val="2"/>
            <w:vMerge/>
          </w:tcPr>
          <w:p w14:paraId="171582E2" w14:textId="77777777" w:rsidR="00743EB7" w:rsidRPr="00566CB0" w:rsidRDefault="00743EB7" w:rsidP="00636334">
            <w:pPr>
              <w:spacing w:after="0" w:line="240" w:lineRule="auto"/>
              <w:rPr>
                <w:rFonts w:ascii="Times New Roman" w:hAnsi="Times New Roman"/>
                <w:sz w:val="20"/>
                <w:szCs w:val="20"/>
                <w:lang w:val="ro-RO"/>
              </w:rPr>
            </w:pPr>
          </w:p>
        </w:tc>
        <w:tc>
          <w:tcPr>
            <w:tcW w:w="426" w:type="dxa"/>
            <w:vMerge/>
          </w:tcPr>
          <w:p w14:paraId="2F4ADB04" w14:textId="77777777" w:rsidR="00743EB7" w:rsidRPr="00566CB0" w:rsidRDefault="00743EB7" w:rsidP="00636334">
            <w:pPr>
              <w:spacing w:after="0" w:line="240" w:lineRule="auto"/>
              <w:rPr>
                <w:rFonts w:ascii="Times New Roman" w:hAnsi="Times New Roman"/>
                <w:sz w:val="20"/>
                <w:szCs w:val="20"/>
                <w:lang w:val="ro-RO"/>
              </w:rPr>
            </w:pPr>
          </w:p>
        </w:tc>
        <w:tc>
          <w:tcPr>
            <w:tcW w:w="1985" w:type="dxa"/>
            <w:gridSpan w:val="2"/>
            <w:vMerge/>
          </w:tcPr>
          <w:p w14:paraId="65C0E3CB" w14:textId="77777777" w:rsidR="00743EB7" w:rsidRPr="00566CB0" w:rsidRDefault="00743EB7" w:rsidP="00636334">
            <w:pPr>
              <w:spacing w:after="0" w:line="240" w:lineRule="auto"/>
              <w:rPr>
                <w:rFonts w:ascii="Times New Roman" w:hAnsi="Times New Roman"/>
                <w:sz w:val="20"/>
                <w:szCs w:val="20"/>
                <w:lang w:val="ro-RO"/>
              </w:rPr>
            </w:pPr>
          </w:p>
        </w:tc>
        <w:tc>
          <w:tcPr>
            <w:tcW w:w="595" w:type="dxa"/>
            <w:vMerge/>
          </w:tcPr>
          <w:p w14:paraId="33EFDD8E" w14:textId="77777777" w:rsidR="00743EB7" w:rsidRPr="00566CB0" w:rsidRDefault="00743EB7" w:rsidP="00636334">
            <w:pPr>
              <w:spacing w:after="0" w:line="240" w:lineRule="auto"/>
              <w:rPr>
                <w:rFonts w:ascii="Times New Roman" w:hAnsi="Times New Roman"/>
                <w:sz w:val="20"/>
                <w:szCs w:val="20"/>
                <w:lang w:val="ro-RO"/>
              </w:rPr>
            </w:pPr>
          </w:p>
        </w:tc>
        <w:tc>
          <w:tcPr>
            <w:tcW w:w="1105" w:type="dxa"/>
            <w:vMerge/>
          </w:tcPr>
          <w:p w14:paraId="14135F43" w14:textId="77777777" w:rsidR="00743EB7" w:rsidRPr="00566CB0" w:rsidRDefault="00743EB7" w:rsidP="00636334">
            <w:pPr>
              <w:spacing w:after="0" w:line="240" w:lineRule="auto"/>
              <w:rPr>
                <w:rFonts w:ascii="Times New Roman" w:hAnsi="Times New Roman"/>
                <w:sz w:val="20"/>
                <w:szCs w:val="20"/>
                <w:lang w:val="ro-RO"/>
              </w:rPr>
            </w:pPr>
          </w:p>
        </w:tc>
        <w:tc>
          <w:tcPr>
            <w:tcW w:w="1558" w:type="dxa"/>
          </w:tcPr>
          <w:p w14:paraId="463A5C8A" w14:textId="77777777" w:rsidR="00743EB7" w:rsidRPr="00566CB0" w:rsidRDefault="00743EB7" w:rsidP="00636334">
            <w:pPr>
              <w:spacing w:after="0" w:line="240" w:lineRule="auto"/>
              <w:rPr>
                <w:rFonts w:ascii="Times New Roman" w:hAnsi="Times New Roman"/>
                <w:sz w:val="20"/>
                <w:szCs w:val="20"/>
                <w:vertAlign w:val="superscript"/>
                <w:lang w:val="ro-RO"/>
              </w:rPr>
            </w:pPr>
            <w:r w:rsidRPr="00566CB0">
              <w:rPr>
                <w:rFonts w:ascii="Times New Roman" w:hAnsi="Times New Roman"/>
                <w:sz w:val="20"/>
                <w:szCs w:val="20"/>
                <w:lang w:val="ro-RO"/>
              </w:rPr>
              <w:t>Obligativitate</w:t>
            </w:r>
          </w:p>
        </w:tc>
        <w:tc>
          <w:tcPr>
            <w:tcW w:w="739" w:type="dxa"/>
          </w:tcPr>
          <w:p w14:paraId="47FCF3BF"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DO</w:t>
            </w:r>
          </w:p>
        </w:tc>
      </w:tr>
    </w:tbl>
    <w:p w14:paraId="3482B2B5" w14:textId="77777777" w:rsidR="00743EB7" w:rsidRPr="00566CB0" w:rsidRDefault="00743EB7" w:rsidP="00743EB7">
      <w:pPr>
        <w:pStyle w:val="BodyText2"/>
        <w:spacing w:after="0" w:line="240" w:lineRule="auto"/>
        <w:rPr>
          <w:rFonts w:ascii="Times New Roman" w:hAnsi="Times New Roman"/>
          <w:b/>
          <w:sz w:val="20"/>
          <w:szCs w:val="20"/>
          <w:lang w:val="ro-RO"/>
        </w:rPr>
      </w:pPr>
    </w:p>
    <w:p w14:paraId="150E96DC" w14:textId="77777777" w:rsidR="00743EB7" w:rsidRPr="00566CB0" w:rsidRDefault="00743EB7" w:rsidP="00743EB7">
      <w:pPr>
        <w:pStyle w:val="BodyText2"/>
        <w:spacing w:after="0" w:line="240" w:lineRule="auto"/>
        <w:rPr>
          <w:rFonts w:ascii="Times New Roman" w:hAnsi="Times New Roman"/>
          <w:sz w:val="20"/>
          <w:szCs w:val="20"/>
          <w:lang w:val="ro-RO"/>
        </w:rPr>
      </w:pPr>
      <w:r w:rsidRPr="00566CB0">
        <w:rPr>
          <w:rFonts w:ascii="Times New Roman" w:hAnsi="Times New Roman"/>
          <w:b/>
          <w:sz w:val="20"/>
          <w:szCs w:val="20"/>
          <w:lang w:val="ro-RO"/>
        </w:rPr>
        <w:t xml:space="preserve">3. Timpul total estimat </w:t>
      </w:r>
      <w:r w:rsidRPr="00566CB0">
        <w:rPr>
          <w:rFonts w:ascii="Times New Roman" w:hAnsi="Times New Roman"/>
          <w:sz w:val="20"/>
          <w:szCs w:val="20"/>
          <w:lang w:val="ro-RO"/>
        </w:rPr>
        <w:t>(ore pe semestru/activităţi didactice)</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9"/>
        <w:gridCol w:w="283"/>
        <w:gridCol w:w="712"/>
        <w:gridCol w:w="1839"/>
        <w:gridCol w:w="709"/>
        <w:gridCol w:w="2687"/>
        <w:gridCol w:w="747"/>
      </w:tblGrid>
      <w:tr w:rsidR="00743EB7" w:rsidRPr="00566CB0" w14:paraId="5C6A3D68" w14:textId="77777777" w:rsidTr="008421B8">
        <w:trPr>
          <w:trHeight w:val="248"/>
        </w:trPr>
        <w:tc>
          <w:tcPr>
            <w:tcW w:w="3512" w:type="dxa"/>
            <w:gridSpan w:val="2"/>
            <w:tcBorders>
              <w:bottom w:val="single" w:sz="4" w:space="0" w:color="auto"/>
            </w:tcBorders>
          </w:tcPr>
          <w:p w14:paraId="6BBE25E0"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3.1 Număr de ore pe săptămână</w:t>
            </w:r>
          </w:p>
        </w:tc>
        <w:tc>
          <w:tcPr>
            <w:tcW w:w="712" w:type="dxa"/>
            <w:tcBorders>
              <w:bottom w:val="single" w:sz="4" w:space="0" w:color="auto"/>
            </w:tcBorders>
          </w:tcPr>
          <w:p w14:paraId="78BFE5CD" w14:textId="5F479BE6" w:rsidR="00743EB7" w:rsidRPr="00566CB0" w:rsidRDefault="006464BC"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w:t>
            </w:r>
          </w:p>
        </w:tc>
        <w:tc>
          <w:tcPr>
            <w:tcW w:w="1839" w:type="dxa"/>
            <w:tcBorders>
              <w:bottom w:val="single" w:sz="4" w:space="0" w:color="auto"/>
            </w:tcBorders>
          </w:tcPr>
          <w:p w14:paraId="74DFEB2C"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din care: 3.2 curs</w:t>
            </w:r>
          </w:p>
        </w:tc>
        <w:tc>
          <w:tcPr>
            <w:tcW w:w="709" w:type="dxa"/>
            <w:tcBorders>
              <w:bottom w:val="single" w:sz="4" w:space="0" w:color="auto"/>
            </w:tcBorders>
          </w:tcPr>
          <w:p w14:paraId="4D4DE102" w14:textId="295D943A" w:rsidR="00743EB7" w:rsidRPr="00566CB0" w:rsidRDefault="006464BC"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w:t>
            </w:r>
          </w:p>
        </w:tc>
        <w:tc>
          <w:tcPr>
            <w:tcW w:w="2687" w:type="dxa"/>
            <w:tcBorders>
              <w:bottom w:val="single" w:sz="4" w:space="0" w:color="auto"/>
            </w:tcBorders>
            <w:shd w:val="clear" w:color="auto" w:fill="auto"/>
          </w:tcPr>
          <w:p w14:paraId="3FBDE477"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3.3 seminar</w:t>
            </w:r>
          </w:p>
        </w:tc>
        <w:tc>
          <w:tcPr>
            <w:tcW w:w="747" w:type="dxa"/>
            <w:tcBorders>
              <w:bottom w:val="single" w:sz="4" w:space="0" w:color="auto"/>
            </w:tcBorders>
            <w:shd w:val="clear" w:color="auto" w:fill="auto"/>
          </w:tcPr>
          <w:p w14:paraId="72F281CB" w14:textId="20395DF5" w:rsidR="00743EB7" w:rsidRPr="00566CB0" w:rsidRDefault="006464BC"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w:t>
            </w:r>
          </w:p>
        </w:tc>
      </w:tr>
      <w:tr w:rsidR="00743EB7" w:rsidRPr="00566CB0" w14:paraId="7351E055" w14:textId="77777777" w:rsidTr="008421B8">
        <w:trPr>
          <w:trHeight w:val="247"/>
        </w:trPr>
        <w:tc>
          <w:tcPr>
            <w:tcW w:w="3512" w:type="dxa"/>
            <w:gridSpan w:val="2"/>
            <w:shd w:val="clear" w:color="auto" w:fill="auto"/>
          </w:tcPr>
          <w:p w14:paraId="72C2B7F0"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3.4 Total ore din planul de învăţământ</w:t>
            </w:r>
          </w:p>
        </w:tc>
        <w:tc>
          <w:tcPr>
            <w:tcW w:w="712" w:type="dxa"/>
            <w:shd w:val="clear" w:color="auto" w:fill="auto"/>
          </w:tcPr>
          <w:p w14:paraId="33176760" w14:textId="38B19CAB" w:rsidR="00743EB7" w:rsidRPr="00566CB0" w:rsidRDefault="00346F06" w:rsidP="00636334">
            <w:pPr>
              <w:pStyle w:val="Heading2"/>
              <w:spacing w:before="0" w:after="0" w:line="240" w:lineRule="auto"/>
              <w:rPr>
                <w:rFonts w:ascii="Times New Roman" w:hAnsi="Times New Roman"/>
                <w:b w:val="0"/>
                <w:i w:val="0"/>
                <w:iCs w:val="0"/>
                <w:sz w:val="20"/>
                <w:szCs w:val="20"/>
                <w:lang w:val="ro-RO" w:eastAsia="en-US"/>
              </w:rPr>
            </w:pPr>
            <w:r>
              <w:rPr>
                <w:rFonts w:ascii="Times New Roman" w:hAnsi="Times New Roman"/>
                <w:b w:val="0"/>
                <w:i w:val="0"/>
                <w:iCs w:val="0"/>
                <w:sz w:val="20"/>
                <w:szCs w:val="20"/>
                <w:lang w:val="ro-RO"/>
              </w:rPr>
              <w:t>36</w:t>
            </w:r>
          </w:p>
        </w:tc>
        <w:tc>
          <w:tcPr>
            <w:tcW w:w="1839" w:type="dxa"/>
            <w:shd w:val="clear" w:color="auto" w:fill="auto"/>
          </w:tcPr>
          <w:p w14:paraId="23E5AB03"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din care: 3.5 curs</w:t>
            </w:r>
          </w:p>
        </w:tc>
        <w:tc>
          <w:tcPr>
            <w:tcW w:w="709" w:type="dxa"/>
            <w:shd w:val="clear" w:color="auto" w:fill="auto"/>
          </w:tcPr>
          <w:p w14:paraId="3CDE6376" w14:textId="20A3C8C2"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28</w:t>
            </w:r>
          </w:p>
        </w:tc>
        <w:tc>
          <w:tcPr>
            <w:tcW w:w="2687" w:type="dxa"/>
            <w:shd w:val="clear" w:color="auto" w:fill="auto"/>
          </w:tcPr>
          <w:p w14:paraId="3A9A89BF"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3.6 seminar</w:t>
            </w:r>
          </w:p>
        </w:tc>
        <w:tc>
          <w:tcPr>
            <w:tcW w:w="747" w:type="dxa"/>
            <w:shd w:val="clear" w:color="auto" w:fill="auto"/>
          </w:tcPr>
          <w:p w14:paraId="55A34318" w14:textId="78630CD0" w:rsidR="00743EB7" w:rsidRPr="00566CB0" w:rsidRDefault="00346F06" w:rsidP="00636334">
            <w:pPr>
              <w:pStyle w:val="Heading2"/>
              <w:spacing w:before="0" w:after="0" w:line="240" w:lineRule="auto"/>
              <w:rPr>
                <w:rFonts w:ascii="Times New Roman" w:hAnsi="Times New Roman"/>
                <w:b w:val="0"/>
                <w:i w:val="0"/>
                <w:iCs w:val="0"/>
                <w:sz w:val="20"/>
                <w:szCs w:val="20"/>
                <w:lang w:val="ro-RO" w:eastAsia="en-US"/>
              </w:rPr>
            </w:pPr>
            <w:r>
              <w:rPr>
                <w:rFonts w:ascii="Times New Roman" w:hAnsi="Times New Roman"/>
                <w:b w:val="0"/>
                <w:i w:val="0"/>
                <w:iCs w:val="0"/>
                <w:sz w:val="20"/>
                <w:szCs w:val="20"/>
                <w:lang w:val="ro-RO" w:eastAsia="en-US"/>
              </w:rPr>
              <w:t>36</w:t>
            </w:r>
          </w:p>
        </w:tc>
      </w:tr>
      <w:tr w:rsidR="00743EB7" w:rsidRPr="00566CB0" w14:paraId="3BBFE0C7" w14:textId="77777777" w:rsidTr="008421B8">
        <w:trPr>
          <w:trHeight w:val="247"/>
        </w:trPr>
        <w:tc>
          <w:tcPr>
            <w:tcW w:w="9459" w:type="dxa"/>
            <w:gridSpan w:val="6"/>
          </w:tcPr>
          <w:p w14:paraId="27181D4F"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Distribuţia fondului de timp</w:t>
            </w:r>
          </w:p>
        </w:tc>
        <w:tc>
          <w:tcPr>
            <w:tcW w:w="747" w:type="dxa"/>
            <w:shd w:val="clear" w:color="auto" w:fill="auto"/>
          </w:tcPr>
          <w:p w14:paraId="63292010"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p>
        </w:tc>
      </w:tr>
      <w:tr w:rsidR="00743EB7" w:rsidRPr="00566CB0" w14:paraId="43C4C4E7" w14:textId="77777777" w:rsidTr="008421B8">
        <w:trPr>
          <w:trHeight w:val="247"/>
        </w:trPr>
        <w:tc>
          <w:tcPr>
            <w:tcW w:w="9459" w:type="dxa"/>
            <w:gridSpan w:val="6"/>
          </w:tcPr>
          <w:p w14:paraId="4B1EF966"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Studiul după manual, suport de curs, bibliografie şi notiţe</w:t>
            </w:r>
          </w:p>
        </w:tc>
        <w:tc>
          <w:tcPr>
            <w:tcW w:w="747" w:type="dxa"/>
            <w:shd w:val="clear" w:color="auto" w:fill="auto"/>
          </w:tcPr>
          <w:p w14:paraId="7E52A65A" w14:textId="177C57F0" w:rsidR="00743EB7" w:rsidRPr="00566CB0" w:rsidRDefault="00CE7FB1" w:rsidP="00636334">
            <w:pPr>
              <w:pStyle w:val="Heading2"/>
              <w:spacing w:before="0" w:after="0" w:line="240" w:lineRule="auto"/>
              <w:rPr>
                <w:rFonts w:ascii="Times New Roman" w:hAnsi="Times New Roman"/>
                <w:b w:val="0"/>
                <w:i w:val="0"/>
                <w:iCs w:val="0"/>
                <w:sz w:val="20"/>
                <w:szCs w:val="20"/>
                <w:lang w:val="ro-RO" w:eastAsia="en-US"/>
              </w:rPr>
            </w:pPr>
            <w:r>
              <w:rPr>
                <w:rFonts w:ascii="Times New Roman" w:hAnsi="Times New Roman"/>
                <w:b w:val="0"/>
                <w:i w:val="0"/>
                <w:iCs w:val="0"/>
                <w:sz w:val="20"/>
                <w:szCs w:val="20"/>
                <w:lang w:val="ro-RO"/>
              </w:rPr>
              <w:t>20</w:t>
            </w:r>
          </w:p>
        </w:tc>
      </w:tr>
      <w:tr w:rsidR="00743EB7" w:rsidRPr="00566CB0" w14:paraId="51883BE9" w14:textId="77777777" w:rsidTr="008421B8">
        <w:trPr>
          <w:trHeight w:val="247"/>
        </w:trPr>
        <w:tc>
          <w:tcPr>
            <w:tcW w:w="9459" w:type="dxa"/>
            <w:gridSpan w:val="6"/>
          </w:tcPr>
          <w:p w14:paraId="6EC2B5A5"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Documentare suplimentară în bibliotecă, pe platformele electronice de specialitate şi pe teren</w:t>
            </w:r>
          </w:p>
        </w:tc>
        <w:tc>
          <w:tcPr>
            <w:tcW w:w="747" w:type="dxa"/>
            <w:shd w:val="clear" w:color="auto" w:fill="auto"/>
          </w:tcPr>
          <w:p w14:paraId="3EBF7214" w14:textId="62F853EF" w:rsidR="00743EB7" w:rsidRPr="00566CB0" w:rsidRDefault="00890B59"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rPr>
              <w:t>4</w:t>
            </w:r>
            <w:r w:rsidR="000B441A" w:rsidRPr="00566CB0">
              <w:rPr>
                <w:rFonts w:ascii="Times New Roman" w:hAnsi="Times New Roman"/>
                <w:b w:val="0"/>
                <w:i w:val="0"/>
                <w:iCs w:val="0"/>
                <w:sz w:val="20"/>
                <w:szCs w:val="20"/>
                <w:lang w:val="ro-RO"/>
              </w:rPr>
              <w:t>0</w:t>
            </w:r>
          </w:p>
        </w:tc>
      </w:tr>
      <w:tr w:rsidR="00743EB7" w:rsidRPr="00566CB0" w14:paraId="38E68FBD" w14:textId="77777777" w:rsidTr="008421B8">
        <w:trPr>
          <w:trHeight w:val="247"/>
        </w:trPr>
        <w:tc>
          <w:tcPr>
            <w:tcW w:w="9459" w:type="dxa"/>
            <w:gridSpan w:val="6"/>
          </w:tcPr>
          <w:p w14:paraId="726F40E5"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Pregătire seminarii/laboratoare/proiecte, teme, referate, portofolii şi eseuri</w:t>
            </w:r>
          </w:p>
        </w:tc>
        <w:tc>
          <w:tcPr>
            <w:tcW w:w="747" w:type="dxa"/>
            <w:shd w:val="clear" w:color="auto" w:fill="auto"/>
          </w:tcPr>
          <w:p w14:paraId="31197692" w14:textId="5ADA1D34" w:rsidR="00743EB7" w:rsidRPr="00566CB0" w:rsidRDefault="00CE7FB1" w:rsidP="00636334">
            <w:pPr>
              <w:pStyle w:val="Heading2"/>
              <w:spacing w:before="0" w:after="0" w:line="240" w:lineRule="auto"/>
              <w:rPr>
                <w:rFonts w:ascii="Times New Roman" w:hAnsi="Times New Roman"/>
                <w:b w:val="0"/>
                <w:i w:val="0"/>
                <w:iCs w:val="0"/>
                <w:sz w:val="20"/>
                <w:szCs w:val="20"/>
                <w:lang w:val="ro-RO" w:eastAsia="en-US"/>
              </w:rPr>
            </w:pPr>
            <w:r>
              <w:rPr>
                <w:rFonts w:ascii="Times New Roman" w:hAnsi="Times New Roman"/>
                <w:b w:val="0"/>
                <w:i w:val="0"/>
                <w:iCs w:val="0"/>
                <w:sz w:val="20"/>
                <w:szCs w:val="20"/>
                <w:lang w:val="ro-RO"/>
              </w:rPr>
              <w:t>5</w:t>
            </w:r>
            <w:r w:rsidR="006464BC" w:rsidRPr="00566CB0">
              <w:rPr>
                <w:rFonts w:ascii="Times New Roman" w:hAnsi="Times New Roman"/>
                <w:b w:val="0"/>
                <w:i w:val="0"/>
                <w:iCs w:val="0"/>
                <w:sz w:val="20"/>
                <w:szCs w:val="20"/>
                <w:lang w:val="ro-RO"/>
              </w:rPr>
              <w:t>0</w:t>
            </w:r>
          </w:p>
        </w:tc>
      </w:tr>
      <w:tr w:rsidR="00743EB7" w:rsidRPr="00566CB0" w14:paraId="1532C743" w14:textId="77777777" w:rsidTr="008421B8">
        <w:trPr>
          <w:trHeight w:val="247"/>
        </w:trPr>
        <w:tc>
          <w:tcPr>
            <w:tcW w:w="9459" w:type="dxa"/>
            <w:gridSpan w:val="6"/>
          </w:tcPr>
          <w:p w14:paraId="00251131"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Tutoriat</w:t>
            </w:r>
          </w:p>
        </w:tc>
        <w:tc>
          <w:tcPr>
            <w:tcW w:w="747" w:type="dxa"/>
            <w:shd w:val="clear" w:color="auto" w:fill="auto"/>
          </w:tcPr>
          <w:p w14:paraId="29113BE0" w14:textId="054D86B5" w:rsidR="00743EB7" w:rsidRPr="00566CB0" w:rsidRDefault="00CE7FB1" w:rsidP="00636334">
            <w:pPr>
              <w:pStyle w:val="Heading2"/>
              <w:spacing w:before="0" w:after="0" w:line="240" w:lineRule="auto"/>
              <w:rPr>
                <w:rFonts w:ascii="Times New Roman" w:hAnsi="Times New Roman"/>
                <w:b w:val="0"/>
                <w:i w:val="0"/>
                <w:iCs w:val="0"/>
                <w:sz w:val="20"/>
                <w:szCs w:val="20"/>
                <w:lang w:val="ro-RO" w:eastAsia="en-US"/>
              </w:rPr>
            </w:pPr>
            <w:r>
              <w:rPr>
                <w:rFonts w:ascii="Times New Roman" w:hAnsi="Times New Roman"/>
                <w:b w:val="0"/>
                <w:i w:val="0"/>
                <w:iCs w:val="0"/>
                <w:sz w:val="20"/>
                <w:szCs w:val="20"/>
                <w:lang w:val="ro-RO" w:eastAsia="en-US"/>
              </w:rPr>
              <w:t>4</w:t>
            </w:r>
          </w:p>
        </w:tc>
      </w:tr>
      <w:tr w:rsidR="00743EB7" w:rsidRPr="00566CB0" w14:paraId="5C5F9E61" w14:textId="77777777" w:rsidTr="008421B8">
        <w:trPr>
          <w:trHeight w:val="247"/>
        </w:trPr>
        <w:tc>
          <w:tcPr>
            <w:tcW w:w="9459" w:type="dxa"/>
            <w:gridSpan w:val="6"/>
          </w:tcPr>
          <w:p w14:paraId="581310C2"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Examinări</w:t>
            </w:r>
          </w:p>
        </w:tc>
        <w:tc>
          <w:tcPr>
            <w:tcW w:w="747" w:type="dxa"/>
            <w:shd w:val="clear" w:color="auto" w:fill="auto"/>
          </w:tcPr>
          <w:p w14:paraId="6E76BDE3" w14:textId="632B3EF9" w:rsidR="00743EB7" w:rsidRPr="00566CB0" w:rsidRDefault="00346F06" w:rsidP="00636334">
            <w:pPr>
              <w:pStyle w:val="Heading2"/>
              <w:spacing w:before="0" w:after="0" w:line="240" w:lineRule="auto"/>
              <w:rPr>
                <w:rFonts w:ascii="Times New Roman" w:hAnsi="Times New Roman"/>
                <w:b w:val="0"/>
                <w:i w:val="0"/>
                <w:iCs w:val="0"/>
                <w:sz w:val="20"/>
                <w:szCs w:val="20"/>
                <w:lang w:val="ro-RO" w:eastAsia="en-US"/>
              </w:rPr>
            </w:pPr>
            <w:r>
              <w:rPr>
                <w:rFonts w:ascii="Times New Roman" w:hAnsi="Times New Roman"/>
                <w:b w:val="0"/>
                <w:i w:val="0"/>
                <w:iCs w:val="0"/>
                <w:sz w:val="20"/>
                <w:szCs w:val="20"/>
                <w:lang w:val="ro-RO" w:eastAsia="en-US"/>
              </w:rPr>
              <w:t>6</w:t>
            </w:r>
          </w:p>
        </w:tc>
      </w:tr>
      <w:tr w:rsidR="00743EB7" w:rsidRPr="00566CB0" w14:paraId="5920B877" w14:textId="77777777" w:rsidTr="008421B8">
        <w:trPr>
          <w:trHeight w:val="247"/>
        </w:trPr>
        <w:tc>
          <w:tcPr>
            <w:tcW w:w="9459" w:type="dxa"/>
            <w:gridSpan w:val="6"/>
          </w:tcPr>
          <w:p w14:paraId="5B4BE540" w14:textId="77777777" w:rsidR="00743EB7" w:rsidRPr="00566CB0" w:rsidRDefault="00743EB7"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Alte activităţi.....................................</w:t>
            </w:r>
          </w:p>
        </w:tc>
        <w:tc>
          <w:tcPr>
            <w:tcW w:w="747" w:type="dxa"/>
            <w:shd w:val="clear" w:color="auto" w:fill="auto"/>
          </w:tcPr>
          <w:p w14:paraId="09A6A551" w14:textId="77777777" w:rsidR="00743EB7" w:rsidRPr="00566CB0" w:rsidRDefault="00743EB7" w:rsidP="00636334">
            <w:pPr>
              <w:pStyle w:val="Heading2"/>
              <w:spacing w:before="0" w:after="0" w:line="240" w:lineRule="auto"/>
              <w:rPr>
                <w:rFonts w:ascii="Times New Roman" w:hAnsi="Times New Roman"/>
                <w:b w:val="0"/>
                <w:sz w:val="20"/>
                <w:szCs w:val="20"/>
                <w:lang w:val="ro-RO" w:eastAsia="en-US"/>
              </w:rPr>
            </w:pPr>
          </w:p>
        </w:tc>
      </w:tr>
      <w:tr w:rsidR="00743EB7" w:rsidRPr="00566CB0" w14:paraId="1FFA1158" w14:textId="77777777" w:rsidTr="008421B8">
        <w:trPr>
          <w:gridAfter w:val="4"/>
          <w:wAfter w:w="5982" w:type="dxa"/>
          <w:trHeight w:val="247"/>
        </w:trPr>
        <w:tc>
          <w:tcPr>
            <w:tcW w:w="3229" w:type="dxa"/>
            <w:shd w:val="clear" w:color="auto" w:fill="auto"/>
          </w:tcPr>
          <w:p w14:paraId="5751953B" w14:textId="77777777" w:rsidR="00743EB7" w:rsidRPr="00566CB0" w:rsidRDefault="00743EB7" w:rsidP="00636334">
            <w:pPr>
              <w:pStyle w:val="Heading2"/>
              <w:spacing w:before="0" w:after="0" w:line="240" w:lineRule="auto"/>
              <w:rPr>
                <w:rFonts w:ascii="Times New Roman" w:hAnsi="Times New Roman"/>
                <w:i w:val="0"/>
                <w:iCs w:val="0"/>
                <w:sz w:val="20"/>
                <w:szCs w:val="20"/>
                <w:lang w:val="ro-RO" w:eastAsia="en-US"/>
              </w:rPr>
            </w:pPr>
            <w:r w:rsidRPr="00566CB0">
              <w:rPr>
                <w:rFonts w:ascii="Times New Roman" w:hAnsi="Times New Roman"/>
                <w:i w:val="0"/>
                <w:iCs w:val="0"/>
                <w:sz w:val="20"/>
                <w:szCs w:val="20"/>
                <w:lang w:val="ro-RO" w:eastAsia="en-US"/>
              </w:rPr>
              <w:t>3.7 Total ore studiu individual</w:t>
            </w:r>
          </w:p>
        </w:tc>
        <w:tc>
          <w:tcPr>
            <w:tcW w:w="995" w:type="dxa"/>
            <w:gridSpan w:val="2"/>
            <w:shd w:val="clear" w:color="auto" w:fill="auto"/>
          </w:tcPr>
          <w:p w14:paraId="6FD6D6C4" w14:textId="1F3405EF" w:rsidR="00743EB7" w:rsidRPr="00566CB0" w:rsidRDefault="00CE7FB1" w:rsidP="00636334">
            <w:pPr>
              <w:pStyle w:val="Heading2"/>
              <w:spacing w:before="0" w:after="0" w:line="240" w:lineRule="auto"/>
              <w:rPr>
                <w:rFonts w:ascii="Times New Roman" w:hAnsi="Times New Roman"/>
                <w:b w:val="0"/>
                <w:i w:val="0"/>
                <w:iCs w:val="0"/>
                <w:sz w:val="20"/>
                <w:szCs w:val="20"/>
                <w:lang w:val="ro-RO" w:eastAsia="en-US"/>
              </w:rPr>
            </w:pPr>
            <w:r>
              <w:rPr>
                <w:rFonts w:ascii="Times New Roman" w:hAnsi="Times New Roman"/>
                <w:b w:val="0"/>
                <w:i w:val="0"/>
                <w:iCs w:val="0"/>
                <w:sz w:val="20"/>
                <w:szCs w:val="20"/>
                <w:lang w:val="ro-RO" w:eastAsia="en-US"/>
              </w:rPr>
              <w:t>120</w:t>
            </w:r>
          </w:p>
        </w:tc>
      </w:tr>
      <w:tr w:rsidR="00743EB7" w:rsidRPr="00566CB0" w14:paraId="434F71C4" w14:textId="77777777" w:rsidTr="008421B8">
        <w:trPr>
          <w:gridAfter w:val="4"/>
          <w:wAfter w:w="5982" w:type="dxa"/>
          <w:trHeight w:val="247"/>
        </w:trPr>
        <w:tc>
          <w:tcPr>
            <w:tcW w:w="3229" w:type="dxa"/>
            <w:shd w:val="clear" w:color="auto" w:fill="auto"/>
          </w:tcPr>
          <w:p w14:paraId="5778256C" w14:textId="77777777" w:rsidR="00743EB7" w:rsidRPr="00566CB0" w:rsidRDefault="00743EB7" w:rsidP="00636334">
            <w:pPr>
              <w:pStyle w:val="Heading2"/>
              <w:spacing w:before="0" w:after="0" w:line="240" w:lineRule="auto"/>
              <w:rPr>
                <w:rFonts w:ascii="Times New Roman" w:hAnsi="Times New Roman"/>
                <w:i w:val="0"/>
                <w:iCs w:val="0"/>
                <w:sz w:val="20"/>
                <w:szCs w:val="20"/>
                <w:lang w:val="ro-RO" w:eastAsia="en-US"/>
              </w:rPr>
            </w:pPr>
            <w:r w:rsidRPr="00566CB0">
              <w:rPr>
                <w:rFonts w:ascii="Times New Roman" w:hAnsi="Times New Roman"/>
                <w:i w:val="0"/>
                <w:iCs w:val="0"/>
                <w:sz w:val="20"/>
                <w:szCs w:val="20"/>
                <w:lang w:val="ro-RO" w:eastAsia="en-US"/>
              </w:rPr>
              <w:t>3.8 Total ore pe semestru</w:t>
            </w:r>
          </w:p>
        </w:tc>
        <w:tc>
          <w:tcPr>
            <w:tcW w:w="995" w:type="dxa"/>
            <w:gridSpan w:val="2"/>
            <w:shd w:val="clear" w:color="auto" w:fill="auto"/>
          </w:tcPr>
          <w:p w14:paraId="374092E0" w14:textId="0C9976AE" w:rsidR="00743EB7" w:rsidRPr="00566CB0" w:rsidRDefault="00CE7FB1" w:rsidP="00636334">
            <w:pPr>
              <w:pStyle w:val="Heading2"/>
              <w:spacing w:before="0" w:after="0" w:line="240" w:lineRule="auto"/>
              <w:rPr>
                <w:rFonts w:ascii="Times New Roman" w:hAnsi="Times New Roman"/>
                <w:b w:val="0"/>
                <w:i w:val="0"/>
                <w:iCs w:val="0"/>
                <w:sz w:val="20"/>
                <w:szCs w:val="20"/>
                <w:lang w:val="ro-RO" w:eastAsia="en-US"/>
              </w:rPr>
            </w:pPr>
            <w:r>
              <w:rPr>
                <w:rFonts w:ascii="Times New Roman" w:hAnsi="Times New Roman"/>
                <w:b w:val="0"/>
                <w:i w:val="0"/>
                <w:iCs w:val="0"/>
                <w:sz w:val="20"/>
                <w:szCs w:val="20"/>
                <w:lang w:val="ro-RO" w:eastAsia="en-US"/>
              </w:rPr>
              <w:t>156</w:t>
            </w:r>
          </w:p>
        </w:tc>
      </w:tr>
      <w:tr w:rsidR="00743EB7" w:rsidRPr="00566CB0" w14:paraId="52EC1459" w14:textId="77777777" w:rsidTr="008421B8">
        <w:trPr>
          <w:gridAfter w:val="4"/>
          <w:wAfter w:w="5982" w:type="dxa"/>
          <w:trHeight w:val="247"/>
        </w:trPr>
        <w:tc>
          <w:tcPr>
            <w:tcW w:w="3229" w:type="dxa"/>
            <w:shd w:val="clear" w:color="auto" w:fill="auto"/>
          </w:tcPr>
          <w:p w14:paraId="59CC569A" w14:textId="77777777" w:rsidR="00743EB7" w:rsidRPr="00566CB0" w:rsidRDefault="00743EB7" w:rsidP="00636334">
            <w:pPr>
              <w:pStyle w:val="Heading2"/>
              <w:spacing w:before="0" w:after="0" w:line="240" w:lineRule="auto"/>
              <w:rPr>
                <w:rFonts w:ascii="Times New Roman" w:hAnsi="Times New Roman"/>
                <w:i w:val="0"/>
                <w:iCs w:val="0"/>
                <w:sz w:val="20"/>
                <w:szCs w:val="20"/>
                <w:vertAlign w:val="superscript"/>
                <w:lang w:val="ro-RO" w:eastAsia="en-US"/>
              </w:rPr>
            </w:pPr>
            <w:r w:rsidRPr="00566CB0">
              <w:rPr>
                <w:rFonts w:ascii="Times New Roman" w:hAnsi="Times New Roman"/>
                <w:i w:val="0"/>
                <w:iCs w:val="0"/>
                <w:sz w:val="20"/>
                <w:szCs w:val="20"/>
                <w:lang w:val="ro-RO" w:eastAsia="en-US"/>
              </w:rPr>
              <w:t>3.9 Numărul de credite</w:t>
            </w:r>
          </w:p>
        </w:tc>
        <w:tc>
          <w:tcPr>
            <w:tcW w:w="995" w:type="dxa"/>
            <w:gridSpan w:val="2"/>
            <w:shd w:val="clear" w:color="auto" w:fill="auto"/>
          </w:tcPr>
          <w:p w14:paraId="0F232917" w14:textId="27E188DA" w:rsidR="00743EB7" w:rsidRPr="00566CB0" w:rsidRDefault="006464BC" w:rsidP="00636334">
            <w:pPr>
              <w:pStyle w:val="Heading2"/>
              <w:spacing w:before="0" w:after="0" w:line="240" w:lineRule="auto"/>
              <w:rPr>
                <w:rFonts w:ascii="Times New Roman" w:hAnsi="Times New Roman"/>
                <w:b w:val="0"/>
                <w:i w:val="0"/>
                <w:iCs w:val="0"/>
                <w:sz w:val="20"/>
                <w:szCs w:val="20"/>
                <w:lang w:val="ro-RO" w:eastAsia="en-US"/>
              </w:rPr>
            </w:pPr>
            <w:r w:rsidRPr="00566CB0">
              <w:rPr>
                <w:rFonts w:ascii="Times New Roman" w:hAnsi="Times New Roman"/>
                <w:b w:val="0"/>
                <w:i w:val="0"/>
                <w:iCs w:val="0"/>
                <w:sz w:val="20"/>
                <w:szCs w:val="20"/>
                <w:lang w:val="ro-RO" w:eastAsia="en-US"/>
              </w:rPr>
              <w:t>7</w:t>
            </w:r>
          </w:p>
        </w:tc>
      </w:tr>
    </w:tbl>
    <w:p w14:paraId="45D56EA0" w14:textId="77777777" w:rsidR="00743EB7" w:rsidRPr="00566CB0" w:rsidRDefault="00743EB7" w:rsidP="00743EB7">
      <w:pPr>
        <w:spacing w:after="0" w:line="240" w:lineRule="auto"/>
        <w:rPr>
          <w:rFonts w:ascii="Times New Roman" w:hAnsi="Times New Roman"/>
          <w:b/>
          <w:sz w:val="20"/>
          <w:szCs w:val="20"/>
          <w:lang w:val="ro-RO"/>
        </w:rPr>
      </w:pPr>
    </w:p>
    <w:p w14:paraId="2801D73A" w14:textId="77777777" w:rsidR="00743EB7" w:rsidRPr="00566CB0" w:rsidRDefault="00743EB7" w:rsidP="00743EB7">
      <w:pPr>
        <w:spacing w:after="0" w:line="240" w:lineRule="auto"/>
        <w:rPr>
          <w:rFonts w:ascii="Times New Roman" w:hAnsi="Times New Roman"/>
          <w:sz w:val="20"/>
          <w:szCs w:val="20"/>
          <w:lang w:val="ro-RO"/>
        </w:rPr>
      </w:pPr>
      <w:r w:rsidRPr="00566CB0">
        <w:rPr>
          <w:rFonts w:ascii="Times New Roman" w:hAnsi="Times New Roman"/>
          <w:b/>
          <w:sz w:val="20"/>
          <w:szCs w:val="20"/>
          <w:lang w:val="ro-RO"/>
        </w:rPr>
        <w:t xml:space="preserve">4. Precondiţii </w:t>
      </w:r>
      <w:r w:rsidRPr="00566CB0">
        <w:rPr>
          <w:rFonts w:ascii="Times New Roman" w:hAnsi="Times New Roman"/>
          <w:sz w:val="20"/>
          <w:szCs w:val="20"/>
          <w:lang w:val="ro-RO"/>
        </w:rPr>
        <w:t>(acolo unde este cazul)</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7"/>
        <w:gridCol w:w="7399"/>
      </w:tblGrid>
      <w:tr w:rsidR="00743EB7" w:rsidRPr="00566CB0" w14:paraId="56579950" w14:textId="77777777" w:rsidTr="008421B8">
        <w:tc>
          <w:tcPr>
            <w:tcW w:w="2807" w:type="dxa"/>
          </w:tcPr>
          <w:p w14:paraId="69AAA382" w14:textId="77777777" w:rsidR="00743EB7" w:rsidRPr="00566CB0" w:rsidRDefault="00743EB7" w:rsidP="00743EB7">
            <w:pPr>
              <w:numPr>
                <w:ilvl w:val="1"/>
                <w:numId w:val="13"/>
              </w:numPr>
              <w:spacing w:after="0" w:line="240" w:lineRule="auto"/>
              <w:rPr>
                <w:rFonts w:ascii="Times New Roman" w:hAnsi="Times New Roman"/>
                <w:sz w:val="20"/>
                <w:szCs w:val="20"/>
                <w:lang w:val="ro-RO"/>
              </w:rPr>
            </w:pPr>
            <w:r w:rsidRPr="00566CB0">
              <w:rPr>
                <w:rFonts w:ascii="Times New Roman" w:hAnsi="Times New Roman"/>
                <w:sz w:val="20"/>
                <w:szCs w:val="20"/>
                <w:lang w:val="ro-RO"/>
              </w:rPr>
              <w:t>de curriculum</w:t>
            </w:r>
          </w:p>
        </w:tc>
        <w:tc>
          <w:tcPr>
            <w:tcW w:w="7399" w:type="dxa"/>
          </w:tcPr>
          <w:p w14:paraId="524FB174" w14:textId="05FE41FD" w:rsidR="00743EB7" w:rsidRPr="00566CB0" w:rsidRDefault="00555D9C" w:rsidP="00743EB7">
            <w:pPr>
              <w:spacing w:after="0" w:line="240" w:lineRule="auto"/>
              <w:rPr>
                <w:rFonts w:ascii="Times New Roman" w:hAnsi="Times New Roman"/>
                <w:sz w:val="20"/>
                <w:szCs w:val="20"/>
                <w:lang w:val="ro-RO"/>
              </w:rPr>
            </w:pPr>
            <w:r w:rsidRPr="00566CB0">
              <w:rPr>
                <w:rFonts w:ascii="Times New Roman" w:hAnsi="Times New Roman"/>
                <w:sz w:val="20"/>
                <w:szCs w:val="20"/>
                <w:lang w:val="ro-RO"/>
              </w:rPr>
              <w:t>Nu este cazul.</w:t>
            </w:r>
          </w:p>
        </w:tc>
      </w:tr>
      <w:tr w:rsidR="00743EB7" w:rsidRPr="00CE7FB1" w14:paraId="62C44CC7" w14:textId="77777777" w:rsidTr="008421B8">
        <w:tc>
          <w:tcPr>
            <w:tcW w:w="2807" w:type="dxa"/>
          </w:tcPr>
          <w:p w14:paraId="79A17AA9" w14:textId="77777777" w:rsidR="00743EB7" w:rsidRPr="00566CB0" w:rsidRDefault="00743EB7" w:rsidP="00743EB7">
            <w:pPr>
              <w:spacing w:after="0" w:line="240" w:lineRule="auto"/>
              <w:rPr>
                <w:rFonts w:ascii="Times New Roman" w:hAnsi="Times New Roman"/>
                <w:sz w:val="20"/>
                <w:szCs w:val="20"/>
                <w:lang w:val="ro-RO"/>
              </w:rPr>
            </w:pPr>
            <w:r w:rsidRPr="00566CB0">
              <w:rPr>
                <w:rFonts w:ascii="Times New Roman" w:hAnsi="Times New Roman"/>
                <w:sz w:val="20"/>
                <w:szCs w:val="20"/>
                <w:lang w:val="ro-RO"/>
              </w:rPr>
              <w:t>4.2 de competenţe</w:t>
            </w:r>
          </w:p>
        </w:tc>
        <w:tc>
          <w:tcPr>
            <w:tcW w:w="7399" w:type="dxa"/>
          </w:tcPr>
          <w:p w14:paraId="42EB951D" w14:textId="70D3BEC3" w:rsidR="00555D9C" w:rsidRPr="00566CB0" w:rsidRDefault="00F03E22" w:rsidP="00A46912">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 xml:space="preserve">Este recomandat ca studenții să fi asimilat, în prealabil, </w:t>
            </w:r>
            <w:r w:rsidR="000B441A" w:rsidRPr="00566CB0">
              <w:rPr>
                <w:rFonts w:ascii="Times New Roman" w:hAnsi="Times New Roman"/>
                <w:sz w:val="20"/>
                <w:szCs w:val="20"/>
                <w:lang w:val="ro-RO"/>
              </w:rPr>
              <w:t>competențe</w:t>
            </w:r>
            <w:r w:rsidR="00555D9C" w:rsidRPr="00566CB0">
              <w:rPr>
                <w:rFonts w:ascii="Times New Roman" w:hAnsi="Times New Roman"/>
                <w:sz w:val="20"/>
                <w:szCs w:val="20"/>
                <w:lang w:val="ro-RO"/>
              </w:rPr>
              <w:t xml:space="preserve"> de interpretare</w:t>
            </w:r>
            <w:r w:rsidR="000B441A" w:rsidRPr="00566CB0">
              <w:rPr>
                <w:rFonts w:ascii="Times New Roman" w:hAnsi="Times New Roman"/>
                <w:sz w:val="20"/>
                <w:szCs w:val="20"/>
                <w:lang w:val="ro-RO"/>
              </w:rPr>
              <w:t xml:space="preserve"> </w:t>
            </w:r>
            <w:r w:rsidR="00555D9C" w:rsidRPr="00566CB0">
              <w:rPr>
                <w:rFonts w:ascii="Times New Roman" w:hAnsi="Times New Roman"/>
                <w:sz w:val="20"/>
                <w:szCs w:val="20"/>
                <w:lang w:val="ro-RO"/>
              </w:rPr>
              <w:t>literară</w:t>
            </w:r>
            <w:r w:rsidR="007E5358" w:rsidRPr="00566CB0">
              <w:rPr>
                <w:rFonts w:ascii="Times New Roman" w:hAnsi="Times New Roman"/>
                <w:sz w:val="20"/>
                <w:szCs w:val="20"/>
                <w:lang w:val="ro-RO"/>
              </w:rPr>
              <w:t xml:space="preserve"> și de redactare de texte</w:t>
            </w:r>
            <w:r w:rsidR="00555D9C" w:rsidRPr="00566CB0">
              <w:rPr>
                <w:rFonts w:ascii="Times New Roman" w:hAnsi="Times New Roman"/>
                <w:sz w:val="20"/>
                <w:szCs w:val="20"/>
                <w:lang w:val="ro-RO"/>
              </w:rPr>
              <w:t>.</w:t>
            </w:r>
          </w:p>
        </w:tc>
      </w:tr>
    </w:tbl>
    <w:p w14:paraId="1FC266EE" w14:textId="77777777" w:rsidR="00743EB7" w:rsidRPr="00566CB0" w:rsidRDefault="00743EB7" w:rsidP="00743EB7">
      <w:pPr>
        <w:spacing w:after="0" w:line="240" w:lineRule="auto"/>
        <w:rPr>
          <w:rFonts w:ascii="Times New Roman" w:hAnsi="Times New Roman"/>
          <w:b/>
          <w:sz w:val="20"/>
          <w:szCs w:val="20"/>
          <w:lang w:val="ro-RO"/>
        </w:rPr>
      </w:pPr>
    </w:p>
    <w:p w14:paraId="7FF37CDE" w14:textId="77777777" w:rsidR="00743EB7" w:rsidRPr="00566CB0" w:rsidRDefault="00743EB7" w:rsidP="00743EB7">
      <w:pPr>
        <w:spacing w:after="0" w:line="240" w:lineRule="auto"/>
        <w:rPr>
          <w:rFonts w:ascii="Times New Roman" w:hAnsi="Times New Roman"/>
          <w:sz w:val="20"/>
          <w:szCs w:val="20"/>
          <w:lang w:val="ro-RO"/>
        </w:rPr>
      </w:pPr>
      <w:r w:rsidRPr="00566CB0">
        <w:rPr>
          <w:rFonts w:ascii="Times New Roman" w:hAnsi="Times New Roman"/>
          <w:b/>
          <w:sz w:val="20"/>
          <w:szCs w:val="20"/>
          <w:lang w:val="ro-RO"/>
        </w:rPr>
        <w:t xml:space="preserve">5. Condiţii </w:t>
      </w:r>
      <w:r w:rsidRPr="00566CB0">
        <w:rPr>
          <w:rFonts w:ascii="Times New Roman" w:hAnsi="Times New Roman"/>
          <w:sz w:val="20"/>
          <w:szCs w:val="20"/>
          <w:lang w:val="ro-RO"/>
        </w:rPr>
        <w:t>(acolo unde este cazul)</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0"/>
        <w:gridCol w:w="7116"/>
      </w:tblGrid>
      <w:tr w:rsidR="00743EB7" w:rsidRPr="00566CB0" w14:paraId="567B1F07" w14:textId="77777777" w:rsidTr="008421B8">
        <w:tc>
          <w:tcPr>
            <w:tcW w:w="3090" w:type="dxa"/>
          </w:tcPr>
          <w:p w14:paraId="3B0A4AA2"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5.1 de desfăşurare a cursului</w:t>
            </w:r>
          </w:p>
        </w:tc>
        <w:tc>
          <w:tcPr>
            <w:tcW w:w="7116" w:type="dxa"/>
          </w:tcPr>
          <w:p w14:paraId="2270A51D" w14:textId="08F53592" w:rsidR="00743EB7" w:rsidRPr="00566CB0" w:rsidRDefault="006464BC" w:rsidP="00636334">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w:t>
            </w:r>
          </w:p>
        </w:tc>
      </w:tr>
      <w:tr w:rsidR="00743EB7" w:rsidRPr="00D11504" w14:paraId="61A704D2" w14:textId="77777777" w:rsidTr="008421B8">
        <w:tc>
          <w:tcPr>
            <w:tcW w:w="3090" w:type="dxa"/>
          </w:tcPr>
          <w:p w14:paraId="4C62330C"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5.2 de desfăşurare a seminarului</w:t>
            </w:r>
          </w:p>
        </w:tc>
        <w:tc>
          <w:tcPr>
            <w:tcW w:w="7116" w:type="dxa"/>
          </w:tcPr>
          <w:p w14:paraId="0B4354E3" w14:textId="3F76BB7F" w:rsidR="00B60056" w:rsidRPr="00566CB0" w:rsidRDefault="00B60056" w:rsidP="00636334">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Sală de curs, calculator, videoproiector, conexiune Internet, sistem audio</w:t>
            </w:r>
          </w:p>
          <w:p w14:paraId="4903D7A5" w14:textId="77777777" w:rsidR="00B60056" w:rsidRPr="00566CB0" w:rsidRDefault="00B60056" w:rsidP="00636334">
            <w:pPr>
              <w:spacing w:after="0" w:line="240" w:lineRule="auto"/>
              <w:jc w:val="both"/>
              <w:rPr>
                <w:rFonts w:ascii="Times New Roman" w:hAnsi="Times New Roman"/>
                <w:sz w:val="20"/>
                <w:szCs w:val="20"/>
                <w:lang w:val="ro-RO"/>
              </w:rPr>
            </w:pPr>
          </w:p>
          <w:p w14:paraId="230DC0B7" w14:textId="79E588DD" w:rsidR="00743EB7" w:rsidRPr="00566CB0" w:rsidRDefault="007C4B5B" w:rsidP="00636334">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 xml:space="preserve">Prezenţa la orele de LP este obligatorie în proporția stabilită la nivel de facultate, însă prezentarea la evaluarea finală nu este condiţionată de frecventarea cursurilor. Evaluarea este condiţionată de îndeplinirea obligațiilor asumate pe parcursul semestrului (elaborarea și prezentarea temelor </w:t>
            </w:r>
            <w:r w:rsidR="005C392F" w:rsidRPr="00566CB0">
              <w:rPr>
                <w:rFonts w:ascii="Times New Roman" w:hAnsi="Times New Roman"/>
                <w:sz w:val="20"/>
                <w:szCs w:val="20"/>
                <w:lang w:val="ro-RO"/>
              </w:rPr>
              <w:t xml:space="preserve">sau </w:t>
            </w:r>
            <w:r w:rsidRPr="00566CB0">
              <w:rPr>
                <w:rFonts w:ascii="Times New Roman" w:hAnsi="Times New Roman"/>
                <w:sz w:val="20"/>
                <w:szCs w:val="20"/>
                <w:lang w:val="ro-RO"/>
              </w:rPr>
              <w:t>a lucrărilor practice).</w:t>
            </w:r>
          </w:p>
        </w:tc>
      </w:tr>
    </w:tbl>
    <w:p w14:paraId="5F70CC0C" w14:textId="3FC4E69B" w:rsidR="00743EB7" w:rsidRPr="00566CB0" w:rsidRDefault="00743EB7" w:rsidP="00743EB7">
      <w:pPr>
        <w:spacing w:after="0" w:line="240" w:lineRule="auto"/>
        <w:rPr>
          <w:rFonts w:ascii="Times New Roman" w:hAnsi="Times New Roman"/>
          <w:b/>
          <w:sz w:val="20"/>
          <w:szCs w:val="20"/>
          <w:lang w:val="ro-RO"/>
        </w:rPr>
      </w:pPr>
    </w:p>
    <w:p w14:paraId="7FCFA152" w14:textId="5B6CBEE6" w:rsidR="00B60056" w:rsidRPr="00566CB0" w:rsidRDefault="00B60056" w:rsidP="00743EB7">
      <w:pPr>
        <w:spacing w:after="0" w:line="240" w:lineRule="auto"/>
        <w:rPr>
          <w:rFonts w:ascii="Times New Roman" w:hAnsi="Times New Roman"/>
          <w:b/>
          <w:sz w:val="20"/>
          <w:szCs w:val="20"/>
          <w:lang w:val="ro-RO"/>
        </w:rPr>
      </w:pPr>
    </w:p>
    <w:p w14:paraId="75E45DFC" w14:textId="54F683FB" w:rsidR="00B60056" w:rsidRPr="00566CB0" w:rsidRDefault="00B60056" w:rsidP="00743EB7">
      <w:pPr>
        <w:spacing w:after="0" w:line="240" w:lineRule="auto"/>
        <w:rPr>
          <w:rFonts w:ascii="Times New Roman" w:hAnsi="Times New Roman"/>
          <w:b/>
          <w:sz w:val="20"/>
          <w:szCs w:val="20"/>
          <w:lang w:val="ro-RO"/>
        </w:rPr>
      </w:pPr>
    </w:p>
    <w:p w14:paraId="103222B5" w14:textId="6E6A2A28" w:rsidR="00B60056" w:rsidRPr="00566CB0" w:rsidRDefault="00B60056" w:rsidP="00743EB7">
      <w:pPr>
        <w:spacing w:after="0" w:line="240" w:lineRule="auto"/>
        <w:rPr>
          <w:rFonts w:ascii="Times New Roman" w:hAnsi="Times New Roman"/>
          <w:b/>
          <w:sz w:val="20"/>
          <w:szCs w:val="20"/>
          <w:lang w:val="ro-RO"/>
        </w:rPr>
      </w:pPr>
    </w:p>
    <w:p w14:paraId="79E02768" w14:textId="2754A9C2" w:rsidR="00B60056" w:rsidRPr="00566CB0" w:rsidRDefault="00B60056" w:rsidP="00743EB7">
      <w:pPr>
        <w:spacing w:after="0" w:line="240" w:lineRule="auto"/>
        <w:rPr>
          <w:rFonts w:ascii="Times New Roman" w:hAnsi="Times New Roman"/>
          <w:b/>
          <w:sz w:val="20"/>
          <w:szCs w:val="20"/>
          <w:lang w:val="ro-RO"/>
        </w:rPr>
      </w:pPr>
    </w:p>
    <w:p w14:paraId="76013D62" w14:textId="289CC480" w:rsidR="00B60056" w:rsidRPr="00566CB0" w:rsidRDefault="00B60056" w:rsidP="00743EB7">
      <w:pPr>
        <w:spacing w:after="0" w:line="240" w:lineRule="auto"/>
        <w:rPr>
          <w:rFonts w:ascii="Times New Roman" w:hAnsi="Times New Roman"/>
          <w:b/>
          <w:sz w:val="20"/>
          <w:szCs w:val="20"/>
          <w:lang w:val="ro-RO"/>
        </w:rPr>
      </w:pPr>
    </w:p>
    <w:p w14:paraId="212B2B8F" w14:textId="1032C440" w:rsidR="00B60056" w:rsidRPr="00566CB0" w:rsidRDefault="00B60056" w:rsidP="00743EB7">
      <w:pPr>
        <w:spacing w:after="0" w:line="240" w:lineRule="auto"/>
        <w:rPr>
          <w:rFonts w:ascii="Times New Roman" w:hAnsi="Times New Roman"/>
          <w:b/>
          <w:sz w:val="20"/>
          <w:szCs w:val="20"/>
          <w:lang w:val="ro-RO"/>
        </w:rPr>
      </w:pPr>
    </w:p>
    <w:p w14:paraId="069F80AD" w14:textId="301833E2" w:rsidR="00B60056" w:rsidRPr="00566CB0" w:rsidRDefault="00B60056" w:rsidP="00743EB7">
      <w:pPr>
        <w:spacing w:after="0" w:line="240" w:lineRule="auto"/>
        <w:rPr>
          <w:rFonts w:ascii="Times New Roman" w:hAnsi="Times New Roman"/>
          <w:b/>
          <w:sz w:val="20"/>
          <w:szCs w:val="20"/>
          <w:lang w:val="ro-RO"/>
        </w:rPr>
      </w:pPr>
    </w:p>
    <w:p w14:paraId="2B8B2012" w14:textId="135A2A82" w:rsidR="00B60056" w:rsidRPr="00566CB0" w:rsidRDefault="00B60056" w:rsidP="00743EB7">
      <w:pPr>
        <w:spacing w:after="0" w:line="240" w:lineRule="auto"/>
        <w:rPr>
          <w:rFonts w:ascii="Times New Roman" w:hAnsi="Times New Roman"/>
          <w:b/>
          <w:sz w:val="20"/>
          <w:szCs w:val="20"/>
          <w:lang w:val="ro-RO"/>
        </w:rPr>
      </w:pPr>
    </w:p>
    <w:p w14:paraId="051D7A26" w14:textId="56E3AAC4" w:rsidR="00B60056" w:rsidRPr="00566CB0" w:rsidRDefault="00B60056" w:rsidP="00743EB7">
      <w:pPr>
        <w:spacing w:after="0" w:line="240" w:lineRule="auto"/>
        <w:rPr>
          <w:rFonts w:ascii="Times New Roman" w:hAnsi="Times New Roman"/>
          <w:b/>
          <w:sz w:val="20"/>
          <w:szCs w:val="20"/>
          <w:lang w:val="ro-RO"/>
        </w:rPr>
      </w:pPr>
    </w:p>
    <w:p w14:paraId="771B0C6C" w14:textId="77777777" w:rsidR="00B60056" w:rsidRPr="00566CB0" w:rsidRDefault="00B60056" w:rsidP="00743EB7">
      <w:pPr>
        <w:spacing w:after="0" w:line="240" w:lineRule="auto"/>
        <w:rPr>
          <w:rFonts w:ascii="Times New Roman" w:hAnsi="Times New Roman"/>
          <w:b/>
          <w:sz w:val="20"/>
          <w:szCs w:val="20"/>
          <w:lang w:val="ro-RO"/>
        </w:rPr>
      </w:pPr>
    </w:p>
    <w:p w14:paraId="0550C773" w14:textId="63B888AA" w:rsidR="00743EB7" w:rsidRPr="00566CB0" w:rsidRDefault="00743EB7" w:rsidP="00743EB7">
      <w:pPr>
        <w:spacing w:after="0" w:line="240" w:lineRule="auto"/>
        <w:rPr>
          <w:rFonts w:ascii="Times New Roman" w:hAnsi="Times New Roman"/>
          <w:b/>
          <w:sz w:val="20"/>
          <w:szCs w:val="20"/>
          <w:lang w:val="ro-RO"/>
        </w:rPr>
      </w:pPr>
      <w:r w:rsidRPr="00566CB0">
        <w:rPr>
          <w:rFonts w:ascii="Times New Roman" w:hAnsi="Times New Roman"/>
          <w:b/>
          <w:sz w:val="20"/>
          <w:szCs w:val="20"/>
          <w:lang w:val="ro-RO"/>
        </w:rPr>
        <w:lastRenderedPageBreak/>
        <w:t>6. Competenţe specifice acumulate</w:t>
      </w:r>
    </w:p>
    <w:p w14:paraId="395FBE4C" w14:textId="77777777" w:rsidR="00B60056" w:rsidRPr="00566CB0" w:rsidRDefault="00B60056" w:rsidP="00743EB7">
      <w:pPr>
        <w:spacing w:after="0" w:line="240" w:lineRule="auto"/>
        <w:rPr>
          <w:rFonts w:ascii="Times New Roman" w:hAnsi="Times New Roman"/>
          <w:b/>
          <w:sz w:val="20"/>
          <w:szCs w:val="20"/>
          <w:lang w:val="ro-RO"/>
        </w:rPr>
      </w:pP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C0C0"/>
        <w:tblLook w:val="01E0" w:firstRow="1" w:lastRow="1" w:firstColumn="1" w:lastColumn="1" w:noHBand="0" w:noVBand="0"/>
      </w:tblPr>
      <w:tblGrid>
        <w:gridCol w:w="851"/>
        <w:gridCol w:w="9355"/>
      </w:tblGrid>
      <w:tr w:rsidR="00743EB7" w:rsidRPr="00D11504" w14:paraId="43D1C47F" w14:textId="77777777" w:rsidTr="005E7EBA">
        <w:trPr>
          <w:cantSplit/>
          <w:trHeight w:val="1938"/>
        </w:trPr>
        <w:tc>
          <w:tcPr>
            <w:tcW w:w="851" w:type="dxa"/>
            <w:tcBorders>
              <w:top w:val="single" w:sz="4" w:space="0" w:color="auto"/>
            </w:tcBorders>
            <w:shd w:val="clear" w:color="auto" w:fill="auto"/>
            <w:textDirection w:val="btLr"/>
          </w:tcPr>
          <w:p w14:paraId="07002726" w14:textId="77777777" w:rsidR="00743EB7" w:rsidRPr="00566CB0" w:rsidRDefault="00743EB7" w:rsidP="00636334">
            <w:pPr>
              <w:spacing w:after="0" w:line="240" w:lineRule="auto"/>
              <w:ind w:left="113" w:right="113"/>
              <w:rPr>
                <w:rFonts w:ascii="Times New Roman" w:hAnsi="Times New Roman"/>
                <w:sz w:val="20"/>
                <w:szCs w:val="20"/>
                <w:lang w:val="ro-RO"/>
              </w:rPr>
            </w:pPr>
            <w:r w:rsidRPr="00566CB0">
              <w:rPr>
                <w:rFonts w:ascii="Times New Roman" w:hAnsi="Times New Roman"/>
                <w:sz w:val="20"/>
                <w:szCs w:val="20"/>
                <w:lang w:val="ro-RO"/>
              </w:rPr>
              <w:t>Competenţe profesionale</w:t>
            </w:r>
          </w:p>
        </w:tc>
        <w:tc>
          <w:tcPr>
            <w:tcW w:w="9355" w:type="dxa"/>
            <w:tcBorders>
              <w:top w:val="single" w:sz="4" w:space="0" w:color="auto"/>
            </w:tcBorders>
            <w:shd w:val="clear" w:color="auto" w:fill="auto"/>
          </w:tcPr>
          <w:p w14:paraId="58CD6E6D" w14:textId="5E8C0F3C" w:rsidR="00B60056" w:rsidRPr="00566CB0" w:rsidRDefault="00B60056" w:rsidP="00B60056">
            <w:pPr>
              <w:autoSpaceDE w:val="0"/>
              <w:autoSpaceDN w:val="0"/>
              <w:adjustRightInd w:val="0"/>
              <w:spacing w:after="0" w:line="240" w:lineRule="auto"/>
              <w:ind w:left="720"/>
              <w:jc w:val="both"/>
              <w:rPr>
                <w:rFonts w:ascii="Times New Roman" w:hAnsi="Times New Roman"/>
                <w:sz w:val="20"/>
                <w:szCs w:val="20"/>
                <w:lang w:val="ro-RO"/>
              </w:rPr>
            </w:pPr>
            <w:r w:rsidRPr="00566CB0">
              <w:rPr>
                <w:rFonts w:ascii="Times New Roman" w:hAnsi="Times New Roman"/>
                <w:sz w:val="20"/>
                <w:szCs w:val="20"/>
                <w:lang w:val="ro-RO"/>
              </w:rPr>
              <w:t>La finalul cursului, studentul va fi capabil</w:t>
            </w:r>
            <w:r w:rsidR="00A33F02" w:rsidRPr="00566CB0">
              <w:rPr>
                <w:rFonts w:ascii="Times New Roman" w:hAnsi="Times New Roman"/>
                <w:sz w:val="20"/>
                <w:szCs w:val="20"/>
                <w:lang w:val="ro-RO"/>
              </w:rPr>
              <w:t>:</w:t>
            </w:r>
          </w:p>
          <w:p w14:paraId="254ACCB7" w14:textId="035FFF4B" w:rsidR="002527FB" w:rsidRPr="00566CB0" w:rsidRDefault="00B60056" w:rsidP="002527FB">
            <w:pPr>
              <w:numPr>
                <w:ilvl w:val="0"/>
                <w:numId w:val="18"/>
              </w:numPr>
              <w:autoSpaceDE w:val="0"/>
              <w:autoSpaceDN w:val="0"/>
              <w:adjustRightInd w:val="0"/>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 xml:space="preserve">să </w:t>
            </w:r>
            <w:r w:rsidR="002527FB" w:rsidRPr="00566CB0">
              <w:rPr>
                <w:rFonts w:ascii="Times New Roman" w:hAnsi="Times New Roman"/>
                <w:sz w:val="20"/>
                <w:szCs w:val="20"/>
                <w:lang w:val="ro-RO"/>
              </w:rPr>
              <w:t>abordeze creativ</w:t>
            </w:r>
            <w:r w:rsidRPr="00566CB0">
              <w:rPr>
                <w:rFonts w:ascii="Times New Roman" w:hAnsi="Times New Roman"/>
                <w:sz w:val="20"/>
                <w:szCs w:val="20"/>
                <w:lang w:val="ro-RO"/>
              </w:rPr>
              <w:t xml:space="preserve"> </w:t>
            </w:r>
            <w:r w:rsidR="002527FB" w:rsidRPr="00566CB0">
              <w:rPr>
                <w:rFonts w:ascii="Times New Roman" w:hAnsi="Times New Roman"/>
                <w:sz w:val="20"/>
                <w:szCs w:val="20"/>
                <w:lang w:val="ro-RO"/>
              </w:rPr>
              <w:t xml:space="preserve">diverse </w:t>
            </w:r>
            <w:r w:rsidR="00A33F02" w:rsidRPr="00566CB0">
              <w:rPr>
                <w:rFonts w:ascii="Times New Roman" w:hAnsi="Times New Roman"/>
                <w:sz w:val="20"/>
                <w:szCs w:val="20"/>
                <w:lang w:val="ro-RO"/>
              </w:rPr>
              <w:t>tipologii</w:t>
            </w:r>
            <w:r w:rsidR="002527FB" w:rsidRPr="00566CB0">
              <w:rPr>
                <w:rFonts w:ascii="Times New Roman" w:hAnsi="Times New Roman"/>
                <w:sz w:val="20"/>
                <w:szCs w:val="20"/>
                <w:lang w:val="ro-RO"/>
              </w:rPr>
              <w:t xml:space="preserve"> textuale și </w:t>
            </w:r>
            <w:r w:rsidR="00A33F02" w:rsidRPr="00566CB0">
              <w:rPr>
                <w:rFonts w:ascii="Times New Roman" w:hAnsi="Times New Roman"/>
                <w:sz w:val="20"/>
                <w:szCs w:val="20"/>
                <w:lang w:val="ro-RO"/>
              </w:rPr>
              <w:t>literare</w:t>
            </w:r>
            <w:r w:rsidR="002527FB" w:rsidRPr="00566CB0">
              <w:rPr>
                <w:rFonts w:ascii="Times New Roman" w:hAnsi="Times New Roman"/>
                <w:sz w:val="20"/>
                <w:szCs w:val="20"/>
                <w:lang w:val="ro-RO"/>
              </w:rPr>
              <w:t xml:space="preserve"> (discurs</w:t>
            </w:r>
            <w:r w:rsidR="00A33F02" w:rsidRPr="00566CB0">
              <w:rPr>
                <w:rFonts w:ascii="Times New Roman" w:hAnsi="Times New Roman"/>
                <w:sz w:val="20"/>
                <w:szCs w:val="20"/>
                <w:lang w:val="ro-RO"/>
              </w:rPr>
              <w:t>ul</w:t>
            </w:r>
            <w:r w:rsidR="002527FB" w:rsidRPr="00566CB0">
              <w:rPr>
                <w:rFonts w:ascii="Times New Roman" w:hAnsi="Times New Roman"/>
                <w:sz w:val="20"/>
                <w:szCs w:val="20"/>
                <w:lang w:val="ro-RO"/>
              </w:rPr>
              <w:t xml:space="preserve"> publicitar, politic, </w:t>
            </w:r>
            <w:r w:rsidR="00A33F02" w:rsidRPr="00566CB0">
              <w:rPr>
                <w:rFonts w:ascii="Times New Roman" w:hAnsi="Times New Roman"/>
                <w:sz w:val="20"/>
                <w:szCs w:val="20"/>
                <w:lang w:val="ro-RO"/>
              </w:rPr>
              <w:t>narativ, poetic, multimodal</w:t>
            </w:r>
            <w:r w:rsidR="002527FB" w:rsidRPr="00566CB0">
              <w:rPr>
                <w:rFonts w:ascii="Times New Roman" w:hAnsi="Times New Roman"/>
                <w:sz w:val="20"/>
                <w:szCs w:val="20"/>
                <w:lang w:val="ro-RO"/>
              </w:rPr>
              <w:t xml:space="preserve">…), </w:t>
            </w:r>
          </w:p>
          <w:p w14:paraId="12FA9D01" w14:textId="77777777" w:rsidR="002527FB" w:rsidRPr="00566CB0" w:rsidRDefault="00B60056" w:rsidP="00B60056">
            <w:pPr>
              <w:numPr>
                <w:ilvl w:val="0"/>
                <w:numId w:val="18"/>
              </w:numPr>
              <w:autoSpaceDE w:val="0"/>
              <w:autoSpaceDN w:val="0"/>
              <w:adjustRightInd w:val="0"/>
              <w:spacing w:after="0" w:line="240" w:lineRule="auto"/>
              <w:jc w:val="both"/>
              <w:rPr>
                <w:rFonts w:ascii="Times New Roman" w:hAnsi="Times New Roman"/>
                <w:sz w:val="20"/>
                <w:szCs w:val="20"/>
                <w:lang w:val="ro-RO"/>
              </w:rPr>
            </w:pPr>
            <w:r w:rsidRPr="00566CB0">
              <w:rPr>
                <w:rFonts w:ascii="Times New Roman" w:hAnsi="Times New Roman"/>
                <w:sz w:val="20"/>
                <w:szCs w:val="20"/>
                <w:lang w:val="ro-RO" w:eastAsia="ro-RO"/>
              </w:rPr>
              <w:t>s</w:t>
            </w:r>
            <w:r w:rsidR="002527FB" w:rsidRPr="00566CB0">
              <w:rPr>
                <w:rFonts w:ascii="Times New Roman" w:hAnsi="Times New Roman"/>
                <w:sz w:val="20"/>
                <w:szCs w:val="20"/>
                <w:lang w:val="ro-RO" w:eastAsia="ro-RO"/>
              </w:rPr>
              <w:t xml:space="preserve">ă identifice în mod corect </w:t>
            </w:r>
            <w:r w:rsidRPr="00566CB0">
              <w:rPr>
                <w:rFonts w:ascii="Times New Roman" w:hAnsi="Times New Roman"/>
                <w:sz w:val="20"/>
                <w:szCs w:val="20"/>
                <w:lang w:val="ro-RO" w:eastAsia="ro-RO"/>
              </w:rPr>
              <w:t>conven</w:t>
            </w:r>
            <w:r w:rsidR="002527FB" w:rsidRPr="00566CB0">
              <w:rPr>
                <w:rFonts w:ascii="Times New Roman" w:hAnsi="Times New Roman"/>
                <w:sz w:val="20"/>
                <w:szCs w:val="20"/>
                <w:lang w:val="ro-RO" w:eastAsia="ro-RO"/>
              </w:rPr>
              <w:t xml:space="preserve">țiile de gen majore asociate cu o anumită tipologie </w:t>
            </w:r>
            <w:r w:rsidRPr="00566CB0">
              <w:rPr>
                <w:rFonts w:ascii="Times New Roman" w:hAnsi="Times New Roman"/>
                <w:sz w:val="20"/>
                <w:szCs w:val="20"/>
                <w:lang w:val="ro-RO" w:eastAsia="ro-RO"/>
              </w:rPr>
              <w:t>textu</w:t>
            </w:r>
            <w:r w:rsidR="002527FB" w:rsidRPr="00566CB0">
              <w:rPr>
                <w:rFonts w:ascii="Times New Roman" w:hAnsi="Times New Roman"/>
                <w:sz w:val="20"/>
                <w:szCs w:val="20"/>
                <w:lang w:val="ro-RO" w:eastAsia="ro-RO"/>
              </w:rPr>
              <w:t>a</w:t>
            </w:r>
            <w:r w:rsidRPr="00566CB0">
              <w:rPr>
                <w:rFonts w:ascii="Times New Roman" w:hAnsi="Times New Roman"/>
                <w:sz w:val="20"/>
                <w:szCs w:val="20"/>
                <w:lang w:val="ro-RO" w:eastAsia="ro-RO"/>
              </w:rPr>
              <w:t>l</w:t>
            </w:r>
            <w:r w:rsidR="002527FB" w:rsidRPr="00566CB0">
              <w:rPr>
                <w:rFonts w:ascii="Times New Roman" w:hAnsi="Times New Roman"/>
                <w:sz w:val="20"/>
                <w:szCs w:val="20"/>
                <w:lang w:val="ro-RO" w:eastAsia="ro-RO"/>
              </w:rPr>
              <w:t>ă</w:t>
            </w:r>
            <w:r w:rsidRPr="00566CB0">
              <w:rPr>
                <w:rFonts w:ascii="Times New Roman" w:hAnsi="Times New Roman"/>
                <w:sz w:val="20"/>
                <w:szCs w:val="20"/>
                <w:lang w:val="ro-RO" w:eastAsia="ro-RO"/>
              </w:rPr>
              <w:t xml:space="preserve"> </w:t>
            </w:r>
            <w:r w:rsidR="002527FB" w:rsidRPr="00566CB0">
              <w:rPr>
                <w:rFonts w:ascii="Times New Roman" w:hAnsi="Times New Roman"/>
                <w:sz w:val="20"/>
                <w:szCs w:val="20"/>
                <w:lang w:val="ro-RO" w:eastAsia="ro-RO"/>
              </w:rPr>
              <w:t xml:space="preserve">sau </w:t>
            </w:r>
            <w:r w:rsidRPr="00566CB0">
              <w:rPr>
                <w:rFonts w:ascii="Times New Roman" w:hAnsi="Times New Roman"/>
                <w:sz w:val="20"/>
                <w:szCs w:val="20"/>
                <w:lang w:val="ro-RO" w:eastAsia="ro-RO"/>
              </w:rPr>
              <w:t>lit</w:t>
            </w:r>
            <w:r w:rsidR="002527FB" w:rsidRPr="00566CB0">
              <w:rPr>
                <w:rFonts w:ascii="Times New Roman" w:hAnsi="Times New Roman"/>
                <w:sz w:val="20"/>
                <w:szCs w:val="20"/>
                <w:lang w:val="ro-RO" w:eastAsia="ro-RO"/>
              </w:rPr>
              <w:t>erară</w:t>
            </w:r>
            <w:r w:rsidRPr="00566CB0">
              <w:rPr>
                <w:rFonts w:ascii="Times New Roman" w:hAnsi="Times New Roman"/>
                <w:sz w:val="20"/>
                <w:szCs w:val="20"/>
                <w:lang w:val="ro-RO" w:eastAsia="ro-RO"/>
              </w:rPr>
              <w:t>,</w:t>
            </w:r>
          </w:p>
          <w:p w14:paraId="1F76D153" w14:textId="5C6CF15F" w:rsidR="002527FB" w:rsidRPr="00566CB0" w:rsidRDefault="002527FB" w:rsidP="002527FB">
            <w:pPr>
              <w:numPr>
                <w:ilvl w:val="0"/>
                <w:numId w:val="18"/>
              </w:numPr>
              <w:autoSpaceDE w:val="0"/>
              <w:autoSpaceDN w:val="0"/>
              <w:adjustRightInd w:val="0"/>
              <w:spacing w:after="0" w:line="240" w:lineRule="auto"/>
              <w:jc w:val="both"/>
              <w:rPr>
                <w:rFonts w:ascii="Times New Roman" w:hAnsi="Times New Roman"/>
                <w:sz w:val="20"/>
                <w:szCs w:val="20"/>
                <w:lang w:val="ro-RO" w:eastAsia="ro-RO"/>
              </w:rPr>
            </w:pPr>
            <w:r w:rsidRPr="00566CB0">
              <w:rPr>
                <w:rFonts w:ascii="Times New Roman" w:hAnsi="Times New Roman"/>
                <w:sz w:val="20"/>
                <w:szCs w:val="20"/>
                <w:lang w:val="ro-RO" w:eastAsia="ro-RO"/>
              </w:rPr>
              <w:t>să redacteze în mod spontan un text</w:t>
            </w:r>
            <w:r w:rsidR="00980630">
              <w:rPr>
                <w:rFonts w:ascii="Times New Roman" w:hAnsi="Times New Roman"/>
                <w:sz w:val="20"/>
                <w:szCs w:val="20"/>
                <w:lang w:val="ro-RO" w:eastAsia="ro-RO"/>
              </w:rPr>
              <w:t xml:space="preserve"> scris</w:t>
            </w:r>
            <w:r w:rsidRPr="00566CB0">
              <w:rPr>
                <w:rFonts w:ascii="Times New Roman" w:hAnsi="Times New Roman"/>
                <w:sz w:val="20"/>
                <w:szCs w:val="20"/>
                <w:lang w:val="ro-RO" w:eastAsia="ro-RO"/>
              </w:rPr>
              <w:t>,</w:t>
            </w:r>
            <w:r w:rsidRPr="00566CB0">
              <w:rPr>
                <w:lang w:val="ro-RO" w:eastAsia="ro-RO"/>
              </w:rPr>
              <w:t xml:space="preserve"> </w:t>
            </w:r>
          </w:p>
          <w:p w14:paraId="23549A87" w14:textId="5995E7E9" w:rsidR="002527FB" w:rsidRPr="00566CB0" w:rsidRDefault="002527FB" w:rsidP="002527FB">
            <w:pPr>
              <w:numPr>
                <w:ilvl w:val="0"/>
                <w:numId w:val="18"/>
              </w:numPr>
              <w:autoSpaceDE w:val="0"/>
              <w:autoSpaceDN w:val="0"/>
              <w:adjustRightInd w:val="0"/>
              <w:spacing w:after="0" w:line="240" w:lineRule="auto"/>
              <w:jc w:val="both"/>
              <w:rPr>
                <w:rFonts w:ascii="Times New Roman" w:hAnsi="Times New Roman"/>
                <w:sz w:val="20"/>
                <w:szCs w:val="20"/>
                <w:lang w:val="ro-RO" w:eastAsia="ro-RO"/>
              </w:rPr>
            </w:pPr>
            <w:r w:rsidRPr="00566CB0">
              <w:rPr>
                <w:rFonts w:ascii="Times New Roman" w:hAnsi="Times New Roman"/>
                <w:sz w:val="20"/>
                <w:szCs w:val="20"/>
                <w:lang w:val="ro-RO" w:eastAsia="ro-RO"/>
              </w:rPr>
              <w:t xml:space="preserve">să-și perfecționeze competențele stilistice și să le abordeze </w:t>
            </w:r>
            <w:r w:rsidR="00A33F02" w:rsidRPr="00566CB0">
              <w:rPr>
                <w:rFonts w:ascii="Times New Roman" w:hAnsi="Times New Roman"/>
                <w:sz w:val="20"/>
                <w:szCs w:val="20"/>
                <w:lang w:val="ro-RO" w:eastAsia="ro-RO"/>
              </w:rPr>
              <w:t xml:space="preserve">în mod </w:t>
            </w:r>
            <w:r w:rsidRPr="00566CB0">
              <w:rPr>
                <w:rFonts w:ascii="Times New Roman" w:hAnsi="Times New Roman"/>
                <w:sz w:val="20"/>
                <w:szCs w:val="20"/>
                <w:lang w:val="ro-RO" w:eastAsia="ro-RO"/>
              </w:rPr>
              <w:t>critic și obiectiv,</w:t>
            </w:r>
          </w:p>
          <w:p w14:paraId="00472136" w14:textId="3EE86309" w:rsidR="00743EB7" w:rsidRPr="00566CB0" w:rsidRDefault="002527FB" w:rsidP="002527FB">
            <w:pPr>
              <w:numPr>
                <w:ilvl w:val="0"/>
                <w:numId w:val="18"/>
              </w:numPr>
              <w:autoSpaceDE w:val="0"/>
              <w:autoSpaceDN w:val="0"/>
              <w:adjustRightInd w:val="0"/>
              <w:spacing w:after="0" w:line="240" w:lineRule="auto"/>
              <w:jc w:val="both"/>
              <w:rPr>
                <w:rFonts w:ascii="Times New Roman" w:hAnsi="Times New Roman"/>
                <w:sz w:val="20"/>
                <w:szCs w:val="20"/>
                <w:lang w:val="ro-RO" w:eastAsia="ro-RO"/>
              </w:rPr>
            </w:pPr>
            <w:r w:rsidRPr="00566CB0">
              <w:rPr>
                <w:rFonts w:ascii="Times New Roman" w:hAnsi="Times New Roman"/>
                <w:sz w:val="20"/>
                <w:szCs w:val="20"/>
                <w:lang w:val="ro-RO" w:eastAsia="ro-RO"/>
              </w:rPr>
              <w:t xml:space="preserve">să-și perfecționeze la nivel practic limba franceză scrisă și vorbită </w:t>
            </w:r>
            <w:r w:rsidR="00B60056" w:rsidRPr="00566CB0">
              <w:rPr>
                <w:rFonts w:ascii="Times New Roman" w:hAnsi="Times New Roman"/>
                <w:sz w:val="20"/>
                <w:szCs w:val="20"/>
                <w:lang w:val="ro-RO" w:eastAsia="ro-RO"/>
              </w:rPr>
              <w:t>(comp</w:t>
            </w:r>
            <w:r w:rsidRPr="00566CB0">
              <w:rPr>
                <w:rFonts w:ascii="Times New Roman" w:hAnsi="Times New Roman"/>
                <w:sz w:val="20"/>
                <w:szCs w:val="20"/>
                <w:lang w:val="ro-RO" w:eastAsia="ro-RO"/>
              </w:rPr>
              <w:t>e</w:t>
            </w:r>
            <w:r w:rsidR="00B60056" w:rsidRPr="00566CB0">
              <w:rPr>
                <w:rFonts w:ascii="Times New Roman" w:hAnsi="Times New Roman"/>
                <w:sz w:val="20"/>
                <w:szCs w:val="20"/>
                <w:lang w:val="ro-RO" w:eastAsia="ro-RO"/>
              </w:rPr>
              <w:t>ten</w:t>
            </w:r>
            <w:r w:rsidRPr="00566CB0">
              <w:rPr>
                <w:rFonts w:ascii="Times New Roman" w:hAnsi="Times New Roman"/>
                <w:sz w:val="20"/>
                <w:szCs w:val="20"/>
                <w:lang w:val="ro-RO" w:eastAsia="ro-RO"/>
              </w:rPr>
              <w:t xml:space="preserve">țele </w:t>
            </w:r>
            <w:r w:rsidR="00B60056" w:rsidRPr="00566CB0">
              <w:rPr>
                <w:rFonts w:ascii="Times New Roman" w:hAnsi="Times New Roman"/>
                <w:sz w:val="20"/>
                <w:szCs w:val="20"/>
                <w:lang w:val="ro-RO" w:eastAsia="ro-RO"/>
              </w:rPr>
              <w:t>de lectur</w:t>
            </w:r>
            <w:r w:rsidRPr="00566CB0">
              <w:rPr>
                <w:rFonts w:ascii="Times New Roman" w:hAnsi="Times New Roman"/>
                <w:sz w:val="20"/>
                <w:szCs w:val="20"/>
                <w:lang w:val="ro-RO" w:eastAsia="ro-RO"/>
              </w:rPr>
              <w:t>ă și de redactare scrisă</w:t>
            </w:r>
            <w:r w:rsidR="00B60056" w:rsidRPr="00566CB0">
              <w:rPr>
                <w:rFonts w:ascii="Times New Roman" w:hAnsi="Times New Roman"/>
                <w:sz w:val="20"/>
                <w:szCs w:val="20"/>
                <w:lang w:val="ro-RO" w:eastAsia="ro-RO"/>
              </w:rPr>
              <w:t>).</w:t>
            </w:r>
          </w:p>
        </w:tc>
      </w:tr>
      <w:tr w:rsidR="00743EB7" w:rsidRPr="00D11504" w14:paraId="33E36EB9" w14:textId="77777777" w:rsidTr="008421B8">
        <w:trPr>
          <w:cantSplit/>
          <w:trHeight w:val="1403"/>
        </w:trPr>
        <w:tc>
          <w:tcPr>
            <w:tcW w:w="851" w:type="dxa"/>
            <w:shd w:val="clear" w:color="auto" w:fill="auto"/>
            <w:textDirection w:val="btLr"/>
          </w:tcPr>
          <w:p w14:paraId="616C1899" w14:textId="77777777" w:rsidR="00743EB7" w:rsidRPr="00566CB0" w:rsidRDefault="00743EB7" w:rsidP="00636334">
            <w:pPr>
              <w:spacing w:after="0" w:line="240" w:lineRule="auto"/>
              <w:ind w:left="113" w:right="113"/>
              <w:rPr>
                <w:rFonts w:ascii="Times New Roman" w:hAnsi="Times New Roman"/>
                <w:sz w:val="20"/>
                <w:szCs w:val="20"/>
                <w:lang w:val="ro-RO"/>
              </w:rPr>
            </w:pPr>
            <w:r w:rsidRPr="00566CB0">
              <w:rPr>
                <w:rFonts w:ascii="Times New Roman" w:hAnsi="Times New Roman"/>
                <w:sz w:val="20"/>
                <w:szCs w:val="20"/>
                <w:lang w:val="ro-RO"/>
              </w:rPr>
              <w:t>Competenţe transversale</w:t>
            </w:r>
          </w:p>
        </w:tc>
        <w:tc>
          <w:tcPr>
            <w:tcW w:w="9355" w:type="dxa"/>
            <w:shd w:val="clear" w:color="auto" w:fill="auto"/>
          </w:tcPr>
          <w:p w14:paraId="0227CD7C" w14:textId="009B2EAB" w:rsidR="00A33F02" w:rsidRPr="00566CB0" w:rsidRDefault="00A33F02" w:rsidP="00A33F02">
            <w:pPr>
              <w:pStyle w:val="Default"/>
              <w:jc w:val="both"/>
              <w:rPr>
                <w:bCs/>
                <w:lang w:val="ro-RO" w:eastAsia="ro-RO"/>
              </w:rPr>
            </w:pPr>
            <w:r w:rsidRPr="00566CB0">
              <w:rPr>
                <w:bCs/>
                <w:lang w:val="ro-RO" w:eastAsia="ro-RO"/>
              </w:rPr>
              <w:t xml:space="preserve">- asimilarea componentelor din domeniul Limbă și literatură în </w:t>
            </w:r>
            <w:r w:rsidR="005E7EBA" w:rsidRPr="00566CB0">
              <w:rPr>
                <w:bCs/>
                <w:lang w:val="ro-RO" w:eastAsia="ro-RO"/>
              </w:rPr>
              <w:t>concordanță</w:t>
            </w:r>
            <w:r w:rsidRPr="00566CB0">
              <w:rPr>
                <w:bCs/>
                <w:lang w:val="ro-RO" w:eastAsia="ro-RO"/>
              </w:rPr>
              <w:t xml:space="preserve"> cu normele etice profesionale,</w:t>
            </w:r>
          </w:p>
          <w:p w14:paraId="168CCDC9" w14:textId="77777777" w:rsidR="00A33F02" w:rsidRPr="00566CB0" w:rsidRDefault="00A33F02" w:rsidP="00A33F02">
            <w:pPr>
              <w:pStyle w:val="Default"/>
              <w:jc w:val="both"/>
              <w:rPr>
                <w:bCs/>
                <w:lang w:val="ro-RO" w:eastAsia="ro-RO"/>
              </w:rPr>
            </w:pPr>
            <w:r w:rsidRPr="00566CB0">
              <w:rPr>
                <w:bCs/>
                <w:lang w:val="ro-RO" w:eastAsia="ro-RO"/>
              </w:rPr>
              <w:t>- atingerea obiectivelor formative prin activități creative,</w:t>
            </w:r>
          </w:p>
          <w:p w14:paraId="5FF6A3B8" w14:textId="5ACC4640" w:rsidR="00A33F02" w:rsidRPr="00566CB0" w:rsidRDefault="00A33F02" w:rsidP="00A33F02">
            <w:pPr>
              <w:pStyle w:val="Default"/>
              <w:jc w:val="both"/>
              <w:rPr>
                <w:bCs/>
                <w:lang w:val="ro-RO" w:eastAsia="ro-RO"/>
              </w:rPr>
            </w:pPr>
            <w:r w:rsidRPr="00566CB0">
              <w:rPr>
                <w:bCs/>
                <w:lang w:val="ro-RO" w:eastAsia="ro-RO"/>
              </w:rPr>
              <w:t>- competențe de muncă în grup, competențe colaborative în vederea realizării unui proiect comun,</w:t>
            </w:r>
          </w:p>
          <w:p w14:paraId="13F3B79E" w14:textId="038E3703" w:rsidR="00A33F02" w:rsidRPr="00566CB0" w:rsidRDefault="00A33F02" w:rsidP="00A33F02">
            <w:pPr>
              <w:pStyle w:val="Default"/>
              <w:jc w:val="both"/>
              <w:rPr>
                <w:bCs/>
                <w:lang w:val="ro-RO" w:eastAsia="ro-RO"/>
              </w:rPr>
            </w:pPr>
            <w:r w:rsidRPr="00566CB0">
              <w:rPr>
                <w:bCs/>
                <w:lang w:val="ro-RO" w:eastAsia="ro-RO"/>
              </w:rPr>
              <w:t>- dezvoltarea conștientizată a creativ</w:t>
            </w:r>
            <w:r w:rsidR="005E7EBA" w:rsidRPr="00566CB0">
              <w:rPr>
                <w:bCs/>
                <w:lang w:val="ro-RO" w:eastAsia="ro-RO"/>
              </w:rPr>
              <w:t>it</w:t>
            </w:r>
            <w:r w:rsidRPr="00566CB0">
              <w:rPr>
                <w:bCs/>
                <w:lang w:val="ro-RO" w:eastAsia="ro-RO"/>
              </w:rPr>
              <w:t>ății,</w:t>
            </w:r>
          </w:p>
          <w:p w14:paraId="0130F933" w14:textId="77777777" w:rsidR="006A5A90" w:rsidRPr="00566CB0" w:rsidRDefault="00A33F02" w:rsidP="00A33F02">
            <w:pPr>
              <w:pStyle w:val="Default"/>
              <w:jc w:val="both"/>
              <w:rPr>
                <w:bCs/>
                <w:lang w:val="ro-RO" w:eastAsia="ro-RO"/>
              </w:rPr>
            </w:pPr>
            <w:r w:rsidRPr="00566CB0">
              <w:rPr>
                <w:bCs/>
                <w:lang w:val="ro-RO" w:eastAsia="ro-RO"/>
              </w:rPr>
              <w:t xml:space="preserve">- </w:t>
            </w:r>
            <w:r w:rsidR="008A1E76" w:rsidRPr="00566CB0">
              <w:rPr>
                <w:bCs/>
                <w:lang w:val="ro-RO" w:eastAsia="ro-RO"/>
              </w:rPr>
              <w:t xml:space="preserve">deprinderea cu </w:t>
            </w:r>
            <w:r w:rsidR="006A5A90" w:rsidRPr="00566CB0">
              <w:rPr>
                <w:bCs/>
                <w:lang w:val="ro-RO" w:eastAsia="ro-RO"/>
              </w:rPr>
              <w:t>abordarea critică în scopul ameliorării producțiilor personale,</w:t>
            </w:r>
          </w:p>
          <w:p w14:paraId="2BC15B97" w14:textId="7DC3258C" w:rsidR="00743EB7" w:rsidRPr="00566CB0" w:rsidRDefault="00A33F02" w:rsidP="00A33F02">
            <w:pPr>
              <w:autoSpaceDE w:val="0"/>
              <w:autoSpaceDN w:val="0"/>
              <w:adjustRightInd w:val="0"/>
              <w:spacing w:after="0" w:line="240" w:lineRule="auto"/>
              <w:jc w:val="both"/>
              <w:rPr>
                <w:rFonts w:ascii="Times New Roman" w:hAnsi="Times New Roman"/>
                <w:bCs/>
                <w:sz w:val="20"/>
                <w:szCs w:val="20"/>
                <w:lang w:val="ro-RO"/>
              </w:rPr>
            </w:pPr>
            <w:r w:rsidRPr="00566CB0">
              <w:rPr>
                <w:rFonts w:ascii="Times New Roman" w:hAnsi="Times New Roman"/>
                <w:bCs/>
                <w:sz w:val="20"/>
                <w:szCs w:val="20"/>
                <w:lang w:val="ro-RO" w:eastAsia="ro-RO"/>
              </w:rPr>
              <w:t xml:space="preserve">- </w:t>
            </w:r>
            <w:r w:rsidR="006A5A90" w:rsidRPr="00566CB0">
              <w:rPr>
                <w:rFonts w:ascii="Times New Roman" w:hAnsi="Times New Roman"/>
                <w:bCs/>
                <w:sz w:val="20"/>
                <w:szCs w:val="20"/>
                <w:lang w:val="ro-RO" w:eastAsia="ro-RO"/>
              </w:rPr>
              <w:t>perseverență în vederea realizării unui proiect redacțional.</w:t>
            </w:r>
          </w:p>
        </w:tc>
      </w:tr>
    </w:tbl>
    <w:p w14:paraId="371B71E5" w14:textId="77777777" w:rsidR="00743EB7" w:rsidRPr="00566CB0" w:rsidRDefault="00743EB7" w:rsidP="00743EB7">
      <w:pPr>
        <w:spacing w:after="0" w:line="240" w:lineRule="auto"/>
        <w:rPr>
          <w:rFonts w:ascii="Times New Roman" w:hAnsi="Times New Roman"/>
          <w:b/>
          <w:sz w:val="20"/>
          <w:szCs w:val="20"/>
          <w:lang w:val="ro-RO"/>
        </w:rPr>
      </w:pPr>
    </w:p>
    <w:p w14:paraId="32ED2AFE" w14:textId="77777777" w:rsidR="00743EB7" w:rsidRPr="00566CB0" w:rsidRDefault="00743EB7" w:rsidP="00743EB7">
      <w:pPr>
        <w:spacing w:after="0" w:line="240" w:lineRule="auto"/>
        <w:rPr>
          <w:rFonts w:ascii="Times New Roman" w:hAnsi="Times New Roman"/>
          <w:sz w:val="20"/>
          <w:szCs w:val="20"/>
          <w:lang w:val="ro-RO"/>
        </w:rPr>
      </w:pPr>
      <w:r w:rsidRPr="00566CB0">
        <w:rPr>
          <w:rFonts w:ascii="Times New Roman" w:hAnsi="Times New Roman"/>
          <w:b/>
          <w:sz w:val="20"/>
          <w:szCs w:val="20"/>
          <w:lang w:val="ro-RO"/>
        </w:rPr>
        <w:t xml:space="preserve">7. Obiectivele disciplinei </w:t>
      </w:r>
      <w:r w:rsidRPr="00566CB0">
        <w:rPr>
          <w:rFonts w:ascii="Times New Roman" w:hAnsi="Times New Roman"/>
          <w:sz w:val="20"/>
          <w:szCs w:val="20"/>
          <w:lang w:val="ro-RO"/>
        </w:rPr>
        <w:t>(conform grilei de competenţe specifice acumulate)</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C0C0"/>
        <w:tblLook w:val="01E0" w:firstRow="1" w:lastRow="1" w:firstColumn="1" w:lastColumn="1" w:noHBand="0" w:noVBand="0"/>
      </w:tblPr>
      <w:tblGrid>
        <w:gridCol w:w="1843"/>
        <w:gridCol w:w="8363"/>
      </w:tblGrid>
      <w:tr w:rsidR="00743EB7" w:rsidRPr="00D11504" w14:paraId="6937E32C" w14:textId="77777777" w:rsidTr="00F806E9">
        <w:tc>
          <w:tcPr>
            <w:tcW w:w="1843" w:type="dxa"/>
            <w:shd w:val="clear" w:color="auto" w:fill="auto"/>
          </w:tcPr>
          <w:p w14:paraId="4F973315"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7.1 Obiectivul general al disciplinei</w:t>
            </w:r>
          </w:p>
        </w:tc>
        <w:tc>
          <w:tcPr>
            <w:tcW w:w="8363" w:type="dxa"/>
            <w:shd w:val="clear" w:color="auto" w:fill="auto"/>
          </w:tcPr>
          <w:p w14:paraId="794F1079" w14:textId="4E7A691C" w:rsidR="00743EB7" w:rsidRPr="00566CB0" w:rsidRDefault="007D213A" w:rsidP="00B05243">
            <w:pPr>
              <w:spacing w:after="0" w:line="240" w:lineRule="auto"/>
              <w:jc w:val="both"/>
              <w:rPr>
                <w:rFonts w:ascii="Times New Roman" w:hAnsi="Times New Roman"/>
                <w:bCs/>
                <w:sz w:val="20"/>
                <w:szCs w:val="20"/>
                <w:highlight w:val="yellow"/>
                <w:lang w:val="ro-RO"/>
              </w:rPr>
            </w:pPr>
            <w:r w:rsidRPr="00566CB0">
              <w:rPr>
                <w:rFonts w:ascii="Times New Roman" w:hAnsi="Times New Roman"/>
                <w:bCs/>
                <w:sz w:val="20"/>
                <w:szCs w:val="20"/>
                <w:lang w:val="ro-RO"/>
              </w:rPr>
              <w:t xml:space="preserve">Acest atelier de scriere creativă își propune să sensibilizeze studenții în raport cu experiența intimă a creației literare și cu exprimarea imaginarului în limba franceză, luând forma unei serii de explorări, pe baza unor lecturi-suport și unor exerciții de scriere creativă, ale unor forme de comunicare scripturală și ale unor registre lingvistice dintre cele mai diverse. Vor fi abordate diferite forme discursive sau genuri textuale: discurs publicitar și slogan politic, forme narative scurte (aforism, maximă, </w:t>
            </w:r>
            <w:r w:rsidR="001A641A" w:rsidRPr="00566CB0">
              <w:rPr>
                <w:rFonts w:ascii="Times New Roman" w:hAnsi="Times New Roman"/>
                <w:bCs/>
                <w:sz w:val="20"/>
                <w:szCs w:val="20"/>
                <w:lang w:val="ro-RO"/>
              </w:rPr>
              <w:t>fapt divers</w:t>
            </w:r>
            <w:r w:rsidRPr="00566CB0">
              <w:rPr>
                <w:rFonts w:ascii="Times New Roman" w:hAnsi="Times New Roman"/>
                <w:bCs/>
                <w:sz w:val="20"/>
                <w:szCs w:val="20"/>
                <w:lang w:val="ro-RO"/>
              </w:rPr>
              <w:t xml:space="preserve">, poveste, nuvelă etc.), discurs poetic (haiku, poezie digitală, poezie </w:t>
            </w:r>
            <w:r w:rsidR="001A641A" w:rsidRPr="00566CB0">
              <w:rPr>
                <w:rFonts w:ascii="Times New Roman" w:hAnsi="Times New Roman"/>
                <w:bCs/>
                <w:sz w:val="20"/>
                <w:szCs w:val="20"/>
                <w:lang w:val="ro-RO"/>
              </w:rPr>
              <w:t>2.0</w:t>
            </w:r>
            <w:r w:rsidRPr="00566CB0">
              <w:rPr>
                <w:rFonts w:ascii="Times New Roman" w:hAnsi="Times New Roman"/>
                <w:bCs/>
                <w:sz w:val="20"/>
                <w:szCs w:val="20"/>
                <w:lang w:val="ro-RO"/>
              </w:rPr>
              <w:t xml:space="preserve">), forme </w:t>
            </w:r>
            <w:r w:rsidR="001A641A" w:rsidRPr="00566CB0">
              <w:rPr>
                <w:rFonts w:ascii="Times New Roman" w:hAnsi="Times New Roman"/>
                <w:bCs/>
                <w:sz w:val="20"/>
                <w:szCs w:val="20"/>
                <w:lang w:val="ro-RO"/>
              </w:rPr>
              <w:t>multimodale</w:t>
            </w:r>
            <w:r w:rsidRPr="00566CB0">
              <w:rPr>
                <w:rFonts w:ascii="Times New Roman" w:hAnsi="Times New Roman"/>
                <w:bCs/>
                <w:sz w:val="20"/>
                <w:szCs w:val="20"/>
                <w:lang w:val="ro-RO"/>
              </w:rPr>
              <w:t xml:space="preserve"> (slam, b</w:t>
            </w:r>
            <w:r w:rsidR="001A641A" w:rsidRPr="00566CB0">
              <w:rPr>
                <w:rFonts w:ascii="Times New Roman" w:hAnsi="Times New Roman"/>
                <w:bCs/>
                <w:sz w:val="20"/>
                <w:szCs w:val="20"/>
                <w:lang w:val="ro-RO"/>
              </w:rPr>
              <w:t>a</w:t>
            </w:r>
            <w:r w:rsidRPr="00566CB0">
              <w:rPr>
                <w:rFonts w:ascii="Times New Roman" w:hAnsi="Times New Roman"/>
                <w:bCs/>
                <w:sz w:val="20"/>
                <w:szCs w:val="20"/>
                <w:lang w:val="ro-RO"/>
              </w:rPr>
              <w:t>n</w:t>
            </w:r>
            <w:r w:rsidR="001A641A" w:rsidRPr="00566CB0">
              <w:rPr>
                <w:rFonts w:ascii="Times New Roman" w:hAnsi="Times New Roman"/>
                <w:bCs/>
                <w:sz w:val="20"/>
                <w:szCs w:val="20"/>
                <w:lang w:val="ro-RO"/>
              </w:rPr>
              <w:t>dă</w:t>
            </w:r>
            <w:r w:rsidRPr="00566CB0">
              <w:rPr>
                <w:rFonts w:ascii="Times New Roman" w:hAnsi="Times New Roman"/>
                <w:bCs/>
                <w:sz w:val="20"/>
                <w:szCs w:val="20"/>
                <w:lang w:val="ro-RO"/>
              </w:rPr>
              <w:t xml:space="preserve"> desenat</w:t>
            </w:r>
            <w:r w:rsidR="001A641A" w:rsidRPr="00566CB0">
              <w:rPr>
                <w:rFonts w:ascii="Times New Roman" w:hAnsi="Times New Roman"/>
                <w:bCs/>
                <w:sz w:val="20"/>
                <w:szCs w:val="20"/>
                <w:lang w:val="ro-RO"/>
              </w:rPr>
              <w:t>ă</w:t>
            </w:r>
            <w:r w:rsidRPr="00566CB0">
              <w:rPr>
                <w:rFonts w:ascii="Times New Roman" w:hAnsi="Times New Roman"/>
                <w:bCs/>
                <w:sz w:val="20"/>
                <w:szCs w:val="20"/>
                <w:lang w:val="ro-RO"/>
              </w:rPr>
              <w:t>, roman grafic), discurs teatral. Pe baza lecturilor</w:t>
            </w:r>
            <w:r w:rsidR="001A641A" w:rsidRPr="00566CB0">
              <w:rPr>
                <w:rFonts w:ascii="Times New Roman" w:hAnsi="Times New Roman"/>
                <w:bCs/>
                <w:sz w:val="20"/>
                <w:szCs w:val="20"/>
                <w:lang w:val="ro-RO"/>
              </w:rPr>
              <w:t xml:space="preserve"> și</w:t>
            </w:r>
            <w:r w:rsidRPr="00566CB0">
              <w:rPr>
                <w:rFonts w:ascii="Times New Roman" w:hAnsi="Times New Roman"/>
                <w:bCs/>
                <w:sz w:val="20"/>
                <w:szCs w:val="20"/>
                <w:lang w:val="ro-RO"/>
              </w:rPr>
              <w:t xml:space="preserve"> a observațiilor făcute în cadrul discuțiilor de grup, </w:t>
            </w:r>
            <w:r w:rsidR="001A641A" w:rsidRPr="00566CB0">
              <w:rPr>
                <w:rFonts w:ascii="Times New Roman" w:hAnsi="Times New Roman"/>
                <w:bCs/>
                <w:sz w:val="20"/>
                <w:szCs w:val="20"/>
                <w:lang w:val="ro-RO"/>
              </w:rPr>
              <w:t xml:space="preserve">studenții </w:t>
            </w:r>
            <w:r w:rsidRPr="00566CB0">
              <w:rPr>
                <w:rFonts w:ascii="Times New Roman" w:hAnsi="Times New Roman"/>
                <w:bCs/>
                <w:sz w:val="20"/>
                <w:szCs w:val="20"/>
                <w:lang w:val="ro-RO"/>
              </w:rPr>
              <w:t xml:space="preserve">sunt invitați </w:t>
            </w:r>
            <w:r w:rsidR="001A641A" w:rsidRPr="00566CB0">
              <w:rPr>
                <w:rFonts w:ascii="Times New Roman" w:hAnsi="Times New Roman"/>
                <w:bCs/>
                <w:sz w:val="20"/>
                <w:szCs w:val="20"/>
                <w:lang w:val="ro-RO"/>
              </w:rPr>
              <w:t xml:space="preserve">să-și exploreze imaginarul personal în vederea realizării de </w:t>
            </w:r>
            <w:r w:rsidRPr="00566CB0">
              <w:rPr>
                <w:rFonts w:ascii="Times New Roman" w:hAnsi="Times New Roman"/>
                <w:bCs/>
                <w:sz w:val="20"/>
                <w:szCs w:val="20"/>
                <w:lang w:val="ro-RO"/>
              </w:rPr>
              <w:t xml:space="preserve">producții scrise </w:t>
            </w:r>
            <w:r w:rsidR="001A641A" w:rsidRPr="00566CB0">
              <w:rPr>
                <w:rFonts w:ascii="Times New Roman" w:hAnsi="Times New Roman"/>
                <w:bCs/>
                <w:sz w:val="20"/>
                <w:szCs w:val="20"/>
                <w:lang w:val="ro-RO"/>
              </w:rPr>
              <w:t xml:space="preserve">individuale/colaborative pe care să </w:t>
            </w:r>
            <w:r w:rsidRPr="00566CB0">
              <w:rPr>
                <w:rFonts w:ascii="Times New Roman" w:hAnsi="Times New Roman"/>
                <w:bCs/>
                <w:sz w:val="20"/>
                <w:szCs w:val="20"/>
                <w:lang w:val="ro-RO"/>
              </w:rPr>
              <w:t>le împărtășească</w:t>
            </w:r>
            <w:r w:rsidR="001A641A" w:rsidRPr="00566CB0">
              <w:rPr>
                <w:rFonts w:ascii="Times New Roman" w:hAnsi="Times New Roman"/>
                <w:bCs/>
                <w:sz w:val="20"/>
                <w:szCs w:val="20"/>
                <w:lang w:val="ro-RO"/>
              </w:rPr>
              <w:t>, apoi,</w:t>
            </w:r>
            <w:r w:rsidRPr="00566CB0">
              <w:rPr>
                <w:rFonts w:ascii="Times New Roman" w:hAnsi="Times New Roman"/>
                <w:bCs/>
                <w:sz w:val="20"/>
                <w:szCs w:val="20"/>
                <w:lang w:val="ro-RO"/>
              </w:rPr>
              <w:t xml:space="preserve"> colegilor.</w:t>
            </w:r>
          </w:p>
        </w:tc>
      </w:tr>
      <w:tr w:rsidR="00743EB7" w:rsidRPr="00D11504" w14:paraId="3B97594E" w14:textId="77777777" w:rsidTr="00F806E9">
        <w:tc>
          <w:tcPr>
            <w:tcW w:w="1843" w:type="dxa"/>
            <w:shd w:val="clear" w:color="auto" w:fill="auto"/>
          </w:tcPr>
          <w:p w14:paraId="2012FA82" w14:textId="21C6C90A" w:rsidR="00743EB7" w:rsidRPr="00566CB0" w:rsidRDefault="00743EB7" w:rsidP="000B441A">
            <w:pPr>
              <w:pStyle w:val="ListParagraph"/>
              <w:numPr>
                <w:ilvl w:val="1"/>
                <w:numId w:val="21"/>
              </w:numPr>
              <w:spacing w:after="0" w:line="240" w:lineRule="auto"/>
              <w:rPr>
                <w:rFonts w:ascii="Times New Roman" w:hAnsi="Times New Roman"/>
                <w:sz w:val="20"/>
                <w:szCs w:val="20"/>
                <w:lang w:val="ro-RO"/>
              </w:rPr>
            </w:pPr>
            <w:r w:rsidRPr="00566CB0">
              <w:rPr>
                <w:rFonts w:ascii="Times New Roman" w:hAnsi="Times New Roman"/>
                <w:sz w:val="20"/>
                <w:szCs w:val="20"/>
                <w:lang w:val="ro-RO"/>
              </w:rPr>
              <w:t>Obiectivele specifice</w:t>
            </w:r>
          </w:p>
        </w:tc>
        <w:tc>
          <w:tcPr>
            <w:tcW w:w="8363" w:type="dxa"/>
            <w:shd w:val="clear" w:color="auto" w:fill="auto"/>
          </w:tcPr>
          <w:p w14:paraId="69A577BA" w14:textId="450AECA6" w:rsidR="001A641A" w:rsidRPr="00566CB0" w:rsidRDefault="001A641A" w:rsidP="001A641A">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Cursul își propune:</w:t>
            </w:r>
          </w:p>
          <w:p w14:paraId="0BEF16BB" w14:textId="46FD2C82" w:rsidR="001A641A" w:rsidRPr="00566CB0" w:rsidRDefault="001A641A" w:rsidP="001A641A">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 să stimuleze în mod ghidat și conștientizat creativitatea studenților,</w:t>
            </w:r>
          </w:p>
          <w:p w14:paraId="6E47B695" w14:textId="6474A1D1" w:rsidR="001A641A" w:rsidRPr="00566CB0" w:rsidRDefault="001A641A" w:rsidP="001A641A">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 să sensibilize</w:t>
            </w:r>
            <w:r w:rsidR="005E26D4" w:rsidRPr="00566CB0">
              <w:rPr>
                <w:rFonts w:ascii="Times New Roman" w:hAnsi="Times New Roman"/>
                <w:sz w:val="20"/>
                <w:szCs w:val="20"/>
                <w:lang w:val="ro-RO"/>
              </w:rPr>
              <w:t>ze</w:t>
            </w:r>
            <w:r w:rsidRPr="00566CB0">
              <w:rPr>
                <w:rFonts w:ascii="Times New Roman" w:hAnsi="Times New Roman"/>
                <w:sz w:val="20"/>
                <w:szCs w:val="20"/>
                <w:lang w:val="ro-RO"/>
              </w:rPr>
              <w:t xml:space="preserve"> studenții la experiența practică a lecturii și a </w:t>
            </w:r>
            <w:r w:rsidR="005E26D4" w:rsidRPr="00566CB0">
              <w:rPr>
                <w:rFonts w:ascii="Times New Roman" w:hAnsi="Times New Roman"/>
                <w:sz w:val="20"/>
                <w:szCs w:val="20"/>
                <w:lang w:val="ro-RO"/>
              </w:rPr>
              <w:t>creației scrise</w:t>
            </w:r>
            <w:r w:rsidRPr="00566CB0">
              <w:rPr>
                <w:rFonts w:ascii="Times New Roman" w:hAnsi="Times New Roman"/>
                <w:sz w:val="20"/>
                <w:szCs w:val="20"/>
                <w:lang w:val="ro-RO"/>
              </w:rPr>
              <w:t>,</w:t>
            </w:r>
          </w:p>
          <w:p w14:paraId="50346A3D" w14:textId="3A9C9795" w:rsidR="001A641A" w:rsidRPr="00566CB0" w:rsidRDefault="001A641A" w:rsidP="001A641A">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 xml:space="preserve">* </w:t>
            </w:r>
            <w:r w:rsidR="005E26D4" w:rsidRPr="00566CB0">
              <w:rPr>
                <w:rFonts w:ascii="Times New Roman" w:hAnsi="Times New Roman"/>
                <w:sz w:val="20"/>
                <w:szCs w:val="20"/>
                <w:lang w:val="ro-RO"/>
              </w:rPr>
              <w:t>să ofere s</w:t>
            </w:r>
            <w:r w:rsidRPr="00566CB0">
              <w:rPr>
                <w:rFonts w:ascii="Times New Roman" w:hAnsi="Times New Roman"/>
                <w:sz w:val="20"/>
                <w:szCs w:val="20"/>
                <w:lang w:val="ro-RO"/>
              </w:rPr>
              <w:t>tud</w:t>
            </w:r>
            <w:r w:rsidR="005E26D4" w:rsidRPr="00566CB0">
              <w:rPr>
                <w:rFonts w:ascii="Times New Roman" w:hAnsi="Times New Roman"/>
                <w:sz w:val="20"/>
                <w:szCs w:val="20"/>
                <w:lang w:val="ro-RO"/>
              </w:rPr>
              <w:t xml:space="preserve">enților tehnicile și instrumentele necesare în vederea </w:t>
            </w:r>
            <w:r w:rsidRPr="00566CB0">
              <w:rPr>
                <w:rFonts w:ascii="Times New Roman" w:hAnsi="Times New Roman"/>
                <w:sz w:val="20"/>
                <w:szCs w:val="20"/>
                <w:lang w:val="ro-RO"/>
              </w:rPr>
              <w:t>identifi</w:t>
            </w:r>
            <w:r w:rsidR="005E26D4" w:rsidRPr="00566CB0">
              <w:rPr>
                <w:rFonts w:ascii="Times New Roman" w:hAnsi="Times New Roman"/>
                <w:sz w:val="20"/>
                <w:szCs w:val="20"/>
                <w:lang w:val="ro-RO"/>
              </w:rPr>
              <w:t xml:space="preserve">cării corecte a </w:t>
            </w:r>
            <w:r w:rsidRPr="00566CB0">
              <w:rPr>
                <w:rFonts w:ascii="Times New Roman" w:hAnsi="Times New Roman"/>
                <w:sz w:val="20"/>
                <w:szCs w:val="20"/>
                <w:lang w:val="ro-RO"/>
              </w:rPr>
              <w:t>particularit</w:t>
            </w:r>
            <w:r w:rsidR="005E26D4" w:rsidRPr="00566CB0">
              <w:rPr>
                <w:rFonts w:ascii="Times New Roman" w:hAnsi="Times New Roman"/>
                <w:sz w:val="20"/>
                <w:szCs w:val="20"/>
                <w:lang w:val="ro-RO"/>
              </w:rPr>
              <w:t xml:space="preserve">ăților </w:t>
            </w:r>
            <w:r w:rsidRPr="00566CB0">
              <w:rPr>
                <w:rFonts w:ascii="Times New Roman" w:hAnsi="Times New Roman"/>
                <w:sz w:val="20"/>
                <w:szCs w:val="20"/>
                <w:lang w:val="ro-RO"/>
              </w:rPr>
              <w:t>st</w:t>
            </w:r>
            <w:r w:rsidR="005E26D4" w:rsidRPr="00566CB0">
              <w:rPr>
                <w:rFonts w:ascii="Times New Roman" w:hAnsi="Times New Roman"/>
                <w:sz w:val="20"/>
                <w:szCs w:val="20"/>
                <w:lang w:val="ro-RO"/>
              </w:rPr>
              <w:t>i</w:t>
            </w:r>
            <w:r w:rsidRPr="00566CB0">
              <w:rPr>
                <w:rFonts w:ascii="Times New Roman" w:hAnsi="Times New Roman"/>
                <w:sz w:val="20"/>
                <w:szCs w:val="20"/>
                <w:lang w:val="ro-RO"/>
              </w:rPr>
              <w:t>listi</w:t>
            </w:r>
            <w:r w:rsidR="005E26D4" w:rsidRPr="00566CB0">
              <w:rPr>
                <w:rFonts w:ascii="Times New Roman" w:hAnsi="Times New Roman"/>
                <w:sz w:val="20"/>
                <w:szCs w:val="20"/>
                <w:lang w:val="ro-RO"/>
              </w:rPr>
              <w:t xml:space="preserve">ce și a convențiilor generice asociate cu un anumit stil funcțional și cu un anumit gen literar sau textual, </w:t>
            </w:r>
          </w:p>
          <w:p w14:paraId="05DC8699" w14:textId="6558D453" w:rsidR="001A641A" w:rsidRPr="00566CB0" w:rsidRDefault="001A641A" w:rsidP="001A641A">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 xml:space="preserve">* </w:t>
            </w:r>
            <w:r w:rsidR="005E26D4" w:rsidRPr="00566CB0">
              <w:rPr>
                <w:rFonts w:ascii="Times New Roman" w:hAnsi="Times New Roman"/>
                <w:sz w:val="20"/>
                <w:szCs w:val="20"/>
                <w:lang w:val="ro-RO"/>
              </w:rPr>
              <w:t xml:space="preserve">să stimuleze studenții în însușirea unei gândiri critice fie prin exercițiul observației, fie prin analiza argumentată a demersului personal sau al unuia străin, </w:t>
            </w:r>
          </w:p>
          <w:p w14:paraId="02882245" w14:textId="099D0261" w:rsidR="00743EB7" w:rsidRPr="00566CB0" w:rsidRDefault="001A641A" w:rsidP="00E23849">
            <w:pPr>
              <w:spacing w:after="0" w:line="240" w:lineRule="auto"/>
              <w:jc w:val="both"/>
              <w:rPr>
                <w:rFonts w:ascii="Times New Roman" w:hAnsi="Times New Roman"/>
                <w:sz w:val="20"/>
                <w:szCs w:val="20"/>
                <w:lang w:val="ro-RO"/>
              </w:rPr>
            </w:pPr>
            <w:r w:rsidRPr="00566CB0">
              <w:rPr>
                <w:rFonts w:ascii="Times New Roman" w:hAnsi="Times New Roman"/>
                <w:sz w:val="20"/>
                <w:szCs w:val="20"/>
                <w:lang w:val="ro-RO"/>
              </w:rPr>
              <w:t xml:space="preserve">* </w:t>
            </w:r>
            <w:r w:rsidR="005E26D4" w:rsidRPr="00566CB0">
              <w:rPr>
                <w:rFonts w:ascii="Times New Roman" w:hAnsi="Times New Roman"/>
                <w:sz w:val="20"/>
                <w:szCs w:val="20"/>
                <w:lang w:val="ro-RO"/>
              </w:rPr>
              <w:t>să incite studenții la dezvoltarea unei reflecții critice asupra actului literar creativ</w:t>
            </w:r>
            <w:r w:rsidRPr="00566CB0">
              <w:rPr>
                <w:rFonts w:ascii="Times New Roman" w:hAnsi="Times New Roman"/>
                <w:sz w:val="20"/>
                <w:szCs w:val="20"/>
                <w:lang w:val="ro-RO"/>
              </w:rPr>
              <w:t>.</w:t>
            </w:r>
          </w:p>
        </w:tc>
      </w:tr>
    </w:tbl>
    <w:p w14:paraId="3849CD92" w14:textId="77777777" w:rsidR="00743EB7" w:rsidRPr="00566CB0" w:rsidRDefault="00743EB7" w:rsidP="00743EB7">
      <w:pPr>
        <w:spacing w:after="0" w:line="240" w:lineRule="auto"/>
        <w:rPr>
          <w:rFonts w:ascii="Times New Roman" w:hAnsi="Times New Roman"/>
          <w:b/>
          <w:sz w:val="20"/>
          <w:szCs w:val="20"/>
          <w:lang w:val="ro-RO"/>
        </w:rPr>
      </w:pPr>
    </w:p>
    <w:p w14:paraId="0260286B" w14:textId="2F10611E" w:rsidR="00743EB7" w:rsidRPr="00566CB0" w:rsidRDefault="00743EB7" w:rsidP="00743EB7">
      <w:pPr>
        <w:spacing w:after="0" w:line="240" w:lineRule="auto"/>
        <w:rPr>
          <w:rFonts w:ascii="Times New Roman" w:hAnsi="Times New Roman"/>
          <w:b/>
          <w:sz w:val="20"/>
          <w:szCs w:val="20"/>
          <w:lang w:val="ro-RO"/>
        </w:rPr>
      </w:pPr>
      <w:r w:rsidRPr="00566CB0">
        <w:rPr>
          <w:rFonts w:ascii="Times New Roman" w:hAnsi="Times New Roman"/>
          <w:b/>
          <w:sz w:val="20"/>
          <w:szCs w:val="20"/>
          <w:lang w:val="ro-RO"/>
        </w:rPr>
        <w:t>8. Conţinuturi</w:t>
      </w:r>
    </w:p>
    <w:tbl>
      <w:tblPr>
        <w:tblW w:w="10206" w:type="dxa"/>
        <w:tblInd w:w="-4" w:type="dxa"/>
        <w:tblLayout w:type="fixed"/>
        <w:tblLook w:val="0000" w:firstRow="0" w:lastRow="0" w:firstColumn="0" w:lastColumn="0" w:noHBand="0" w:noVBand="0"/>
      </w:tblPr>
      <w:tblGrid>
        <w:gridCol w:w="6237"/>
        <w:gridCol w:w="2694"/>
        <w:gridCol w:w="1275"/>
      </w:tblGrid>
      <w:tr w:rsidR="00B05243" w:rsidRPr="00566CB0" w14:paraId="7F059333" w14:textId="77777777" w:rsidTr="00B05243">
        <w:trPr>
          <w:trHeight w:val="1"/>
        </w:trPr>
        <w:tc>
          <w:tcPr>
            <w:tcW w:w="10206" w:type="dxa"/>
            <w:gridSpan w:val="3"/>
            <w:tcBorders>
              <w:top w:val="single" w:sz="3" w:space="0" w:color="000000"/>
              <w:left w:val="single" w:sz="3" w:space="0" w:color="000000"/>
              <w:bottom w:val="single" w:sz="3" w:space="0" w:color="000000"/>
              <w:right w:val="single" w:sz="3" w:space="0" w:color="000000"/>
            </w:tcBorders>
            <w:shd w:val="clear" w:color="auto" w:fill="auto"/>
          </w:tcPr>
          <w:p w14:paraId="61A48169" w14:textId="663D3299" w:rsidR="00B05243" w:rsidRPr="00566CB0" w:rsidRDefault="00B05243" w:rsidP="00B05243">
            <w:pPr>
              <w:spacing w:after="0" w:line="240" w:lineRule="auto"/>
              <w:jc w:val="both"/>
              <w:rPr>
                <w:rFonts w:ascii="Times New Roman" w:eastAsia="Times New Roman" w:hAnsi="Times New Roman"/>
                <w:b/>
                <w:bCs/>
                <w:sz w:val="20"/>
                <w:szCs w:val="20"/>
                <w:lang w:val="ro-RO" w:eastAsia="ro-RO"/>
              </w:rPr>
            </w:pPr>
          </w:p>
        </w:tc>
      </w:tr>
      <w:tr w:rsidR="00B05243" w:rsidRPr="00566CB0" w14:paraId="24B4531A"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13ED079D" w14:textId="77777777" w:rsidR="00B05243" w:rsidRPr="00566CB0" w:rsidRDefault="00B05243" w:rsidP="00B05243">
            <w:pPr>
              <w:widowControl w:val="0"/>
              <w:autoSpaceDE w:val="0"/>
              <w:autoSpaceDN w:val="0"/>
              <w:adjustRightInd w:val="0"/>
              <w:spacing w:after="0" w:line="240" w:lineRule="auto"/>
              <w:rPr>
                <w:rFonts w:ascii="Times New Roman" w:eastAsia="SimSun" w:hAnsi="Times New Roman"/>
                <w:b/>
                <w:bCs/>
                <w:sz w:val="20"/>
                <w:szCs w:val="20"/>
                <w:lang w:val="ro-RO" w:eastAsia="zh-CN"/>
              </w:rPr>
            </w:pPr>
            <w:r w:rsidRPr="00566CB0">
              <w:rPr>
                <w:rFonts w:ascii="Times New Roman" w:eastAsia="SimSun" w:hAnsi="Times New Roman"/>
                <w:b/>
                <w:bCs/>
                <w:sz w:val="20"/>
                <w:szCs w:val="20"/>
                <w:lang w:val="ro-RO" w:eastAsia="zh-CN"/>
              </w:rPr>
              <w:t>8.2 Seminar / curs practic</w:t>
            </w: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0749BDB9" w14:textId="77777777" w:rsidR="00B05243" w:rsidRPr="00566CB0" w:rsidRDefault="00B05243" w:rsidP="00B05243">
            <w:pPr>
              <w:widowControl w:val="0"/>
              <w:autoSpaceDE w:val="0"/>
              <w:autoSpaceDN w:val="0"/>
              <w:adjustRightInd w:val="0"/>
              <w:spacing w:after="0" w:line="240" w:lineRule="auto"/>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Metode de predare</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330011B6" w14:textId="77777777" w:rsidR="00B05243" w:rsidRPr="00566CB0" w:rsidRDefault="00B05243" w:rsidP="00B05243">
            <w:pPr>
              <w:widowControl w:val="0"/>
              <w:autoSpaceDE w:val="0"/>
              <w:autoSpaceDN w:val="0"/>
              <w:adjustRightInd w:val="0"/>
              <w:spacing w:after="0" w:line="240" w:lineRule="auto"/>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Observaţii</w:t>
            </w:r>
          </w:p>
        </w:tc>
      </w:tr>
      <w:tr w:rsidR="00213F48" w:rsidRPr="00D11504" w14:paraId="75128E25"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6370CEEE" w14:textId="7EE0D856" w:rsidR="00213F48" w:rsidRPr="00566CB0" w:rsidRDefault="00213F4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CP1:</w:t>
            </w:r>
            <w:r w:rsidRPr="00566CB0">
              <w:rPr>
                <w:rFonts w:ascii="Times New Roman" w:eastAsia="SimSun" w:hAnsi="Times New Roman"/>
                <w:sz w:val="20"/>
                <w:szCs w:val="20"/>
                <w:lang w:val="ro-RO" w:eastAsia="zh-CN"/>
              </w:rPr>
              <w:t xml:space="preserve"> Actul creativ literar: de ce, pentru cine, cum? Funcțiile comunicării literare. </w:t>
            </w:r>
            <w:r w:rsidR="002133C4" w:rsidRPr="00566CB0">
              <w:rPr>
                <w:rFonts w:ascii="Times New Roman" w:eastAsia="SimSun" w:hAnsi="Times New Roman"/>
                <w:sz w:val="20"/>
                <w:szCs w:val="20"/>
                <w:lang w:val="ro-RO" w:eastAsia="zh-CN"/>
              </w:rPr>
              <w:t xml:space="preserve">Locul </w:t>
            </w:r>
            <w:r w:rsidRPr="00566CB0">
              <w:rPr>
                <w:rFonts w:ascii="Times New Roman" w:eastAsia="SimSun" w:hAnsi="Times New Roman"/>
                <w:sz w:val="20"/>
                <w:szCs w:val="20"/>
                <w:lang w:val="ro-RO" w:eastAsia="zh-CN"/>
              </w:rPr>
              <w:t xml:space="preserve">scrierii creative </w:t>
            </w:r>
            <w:r w:rsidR="002133C4" w:rsidRPr="00566CB0">
              <w:rPr>
                <w:rFonts w:ascii="Times New Roman" w:eastAsia="SimSun" w:hAnsi="Times New Roman"/>
                <w:sz w:val="20"/>
                <w:szCs w:val="20"/>
                <w:lang w:val="ro-RO" w:eastAsia="zh-CN"/>
              </w:rPr>
              <w:t>în predarea universitară</w:t>
            </w:r>
            <w:r w:rsidRPr="00566CB0">
              <w:rPr>
                <w:rFonts w:ascii="Times New Roman" w:eastAsia="SimSun" w:hAnsi="Times New Roman"/>
                <w:sz w:val="20"/>
                <w:szCs w:val="20"/>
                <w:lang w:val="ro-RO" w:eastAsia="zh-CN"/>
              </w:rPr>
              <w:t xml:space="preserve">. </w:t>
            </w:r>
            <w:r w:rsidR="002133C4" w:rsidRPr="00566CB0">
              <w:rPr>
                <w:rFonts w:ascii="Times New Roman" w:eastAsia="SimSun" w:hAnsi="Times New Roman"/>
                <w:i/>
                <w:iCs/>
                <w:sz w:val="20"/>
                <w:szCs w:val="20"/>
                <w:lang w:val="ro-RO" w:eastAsia="zh-CN"/>
              </w:rPr>
              <w:t>I</w:t>
            </w:r>
            <w:r w:rsidRPr="00566CB0">
              <w:rPr>
                <w:rFonts w:ascii="Times New Roman" w:eastAsia="SimSun" w:hAnsi="Times New Roman"/>
                <w:i/>
                <w:iCs/>
                <w:sz w:val="20"/>
                <w:szCs w:val="20"/>
                <w:lang w:val="ro-RO" w:eastAsia="zh-CN"/>
              </w:rPr>
              <w:t>nfluen</w:t>
            </w:r>
            <w:r w:rsidR="002133C4" w:rsidRPr="00566CB0">
              <w:rPr>
                <w:rFonts w:ascii="Times New Roman" w:eastAsia="SimSun" w:hAnsi="Times New Roman"/>
                <w:i/>
                <w:iCs/>
                <w:sz w:val="20"/>
                <w:szCs w:val="20"/>
                <w:lang w:val="ro-RO" w:eastAsia="zh-CN"/>
              </w:rPr>
              <w:t>ceri</w:t>
            </w:r>
            <w:r w:rsidR="002133C4" w:rsidRPr="00566CB0">
              <w:rPr>
                <w:rFonts w:ascii="Times New Roman" w:eastAsia="SimSun" w:hAnsi="Times New Roman"/>
                <w:sz w:val="20"/>
                <w:szCs w:val="20"/>
                <w:lang w:val="ro-RO" w:eastAsia="zh-CN"/>
              </w:rPr>
              <w:t xml:space="preserve"> din </w:t>
            </w:r>
            <w:r w:rsidR="009D36BC">
              <w:rPr>
                <w:rFonts w:ascii="Times New Roman" w:eastAsia="SimSun" w:hAnsi="Times New Roman"/>
                <w:sz w:val="20"/>
                <w:szCs w:val="20"/>
                <w:lang w:val="ro-RO" w:eastAsia="zh-CN"/>
              </w:rPr>
              <w:t xml:space="preserve">domeniul </w:t>
            </w:r>
            <w:r w:rsidR="002133C4" w:rsidRPr="00566CB0">
              <w:rPr>
                <w:rFonts w:ascii="Times New Roman" w:eastAsia="SimSun" w:hAnsi="Times New Roman"/>
                <w:sz w:val="20"/>
                <w:szCs w:val="20"/>
                <w:lang w:val="ro-RO" w:eastAsia="zh-CN"/>
              </w:rPr>
              <w:t>cărții și al lecturii</w:t>
            </w:r>
            <w:r w:rsidRPr="00566CB0">
              <w:rPr>
                <w:rFonts w:ascii="Times New Roman" w:eastAsia="SimSun" w:hAnsi="Times New Roman"/>
                <w:sz w:val="20"/>
                <w:szCs w:val="20"/>
                <w:lang w:val="ro-RO" w:eastAsia="zh-CN"/>
              </w:rPr>
              <w:t xml:space="preserve">. </w:t>
            </w:r>
            <w:r w:rsidR="002133C4" w:rsidRPr="00566CB0">
              <w:rPr>
                <w:rFonts w:ascii="Times New Roman" w:eastAsia="SimSun" w:hAnsi="Times New Roman"/>
                <w:sz w:val="20"/>
                <w:szCs w:val="20"/>
                <w:lang w:val="ro-RO" w:eastAsia="zh-CN"/>
              </w:rPr>
              <w:t>E</w:t>
            </w:r>
            <w:r w:rsidRPr="00566CB0">
              <w:rPr>
                <w:rFonts w:ascii="Times New Roman" w:eastAsia="SimSun" w:hAnsi="Times New Roman"/>
                <w:sz w:val="20"/>
                <w:szCs w:val="20"/>
                <w:lang w:val="ro-RO" w:eastAsia="zh-CN"/>
              </w:rPr>
              <w:t>xplor</w:t>
            </w:r>
            <w:r w:rsidR="009D36BC">
              <w:rPr>
                <w:rFonts w:ascii="Times New Roman" w:eastAsia="SimSun" w:hAnsi="Times New Roman"/>
                <w:sz w:val="20"/>
                <w:szCs w:val="20"/>
                <w:lang w:val="ro-RO" w:eastAsia="zh-CN"/>
              </w:rPr>
              <w:t xml:space="preserve">area </w:t>
            </w:r>
            <w:r w:rsidR="002133C4" w:rsidRPr="00566CB0">
              <w:rPr>
                <w:rFonts w:ascii="Times New Roman" w:eastAsia="SimSun" w:hAnsi="Times New Roman"/>
                <w:sz w:val="20"/>
                <w:szCs w:val="20"/>
                <w:lang w:val="ro-RO" w:eastAsia="zh-CN"/>
              </w:rPr>
              <w:t>creativității ca formă de explo</w:t>
            </w:r>
            <w:r w:rsidR="00906E28" w:rsidRPr="00566CB0">
              <w:rPr>
                <w:rFonts w:ascii="Times New Roman" w:eastAsia="SimSun" w:hAnsi="Times New Roman"/>
                <w:sz w:val="20"/>
                <w:szCs w:val="20"/>
                <w:lang w:val="ro-RO" w:eastAsia="zh-CN"/>
              </w:rPr>
              <w:t>ra</w:t>
            </w:r>
            <w:r w:rsidR="002133C4" w:rsidRPr="00566CB0">
              <w:rPr>
                <w:rFonts w:ascii="Times New Roman" w:eastAsia="SimSun" w:hAnsi="Times New Roman"/>
                <w:sz w:val="20"/>
                <w:szCs w:val="20"/>
                <w:lang w:val="ro-RO" w:eastAsia="zh-CN"/>
              </w:rPr>
              <w:t>re</w:t>
            </w:r>
            <w:r w:rsidR="00CD2D86" w:rsidRPr="00566CB0">
              <w:rPr>
                <w:rFonts w:ascii="Times New Roman" w:eastAsia="SimSun" w:hAnsi="Times New Roman"/>
                <w:sz w:val="20"/>
                <w:szCs w:val="20"/>
                <w:lang w:val="ro-RO" w:eastAsia="zh-CN"/>
              </w:rPr>
              <w:t xml:space="preserve"> </w:t>
            </w:r>
            <w:r w:rsidR="002133C4" w:rsidRPr="00566CB0">
              <w:rPr>
                <w:rFonts w:ascii="Times New Roman" w:eastAsia="SimSun" w:hAnsi="Times New Roman"/>
                <w:sz w:val="20"/>
                <w:szCs w:val="20"/>
                <w:lang w:val="ro-RO" w:eastAsia="zh-CN"/>
              </w:rPr>
              <w:t>a sinelui. Scriitura terapeutică. Real și imaginar. Inconștientul literar</w:t>
            </w:r>
            <w:r w:rsidRPr="00566CB0">
              <w:rPr>
                <w:rFonts w:ascii="Times New Roman" w:eastAsia="SimSun" w:hAnsi="Times New Roman"/>
                <w:sz w:val="20"/>
                <w:szCs w:val="20"/>
                <w:lang w:val="ro-RO" w:eastAsia="zh-CN"/>
              </w:rPr>
              <w:t xml:space="preserve"> </w:t>
            </w:r>
          </w:p>
          <w:p w14:paraId="4A8EC545" w14:textId="2D9B1142" w:rsidR="00213F48" w:rsidRPr="00566CB0" w:rsidRDefault="00CD2D86" w:rsidP="00213F48">
            <w:pPr>
              <w:spacing w:after="0" w:line="240" w:lineRule="auto"/>
              <w:jc w:val="both"/>
              <w:rPr>
                <w:rFonts w:ascii="Times New Roman" w:eastAsia="SimSun" w:hAnsi="Times New Roman"/>
                <w:bCs/>
                <w:sz w:val="20"/>
                <w:szCs w:val="20"/>
                <w:highlight w:val="yellow"/>
                <w:lang w:val="ro-RO" w:eastAsia="zh-CN"/>
              </w:rPr>
            </w:pPr>
            <w:r w:rsidRPr="00566CB0">
              <w:rPr>
                <w:rFonts w:ascii="Times New Roman" w:eastAsia="SimSun" w:hAnsi="Times New Roman"/>
                <w:i/>
                <w:iCs/>
                <w:sz w:val="20"/>
                <w:szCs w:val="20"/>
                <w:lang w:val="ro-RO" w:eastAsia="zh-CN"/>
              </w:rPr>
              <w:t>Cuvinte-cheie</w:t>
            </w:r>
            <w:r w:rsidR="00213F48" w:rsidRPr="00566CB0">
              <w:rPr>
                <w:rFonts w:ascii="Times New Roman" w:eastAsia="SimSun" w:hAnsi="Times New Roman"/>
                <w:sz w:val="20"/>
                <w:szCs w:val="20"/>
                <w:lang w:val="ro-RO" w:eastAsia="zh-CN"/>
              </w:rPr>
              <w:t xml:space="preserve">: </w:t>
            </w:r>
            <w:r w:rsidRPr="00566CB0">
              <w:rPr>
                <w:rFonts w:ascii="Times New Roman" w:eastAsia="SimSun" w:hAnsi="Times New Roman"/>
                <w:sz w:val="20"/>
                <w:szCs w:val="20"/>
                <w:lang w:val="ro-RO" w:eastAsia="zh-CN"/>
              </w:rPr>
              <w:t xml:space="preserve">demers creativ, </w:t>
            </w:r>
            <w:r w:rsidR="00213F48" w:rsidRPr="00566CB0">
              <w:rPr>
                <w:rFonts w:ascii="Times New Roman" w:eastAsia="SimSun" w:hAnsi="Times New Roman"/>
                <w:sz w:val="20"/>
                <w:szCs w:val="20"/>
                <w:lang w:val="ro-RO" w:eastAsia="zh-CN"/>
              </w:rPr>
              <w:t>cr</w:t>
            </w:r>
            <w:r w:rsidRPr="00566CB0">
              <w:rPr>
                <w:rFonts w:ascii="Times New Roman" w:eastAsia="SimSun" w:hAnsi="Times New Roman"/>
                <w:sz w:val="20"/>
                <w:szCs w:val="20"/>
                <w:lang w:val="ro-RO" w:eastAsia="zh-CN"/>
              </w:rPr>
              <w:t>e</w:t>
            </w:r>
            <w:r w:rsidR="00213F48" w:rsidRPr="00566CB0">
              <w:rPr>
                <w:rFonts w:ascii="Times New Roman" w:eastAsia="SimSun" w:hAnsi="Times New Roman"/>
                <w:sz w:val="20"/>
                <w:szCs w:val="20"/>
                <w:lang w:val="ro-RO" w:eastAsia="zh-CN"/>
              </w:rPr>
              <w:t>ativit</w:t>
            </w:r>
            <w:r w:rsidRPr="00566CB0">
              <w:rPr>
                <w:rFonts w:ascii="Times New Roman" w:eastAsia="SimSun" w:hAnsi="Times New Roman"/>
                <w:sz w:val="20"/>
                <w:szCs w:val="20"/>
                <w:lang w:val="ro-RO" w:eastAsia="zh-CN"/>
              </w:rPr>
              <w:t>ate</w:t>
            </w:r>
            <w:r w:rsidR="00213F48" w:rsidRPr="00566CB0">
              <w:rPr>
                <w:rFonts w:ascii="Times New Roman" w:eastAsia="SimSun" w:hAnsi="Times New Roman"/>
                <w:sz w:val="20"/>
                <w:szCs w:val="20"/>
                <w:lang w:val="ro-RO" w:eastAsia="zh-CN"/>
              </w:rPr>
              <w:t xml:space="preserve">, </w:t>
            </w:r>
            <w:r w:rsidRPr="00566CB0">
              <w:rPr>
                <w:rFonts w:ascii="Times New Roman" w:eastAsia="SimSun" w:hAnsi="Times New Roman"/>
                <w:sz w:val="20"/>
                <w:szCs w:val="20"/>
                <w:lang w:val="ro-RO" w:eastAsia="zh-CN"/>
              </w:rPr>
              <w:t>predare</w:t>
            </w:r>
            <w:r w:rsidR="00213F48" w:rsidRPr="00566CB0">
              <w:rPr>
                <w:rFonts w:ascii="Times New Roman" w:eastAsia="SimSun" w:hAnsi="Times New Roman"/>
                <w:sz w:val="20"/>
                <w:szCs w:val="20"/>
                <w:lang w:val="ro-RO" w:eastAsia="zh-CN"/>
              </w:rPr>
              <w:t xml:space="preserve">, </w:t>
            </w:r>
            <w:r w:rsidR="00213F48" w:rsidRPr="00566CB0">
              <w:rPr>
                <w:rFonts w:ascii="Times New Roman" w:eastAsia="SimSun" w:hAnsi="Times New Roman"/>
                <w:i/>
                <w:iCs/>
                <w:sz w:val="20"/>
                <w:szCs w:val="20"/>
                <w:lang w:val="ro-RO" w:eastAsia="zh-CN"/>
              </w:rPr>
              <w:t>influencer</w:t>
            </w:r>
            <w:r w:rsidR="00213F48" w:rsidRPr="00566CB0">
              <w:rPr>
                <w:rFonts w:ascii="Times New Roman" w:eastAsia="SimSun" w:hAnsi="Times New Roman"/>
                <w:sz w:val="20"/>
                <w:szCs w:val="20"/>
                <w:lang w:val="ro-RO" w:eastAsia="zh-CN"/>
              </w:rPr>
              <w:t xml:space="preserve">, imaginar, </w:t>
            </w:r>
            <w:r w:rsidRPr="00566CB0">
              <w:rPr>
                <w:rFonts w:ascii="Times New Roman" w:eastAsia="SimSun" w:hAnsi="Times New Roman"/>
                <w:sz w:val="20"/>
                <w:szCs w:val="20"/>
                <w:lang w:val="ro-RO" w:eastAsia="zh-CN"/>
              </w:rPr>
              <w:t>originalitate</w:t>
            </w: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6232D503" w14:textId="5965BAB0"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 xml:space="preserve">Metode </w:t>
            </w:r>
            <w:r w:rsidR="00213F48" w:rsidRPr="00566CB0">
              <w:rPr>
                <w:rFonts w:ascii="Times New Roman" w:eastAsia="Times New Roman" w:hAnsi="Times New Roman"/>
                <w:sz w:val="20"/>
                <w:szCs w:val="20"/>
                <w:lang w:val="ro-RO"/>
              </w:rPr>
              <w:t>audiovi</w:t>
            </w:r>
            <w:r w:rsidRPr="00566CB0">
              <w:rPr>
                <w:rFonts w:ascii="Times New Roman" w:eastAsia="Times New Roman" w:hAnsi="Times New Roman"/>
                <w:sz w:val="20"/>
                <w:szCs w:val="20"/>
                <w:lang w:val="ro-RO"/>
              </w:rPr>
              <w:t xml:space="preserve">zuale </w:t>
            </w:r>
            <w:r w:rsidR="00213F48" w:rsidRPr="00566CB0">
              <w:rPr>
                <w:rFonts w:ascii="Times New Roman" w:eastAsia="Times New Roman" w:hAnsi="Times New Roman"/>
                <w:sz w:val="20"/>
                <w:szCs w:val="20"/>
                <w:lang w:val="ro-RO"/>
              </w:rPr>
              <w:t>(PowerPoint, YouTube,</w:t>
            </w:r>
            <w:r w:rsidRPr="00566CB0">
              <w:rPr>
                <w:rFonts w:ascii="Times New Roman" w:eastAsia="Times New Roman" w:hAnsi="Times New Roman"/>
                <w:sz w:val="20"/>
                <w:szCs w:val="20"/>
                <w:lang w:val="ro-RO"/>
              </w:rPr>
              <w:t xml:space="preserve"> BookTube, </w:t>
            </w:r>
            <w:r w:rsidR="00213F48" w:rsidRPr="00566CB0">
              <w:rPr>
                <w:rFonts w:ascii="Times New Roman" w:eastAsia="Times New Roman" w:hAnsi="Times New Roman"/>
                <w:sz w:val="20"/>
                <w:szCs w:val="20"/>
                <w:lang w:val="ro-RO"/>
              </w:rPr>
              <w:t>Instagram), conversa</w:t>
            </w:r>
            <w:r w:rsidRPr="00566CB0">
              <w:rPr>
                <w:rFonts w:ascii="Times New Roman" w:eastAsia="Times New Roman" w:hAnsi="Times New Roman"/>
                <w:sz w:val="20"/>
                <w:szCs w:val="20"/>
                <w:lang w:val="ro-RO"/>
              </w:rPr>
              <w:t>ția</w:t>
            </w:r>
            <w:r w:rsidR="00213F48" w:rsidRPr="00566CB0">
              <w:rPr>
                <w:rFonts w:ascii="Times New Roman" w:eastAsia="Times New Roman" w:hAnsi="Times New Roman"/>
                <w:sz w:val="20"/>
                <w:szCs w:val="20"/>
                <w:lang w:val="ro-RO"/>
              </w:rPr>
              <w:t xml:space="preserve">, </w:t>
            </w:r>
            <w:r w:rsidRPr="00566CB0">
              <w:rPr>
                <w:rFonts w:ascii="Times New Roman" w:eastAsia="Times New Roman" w:hAnsi="Times New Roman"/>
                <w:sz w:val="20"/>
                <w:szCs w:val="20"/>
                <w:lang w:val="ro-RO"/>
              </w:rPr>
              <w:t xml:space="preserve">analiza </w:t>
            </w:r>
            <w:r w:rsidR="00213F48" w:rsidRPr="00566CB0">
              <w:rPr>
                <w:rFonts w:ascii="Times New Roman" w:eastAsia="Times New Roman" w:hAnsi="Times New Roman"/>
                <w:sz w:val="20"/>
                <w:szCs w:val="20"/>
                <w:lang w:val="ro-RO"/>
              </w:rPr>
              <w:t>inductiv</w:t>
            </w:r>
            <w:r w:rsidRPr="00566CB0">
              <w:rPr>
                <w:rFonts w:ascii="Times New Roman" w:eastAsia="Times New Roman" w:hAnsi="Times New Roman"/>
                <w:sz w:val="20"/>
                <w:szCs w:val="20"/>
                <w:lang w:val="ro-RO"/>
              </w:rPr>
              <w:t>ă</w:t>
            </w:r>
            <w:r w:rsidR="00213F48" w:rsidRPr="00566CB0">
              <w:rPr>
                <w:rFonts w:ascii="Times New Roman" w:eastAsia="Times New Roman" w:hAnsi="Times New Roman"/>
                <w:sz w:val="20"/>
                <w:szCs w:val="20"/>
                <w:lang w:val="ro-RO"/>
              </w:rPr>
              <w:t xml:space="preserve">, </w:t>
            </w:r>
            <w:r w:rsidRPr="00566CB0">
              <w:rPr>
                <w:rFonts w:ascii="Times New Roman" w:eastAsia="Times New Roman" w:hAnsi="Times New Roman"/>
                <w:sz w:val="20"/>
                <w:szCs w:val="20"/>
                <w:lang w:val="ro-RO"/>
              </w:rPr>
              <w:t xml:space="preserve">munca </w:t>
            </w:r>
            <w:r w:rsidR="00213F48" w:rsidRPr="00566CB0">
              <w:rPr>
                <w:rFonts w:ascii="Times New Roman" w:eastAsia="Times New Roman" w:hAnsi="Times New Roman"/>
                <w:sz w:val="20"/>
                <w:szCs w:val="20"/>
                <w:lang w:val="ro-RO"/>
              </w:rPr>
              <w:t>individu</w:t>
            </w:r>
            <w:r w:rsidRPr="00566CB0">
              <w:rPr>
                <w:rFonts w:ascii="Times New Roman" w:eastAsia="Times New Roman" w:hAnsi="Times New Roman"/>
                <w:sz w:val="20"/>
                <w:szCs w:val="20"/>
                <w:lang w:val="ro-RO"/>
              </w:rPr>
              <w:t>a</w:t>
            </w:r>
            <w:r w:rsidR="00213F48" w:rsidRPr="00566CB0">
              <w:rPr>
                <w:rFonts w:ascii="Times New Roman" w:eastAsia="Times New Roman" w:hAnsi="Times New Roman"/>
                <w:sz w:val="20"/>
                <w:szCs w:val="20"/>
                <w:lang w:val="ro-RO"/>
              </w:rPr>
              <w:t>l</w:t>
            </w:r>
            <w:r w:rsidRPr="00566CB0">
              <w:rPr>
                <w:rFonts w:ascii="Times New Roman" w:eastAsia="Times New Roman" w:hAnsi="Times New Roman"/>
                <w:sz w:val="20"/>
                <w:szCs w:val="20"/>
                <w:lang w:val="ro-RO"/>
              </w:rPr>
              <w:t>ă</w:t>
            </w:r>
            <w:r w:rsidR="00213F48" w:rsidRPr="00566CB0">
              <w:rPr>
                <w:rFonts w:ascii="Times New Roman" w:eastAsia="Times New Roman" w:hAnsi="Times New Roman"/>
                <w:sz w:val="20"/>
                <w:szCs w:val="20"/>
                <w:lang w:val="ro-RO"/>
              </w:rPr>
              <w:t xml:space="preserve"> / </w:t>
            </w:r>
            <w:r w:rsidRPr="00566CB0">
              <w:rPr>
                <w:rFonts w:ascii="Times New Roman" w:eastAsia="Times New Roman" w:hAnsi="Times New Roman"/>
                <w:sz w:val="20"/>
                <w:szCs w:val="20"/>
                <w:lang w:val="ro-RO"/>
              </w:rPr>
              <w:t>în tandem</w:t>
            </w:r>
            <w:r w:rsidR="00213F48" w:rsidRPr="00566CB0">
              <w:rPr>
                <w:rFonts w:ascii="Times New Roman" w:eastAsia="Times New Roman" w:hAnsi="Times New Roman"/>
                <w:sz w:val="20"/>
                <w:szCs w:val="20"/>
                <w:lang w:val="ro-RO"/>
              </w:rPr>
              <w:t xml:space="preserve"> / </w:t>
            </w:r>
            <w:r w:rsidRPr="00566CB0">
              <w:rPr>
                <w:rFonts w:ascii="Times New Roman" w:eastAsia="Times New Roman" w:hAnsi="Times New Roman"/>
                <w:sz w:val="20"/>
                <w:szCs w:val="20"/>
                <w:lang w:val="ro-RO"/>
              </w:rPr>
              <w:t xml:space="preserve">în </w:t>
            </w:r>
            <w:r w:rsidR="00213F48" w:rsidRPr="00566CB0">
              <w:rPr>
                <w:rFonts w:ascii="Times New Roman" w:eastAsia="Times New Roman" w:hAnsi="Times New Roman"/>
                <w:sz w:val="20"/>
                <w:szCs w:val="20"/>
                <w:lang w:val="ro-RO"/>
              </w:rPr>
              <w:t>grup, exerci</w:t>
            </w:r>
            <w:r w:rsidRPr="00566CB0">
              <w:rPr>
                <w:rFonts w:ascii="Times New Roman" w:eastAsia="Times New Roman" w:hAnsi="Times New Roman"/>
                <w:sz w:val="20"/>
                <w:szCs w:val="20"/>
                <w:lang w:val="ro-RO"/>
              </w:rPr>
              <w:t xml:space="preserve">țiul </w:t>
            </w:r>
            <w:r w:rsidR="00213F48" w:rsidRPr="00566CB0">
              <w:rPr>
                <w:rFonts w:ascii="Times New Roman" w:eastAsia="Times New Roman" w:hAnsi="Times New Roman"/>
                <w:sz w:val="20"/>
                <w:szCs w:val="20"/>
                <w:lang w:val="ro-RO"/>
              </w:rPr>
              <w:t>cr</w:t>
            </w:r>
            <w:r w:rsidRPr="00566CB0">
              <w:rPr>
                <w:rFonts w:ascii="Times New Roman" w:eastAsia="Times New Roman" w:hAnsi="Times New Roman"/>
                <w:sz w:val="20"/>
                <w:szCs w:val="20"/>
                <w:lang w:val="ro-RO"/>
              </w:rPr>
              <w:t>e</w:t>
            </w:r>
            <w:r w:rsidR="00213F48" w:rsidRPr="00566CB0">
              <w:rPr>
                <w:rFonts w:ascii="Times New Roman" w:eastAsia="Times New Roman" w:hAnsi="Times New Roman"/>
                <w:sz w:val="20"/>
                <w:szCs w:val="20"/>
                <w:lang w:val="ro-RO"/>
              </w:rPr>
              <w:t>ati</w:t>
            </w:r>
            <w:r w:rsidRPr="00566CB0">
              <w:rPr>
                <w:rFonts w:ascii="Times New Roman" w:eastAsia="Times New Roman" w:hAnsi="Times New Roman"/>
                <w:sz w:val="20"/>
                <w:szCs w:val="20"/>
                <w:lang w:val="ro-RO"/>
              </w:rPr>
              <w:t>v</w:t>
            </w:r>
            <w:r w:rsidR="00213F48" w:rsidRPr="00566CB0">
              <w:rPr>
                <w:rFonts w:ascii="Times New Roman" w:eastAsia="Times New Roman" w:hAnsi="Times New Roman"/>
                <w:sz w:val="20"/>
                <w:szCs w:val="20"/>
                <w:lang w:val="ro-RO"/>
              </w:rPr>
              <w:t xml:space="preserve">, </w:t>
            </w:r>
            <w:r w:rsidRPr="00566CB0">
              <w:rPr>
                <w:rFonts w:ascii="Times New Roman" w:eastAsia="Times New Roman" w:hAnsi="Times New Roman"/>
                <w:sz w:val="20"/>
                <w:szCs w:val="20"/>
                <w:lang w:val="ro-RO"/>
              </w:rPr>
              <w:t>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5322B1F9" w14:textId="77777777" w:rsidR="00213F48" w:rsidRPr="00566CB0" w:rsidRDefault="00213F48" w:rsidP="00213F48">
            <w:pPr>
              <w:widowControl w:val="0"/>
              <w:autoSpaceDE w:val="0"/>
              <w:autoSpaceDN w:val="0"/>
              <w:adjustRightInd w:val="0"/>
              <w:spacing w:after="0" w:line="240" w:lineRule="auto"/>
              <w:rPr>
                <w:rFonts w:ascii="Times New Roman" w:eastAsia="SimSun" w:hAnsi="Times New Roman"/>
                <w:sz w:val="20"/>
                <w:szCs w:val="20"/>
                <w:lang w:val="ro-RO" w:eastAsia="zh-CN"/>
              </w:rPr>
            </w:pPr>
          </w:p>
        </w:tc>
      </w:tr>
      <w:tr w:rsidR="00213F48" w:rsidRPr="00D11504" w14:paraId="75DA3D07"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67702D78" w14:textId="24253EF6" w:rsidR="00213F48" w:rsidRPr="00566CB0" w:rsidRDefault="00906E2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CP2</w:t>
            </w:r>
            <w:r w:rsidR="00213F48" w:rsidRPr="00566CB0">
              <w:rPr>
                <w:rFonts w:ascii="Times New Roman" w:eastAsia="SimSun" w:hAnsi="Times New Roman"/>
                <w:b/>
                <w:bCs/>
                <w:sz w:val="20"/>
                <w:szCs w:val="20"/>
                <w:lang w:val="ro-RO" w:eastAsia="zh-CN"/>
              </w:rPr>
              <w:t>:</w:t>
            </w:r>
            <w:r w:rsidR="00213F48" w:rsidRPr="00566CB0">
              <w:rPr>
                <w:rFonts w:ascii="Times New Roman" w:eastAsia="SimSun" w:hAnsi="Times New Roman"/>
                <w:sz w:val="20"/>
                <w:szCs w:val="20"/>
                <w:lang w:val="ro-RO" w:eastAsia="zh-CN"/>
              </w:rPr>
              <w:t xml:space="preserve"> </w:t>
            </w:r>
            <w:r w:rsidR="00266B7C" w:rsidRPr="00566CB0">
              <w:rPr>
                <w:rFonts w:ascii="Times New Roman" w:eastAsia="SimSun" w:hAnsi="Times New Roman"/>
                <w:sz w:val="20"/>
                <w:szCs w:val="20"/>
                <w:lang w:val="ro-RO" w:eastAsia="zh-CN"/>
              </w:rPr>
              <w:t>Tipologii</w:t>
            </w:r>
            <w:r w:rsidRPr="00566CB0">
              <w:rPr>
                <w:rFonts w:ascii="Times New Roman" w:eastAsia="SimSun" w:hAnsi="Times New Roman"/>
                <w:sz w:val="20"/>
                <w:szCs w:val="20"/>
                <w:lang w:val="ro-RO" w:eastAsia="zh-CN"/>
              </w:rPr>
              <w:t xml:space="preserve"> și genuri textuale</w:t>
            </w:r>
            <w:r w:rsidR="00213F48" w:rsidRPr="00566CB0">
              <w:rPr>
                <w:rFonts w:ascii="Times New Roman" w:eastAsia="SimSun" w:hAnsi="Times New Roman"/>
                <w:sz w:val="20"/>
                <w:szCs w:val="20"/>
                <w:lang w:val="ro-RO" w:eastAsia="zh-CN"/>
              </w:rPr>
              <w:t xml:space="preserve">. </w:t>
            </w:r>
            <w:r w:rsidRPr="00566CB0">
              <w:rPr>
                <w:rFonts w:ascii="Times New Roman" w:eastAsia="SimSun" w:hAnsi="Times New Roman"/>
                <w:sz w:val="20"/>
                <w:szCs w:val="20"/>
                <w:lang w:val="ro-RO" w:eastAsia="zh-CN"/>
              </w:rPr>
              <w:t xml:space="preserve">Registre lingvistice. </w:t>
            </w:r>
            <w:r w:rsidR="00213F48" w:rsidRPr="00566CB0">
              <w:rPr>
                <w:rFonts w:ascii="Times New Roman" w:eastAsia="SimSun" w:hAnsi="Times New Roman"/>
                <w:sz w:val="20"/>
                <w:szCs w:val="20"/>
                <w:lang w:val="ro-RO" w:eastAsia="zh-CN"/>
              </w:rPr>
              <w:t>Originalit</w:t>
            </w:r>
            <w:r w:rsidRPr="00566CB0">
              <w:rPr>
                <w:rFonts w:ascii="Times New Roman" w:eastAsia="SimSun" w:hAnsi="Times New Roman"/>
                <w:sz w:val="20"/>
                <w:szCs w:val="20"/>
                <w:lang w:val="ro-RO" w:eastAsia="zh-CN"/>
              </w:rPr>
              <w:t>ate</w:t>
            </w:r>
            <w:r w:rsidR="00213F48" w:rsidRPr="00566CB0">
              <w:rPr>
                <w:rFonts w:ascii="Times New Roman" w:eastAsia="SimSun" w:hAnsi="Times New Roman"/>
                <w:sz w:val="20"/>
                <w:szCs w:val="20"/>
                <w:lang w:val="ro-RO" w:eastAsia="zh-CN"/>
              </w:rPr>
              <w:t xml:space="preserve"> </w:t>
            </w:r>
            <w:r w:rsidRPr="00566CB0">
              <w:rPr>
                <w:rFonts w:ascii="Times New Roman" w:eastAsia="SimSun" w:hAnsi="Times New Roman"/>
                <w:sz w:val="20"/>
                <w:szCs w:val="20"/>
                <w:lang w:val="ro-RO" w:eastAsia="zh-CN"/>
              </w:rPr>
              <w:t xml:space="preserve">și </w:t>
            </w:r>
            <w:r w:rsidR="00213F48" w:rsidRPr="00566CB0">
              <w:rPr>
                <w:rFonts w:ascii="Times New Roman" w:eastAsia="SimSun" w:hAnsi="Times New Roman"/>
                <w:sz w:val="20"/>
                <w:szCs w:val="20"/>
                <w:lang w:val="ro-RO" w:eastAsia="zh-CN"/>
              </w:rPr>
              <w:t>conven</w:t>
            </w:r>
            <w:r w:rsidRPr="00566CB0">
              <w:rPr>
                <w:rFonts w:ascii="Times New Roman" w:eastAsia="SimSun" w:hAnsi="Times New Roman"/>
                <w:sz w:val="20"/>
                <w:szCs w:val="20"/>
                <w:lang w:val="ro-RO" w:eastAsia="zh-CN"/>
              </w:rPr>
              <w:t xml:space="preserve">ție </w:t>
            </w:r>
            <w:r w:rsidR="00213F48" w:rsidRPr="00566CB0">
              <w:rPr>
                <w:rFonts w:ascii="Times New Roman" w:eastAsia="SimSun" w:hAnsi="Times New Roman"/>
                <w:sz w:val="20"/>
                <w:szCs w:val="20"/>
                <w:lang w:val="ro-RO" w:eastAsia="zh-CN"/>
              </w:rPr>
              <w:t>st</w:t>
            </w:r>
            <w:r w:rsidRPr="00566CB0">
              <w:rPr>
                <w:rFonts w:ascii="Times New Roman" w:eastAsia="SimSun" w:hAnsi="Times New Roman"/>
                <w:sz w:val="20"/>
                <w:szCs w:val="20"/>
                <w:lang w:val="ro-RO" w:eastAsia="zh-CN"/>
              </w:rPr>
              <w:t>i</w:t>
            </w:r>
            <w:r w:rsidR="00213F48" w:rsidRPr="00566CB0">
              <w:rPr>
                <w:rFonts w:ascii="Times New Roman" w:eastAsia="SimSun" w:hAnsi="Times New Roman"/>
                <w:sz w:val="20"/>
                <w:szCs w:val="20"/>
                <w:lang w:val="ro-RO" w:eastAsia="zh-CN"/>
              </w:rPr>
              <w:t>listi</w:t>
            </w:r>
            <w:r w:rsidRPr="00566CB0">
              <w:rPr>
                <w:rFonts w:ascii="Times New Roman" w:eastAsia="SimSun" w:hAnsi="Times New Roman"/>
                <w:sz w:val="20"/>
                <w:szCs w:val="20"/>
                <w:lang w:val="ro-RO" w:eastAsia="zh-CN"/>
              </w:rPr>
              <w:t>că</w:t>
            </w:r>
            <w:r w:rsidR="00213F48" w:rsidRPr="00566CB0">
              <w:rPr>
                <w:rFonts w:ascii="Times New Roman" w:eastAsia="SimSun" w:hAnsi="Times New Roman"/>
                <w:sz w:val="20"/>
                <w:szCs w:val="20"/>
                <w:lang w:val="ro-RO" w:eastAsia="zh-CN"/>
              </w:rPr>
              <w:t xml:space="preserve">. Forme </w:t>
            </w:r>
            <w:r w:rsidRPr="00566CB0">
              <w:rPr>
                <w:rFonts w:ascii="Times New Roman" w:eastAsia="SimSun" w:hAnsi="Times New Roman"/>
                <w:sz w:val="20"/>
                <w:szCs w:val="20"/>
                <w:lang w:val="ro-RO" w:eastAsia="zh-CN"/>
              </w:rPr>
              <w:t>ale</w:t>
            </w:r>
            <w:r w:rsidR="00213F48" w:rsidRPr="00566CB0">
              <w:rPr>
                <w:rFonts w:ascii="Times New Roman" w:eastAsia="SimSun" w:hAnsi="Times New Roman"/>
                <w:sz w:val="20"/>
                <w:szCs w:val="20"/>
                <w:lang w:val="ro-RO" w:eastAsia="zh-CN"/>
              </w:rPr>
              <w:t xml:space="preserve"> cr</w:t>
            </w:r>
            <w:r w:rsidRPr="00566CB0">
              <w:rPr>
                <w:rFonts w:ascii="Times New Roman" w:eastAsia="SimSun" w:hAnsi="Times New Roman"/>
                <w:sz w:val="20"/>
                <w:szCs w:val="20"/>
                <w:lang w:val="ro-RO" w:eastAsia="zh-CN"/>
              </w:rPr>
              <w:t>e</w:t>
            </w:r>
            <w:r w:rsidR="00213F48" w:rsidRPr="00566CB0">
              <w:rPr>
                <w:rFonts w:ascii="Times New Roman" w:eastAsia="SimSun" w:hAnsi="Times New Roman"/>
                <w:sz w:val="20"/>
                <w:szCs w:val="20"/>
                <w:lang w:val="ro-RO" w:eastAsia="zh-CN"/>
              </w:rPr>
              <w:t>ativit</w:t>
            </w:r>
            <w:r w:rsidRPr="00566CB0">
              <w:rPr>
                <w:rFonts w:ascii="Times New Roman" w:eastAsia="SimSun" w:hAnsi="Times New Roman"/>
                <w:sz w:val="20"/>
                <w:szCs w:val="20"/>
                <w:lang w:val="ro-RO" w:eastAsia="zh-CN"/>
              </w:rPr>
              <w:t>ății</w:t>
            </w:r>
            <w:r w:rsidR="00213F48" w:rsidRPr="00566CB0">
              <w:rPr>
                <w:rFonts w:ascii="Times New Roman" w:eastAsia="SimSun" w:hAnsi="Times New Roman"/>
                <w:sz w:val="20"/>
                <w:szCs w:val="20"/>
                <w:lang w:val="ro-RO" w:eastAsia="zh-CN"/>
              </w:rPr>
              <w:t>: textu</w:t>
            </w:r>
            <w:r w:rsidRPr="00566CB0">
              <w:rPr>
                <w:rFonts w:ascii="Times New Roman" w:eastAsia="SimSun" w:hAnsi="Times New Roman"/>
                <w:sz w:val="20"/>
                <w:szCs w:val="20"/>
                <w:lang w:val="ro-RO" w:eastAsia="zh-CN"/>
              </w:rPr>
              <w:t>a</w:t>
            </w:r>
            <w:r w:rsidR="00213F48" w:rsidRPr="00566CB0">
              <w:rPr>
                <w:rFonts w:ascii="Times New Roman" w:eastAsia="SimSun" w:hAnsi="Times New Roman"/>
                <w:sz w:val="20"/>
                <w:szCs w:val="20"/>
                <w:lang w:val="ro-RO" w:eastAsia="zh-CN"/>
              </w:rPr>
              <w:t>l</w:t>
            </w:r>
            <w:r w:rsidRPr="00566CB0">
              <w:rPr>
                <w:rFonts w:ascii="Times New Roman" w:eastAsia="SimSun" w:hAnsi="Times New Roman"/>
                <w:sz w:val="20"/>
                <w:szCs w:val="20"/>
                <w:lang w:val="ro-RO" w:eastAsia="zh-CN"/>
              </w:rPr>
              <w:t>ă</w:t>
            </w:r>
            <w:r w:rsidR="00213F48" w:rsidRPr="00566CB0">
              <w:rPr>
                <w:rFonts w:ascii="Times New Roman" w:eastAsia="SimSun" w:hAnsi="Times New Roman"/>
                <w:sz w:val="20"/>
                <w:szCs w:val="20"/>
                <w:lang w:val="ro-RO" w:eastAsia="zh-CN"/>
              </w:rPr>
              <w:t>, intertextu</w:t>
            </w:r>
            <w:r w:rsidRPr="00566CB0">
              <w:rPr>
                <w:rFonts w:ascii="Times New Roman" w:eastAsia="SimSun" w:hAnsi="Times New Roman"/>
                <w:sz w:val="20"/>
                <w:szCs w:val="20"/>
                <w:lang w:val="ro-RO" w:eastAsia="zh-CN"/>
              </w:rPr>
              <w:t>ală</w:t>
            </w:r>
            <w:r w:rsidR="00213F48" w:rsidRPr="00566CB0">
              <w:rPr>
                <w:rFonts w:ascii="Times New Roman" w:eastAsia="SimSun" w:hAnsi="Times New Roman"/>
                <w:sz w:val="20"/>
                <w:szCs w:val="20"/>
                <w:lang w:val="ro-RO" w:eastAsia="zh-CN"/>
              </w:rPr>
              <w:t>, lexical</w:t>
            </w:r>
            <w:r w:rsidRPr="00566CB0">
              <w:rPr>
                <w:rFonts w:ascii="Times New Roman" w:eastAsia="SimSun" w:hAnsi="Times New Roman"/>
                <w:sz w:val="20"/>
                <w:szCs w:val="20"/>
                <w:lang w:val="ro-RO" w:eastAsia="zh-CN"/>
              </w:rPr>
              <w:t>ă</w:t>
            </w:r>
            <w:r w:rsidR="00213F48" w:rsidRPr="00566CB0">
              <w:rPr>
                <w:rFonts w:ascii="Times New Roman" w:eastAsia="SimSun" w:hAnsi="Times New Roman"/>
                <w:sz w:val="20"/>
                <w:szCs w:val="20"/>
                <w:lang w:val="ro-RO" w:eastAsia="zh-CN"/>
              </w:rPr>
              <w:t>, mor</w:t>
            </w:r>
            <w:r w:rsidRPr="00566CB0">
              <w:rPr>
                <w:rFonts w:ascii="Times New Roman" w:eastAsia="SimSun" w:hAnsi="Times New Roman"/>
                <w:sz w:val="20"/>
                <w:szCs w:val="20"/>
                <w:lang w:val="ro-RO" w:eastAsia="zh-CN"/>
              </w:rPr>
              <w:t>f</w:t>
            </w:r>
            <w:r w:rsidR="00213F48" w:rsidRPr="00566CB0">
              <w:rPr>
                <w:rFonts w:ascii="Times New Roman" w:eastAsia="SimSun" w:hAnsi="Times New Roman"/>
                <w:sz w:val="20"/>
                <w:szCs w:val="20"/>
                <w:lang w:val="ro-RO" w:eastAsia="zh-CN"/>
              </w:rPr>
              <w:t>ologi</w:t>
            </w:r>
            <w:r w:rsidRPr="00566CB0">
              <w:rPr>
                <w:rFonts w:ascii="Times New Roman" w:eastAsia="SimSun" w:hAnsi="Times New Roman"/>
                <w:sz w:val="20"/>
                <w:szCs w:val="20"/>
                <w:lang w:val="ro-RO" w:eastAsia="zh-CN"/>
              </w:rPr>
              <w:t>că</w:t>
            </w:r>
            <w:r w:rsidR="00213F48" w:rsidRPr="00566CB0">
              <w:rPr>
                <w:rFonts w:ascii="Times New Roman" w:eastAsia="SimSun" w:hAnsi="Times New Roman"/>
                <w:sz w:val="20"/>
                <w:szCs w:val="20"/>
                <w:lang w:val="ro-RO" w:eastAsia="zh-CN"/>
              </w:rPr>
              <w:t>, s</w:t>
            </w:r>
            <w:r w:rsidRPr="00566CB0">
              <w:rPr>
                <w:rFonts w:ascii="Times New Roman" w:eastAsia="SimSun" w:hAnsi="Times New Roman"/>
                <w:sz w:val="20"/>
                <w:szCs w:val="20"/>
                <w:lang w:val="ro-RO" w:eastAsia="zh-CN"/>
              </w:rPr>
              <w:t>i</w:t>
            </w:r>
            <w:r w:rsidR="00213F48" w:rsidRPr="00566CB0">
              <w:rPr>
                <w:rFonts w:ascii="Times New Roman" w:eastAsia="SimSun" w:hAnsi="Times New Roman"/>
                <w:sz w:val="20"/>
                <w:szCs w:val="20"/>
                <w:lang w:val="ro-RO" w:eastAsia="zh-CN"/>
              </w:rPr>
              <w:t>ntactico-s</w:t>
            </w:r>
            <w:r w:rsidRPr="00566CB0">
              <w:rPr>
                <w:rFonts w:ascii="Times New Roman" w:eastAsia="SimSun" w:hAnsi="Times New Roman"/>
                <w:sz w:val="20"/>
                <w:szCs w:val="20"/>
                <w:lang w:val="ro-RO" w:eastAsia="zh-CN"/>
              </w:rPr>
              <w:t>e</w:t>
            </w:r>
            <w:r w:rsidR="00213F48" w:rsidRPr="00566CB0">
              <w:rPr>
                <w:rFonts w:ascii="Times New Roman" w:eastAsia="SimSun" w:hAnsi="Times New Roman"/>
                <w:sz w:val="20"/>
                <w:szCs w:val="20"/>
                <w:lang w:val="ro-RO" w:eastAsia="zh-CN"/>
              </w:rPr>
              <w:t>manti</w:t>
            </w:r>
            <w:r w:rsidRPr="00566CB0">
              <w:rPr>
                <w:rFonts w:ascii="Times New Roman" w:eastAsia="SimSun" w:hAnsi="Times New Roman"/>
                <w:sz w:val="20"/>
                <w:szCs w:val="20"/>
                <w:lang w:val="ro-RO" w:eastAsia="zh-CN"/>
              </w:rPr>
              <w:t>că</w:t>
            </w:r>
          </w:p>
          <w:p w14:paraId="558D3F24" w14:textId="22BED299" w:rsidR="00213F48" w:rsidRPr="00566CB0" w:rsidRDefault="00906E2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w:t>
            </w:r>
            <w:r w:rsidR="00213F48" w:rsidRPr="00566CB0">
              <w:rPr>
                <w:rFonts w:ascii="Times New Roman" w:eastAsia="SimSun" w:hAnsi="Times New Roman"/>
                <w:sz w:val="20"/>
                <w:szCs w:val="20"/>
                <w:lang w:val="ro-RO" w:eastAsia="zh-CN"/>
              </w:rPr>
              <w:t>l</w:t>
            </w:r>
            <w:r w:rsidRPr="00566CB0">
              <w:rPr>
                <w:rFonts w:ascii="Times New Roman" w:eastAsia="SimSun" w:hAnsi="Times New Roman"/>
                <w:sz w:val="20"/>
                <w:szCs w:val="20"/>
                <w:lang w:val="ro-RO" w:eastAsia="zh-CN"/>
              </w:rPr>
              <w:t>imbaj,</w:t>
            </w:r>
            <w:r w:rsidR="00213F48" w:rsidRPr="00566CB0">
              <w:rPr>
                <w:rFonts w:ascii="Times New Roman" w:eastAsia="SimSun" w:hAnsi="Times New Roman"/>
                <w:sz w:val="20"/>
                <w:szCs w:val="20"/>
                <w:lang w:val="ro-RO" w:eastAsia="zh-CN"/>
              </w:rPr>
              <w:t xml:space="preserve"> t</w:t>
            </w:r>
            <w:r w:rsidRPr="00566CB0">
              <w:rPr>
                <w:rFonts w:ascii="Times New Roman" w:eastAsia="SimSun" w:hAnsi="Times New Roman"/>
                <w:sz w:val="20"/>
                <w:szCs w:val="20"/>
                <w:lang w:val="ro-RO" w:eastAsia="zh-CN"/>
              </w:rPr>
              <w:t>i</w:t>
            </w:r>
            <w:r w:rsidR="00213F48" w:rsidRPr="00566CB0">
              <w:rPr>
                <w:rFonts w:ascii="Times New Roman" w:eastAsia="SimSun" w:hAnsi="Times New Roman"/>
                <w:sz w:val="20"/>
                <w:szCs w:val="20"/>
                <w:lang w:val="ro-RO" w:eastAsia="zh-CN"/>
              </w:rPr>
              <w:t>pologie textu</w:t>
            </w:r>
            <w:r w:rsidRPr="00566CB0">
              <w:rPr>
                <w:rFonts w:ascii="Times New Roman" w:eastAsia="SimSun" w:hAnsi="Times New Roman"/>
                <w:sz w:val="20"/>
                <w:szCs w:val="20"/>
                <w:lang w:val="ro-RO" w:eastAsia="zh-CN"/>
              </w:rPr>
              <w:t>ală, gen</w:t>
            </w:r>
            <w:r w:rsidR="00213F48" w:rsidRPr="00566CB0">
              <w:rPr>
                <w:rFonts w:ascii="Times New Roman" w:eastAsia="SimSun" w:hAnsi="Times New Roman"/>
                <w:sz w:val="20"/>
                <w:szCs w:val="20"/>
                <w:lang w:val="ro-RO" w:eastAsia="zh-CN"/>
              </w:rPr>
              <w:t>, regist</w:t>
            </w:r>
            <w:r w:rsidRPr="00566CB0">
              <w:rPr>
                <w:rFonts w:ascii="Times New Roman" w:eastAsia="SimSun" w:hAnsi="Times New Roman"/>
                <w:sz w:val="20"/>
                <w:szCs w:val="20"/>
                <w:lang w:val="ro-RO" w:eastAsia="zh-CN"/>
              </w:rPr>
              <w:t>ru</w:t>
            </w:r>
            <w:r w:rsidR="00213F48" w:rsidRPr="00566CB0">
              <w:rPr>
                <w:rFonts w:ascii="Times New Roman" w:eastAsia="SimSun" w:hAnsi="Times New Roman"/>
                <w:sz w:val="20"/>
                <w:szCs w:val="20"/>
                <w:lang w:val="ro-RO" w:eastAsia="zh-CN"/>
              </w:rPr>
              <w:t>, cr</w:t>
            </w:r>
            <w:r w:rsidRPr="00566CB0">
              <w:rPr>
                <w:rFonts w:ascii="Times New Roman" w:eastAsia="SimSun" w:hAnsi="Times New Roman"/>
                <w:sz w:val="20"/>
                <w:szCs w:val="20"/>
                <w:lang w:val="ro-RO" w:eastAsia="zh-CN"/>
              </w:rPr>
              <w:t>e</w:t>
            </w:r>
            <w:r w:rsidR="00213F48" w:rsidRPr="00566CB0">
              <w:rPr>
                <w:rFonts w:ascii="Times New Roman" w:eastAsia="SimSun" w:hAnsi="Times New Roman"/>
                <w:sz w:val="20"/>
                <w:szCs w:val="20"/>
                <w:lang w:val="ro-RO" w:eastAsia="zh-CN"/>
              </w:rPr>
              <w:t>ativit</w:t>
            </w:r>
            <w:r w:rsidRPr="00566CB0">
              <w:rPr>
                <w:rFonts w:ascii="Times New Roman" w:eastAsia="SimSun" w:hAnsi="Times New Roman"/>
                <w:sz w:val="20"/>
                <w:szCs w:val="20"/>
                <w:lang w:val="ro-RO" w:eastAsia="zh-CN"/>
              </w:rPr>
              <w:t>ate</w:t>
            </w:r>
            <w:r w:rsidR="00213F48" w:rsidRPr="00566CB0">
              <w:rPr>
                <w:rFonts w:ascii="Times New Roman" w:eastAsia="SimSun" w:hAnsi="Times New Roman"/>
                <w:sz w:val="20"/>
                <w:szCs w:val="20"/>
                <w:lang w:val="ro-RO" w:eastAsia="zh-CN"/>
              </w:rPr>
              <w:t>, conven</w:t>
            </w:r>
            <w:r w:rsidRPr="00566CB0">
              <w:rPr>
                <w:rFonts w:ascii="Times New Roman" w:eastAsia="SimSun" w:hAnsi="Times New Roman"/>
                <w:sz w:val="20"/>
                <w:szCs w:val="20"/>
                <w:lang w:val="ro-RO" w:eastAsia="zh-CN"/>
              </w:rPr>
              <w:t>ție</w:t>
            </w:r>
          </w:p>
          <w:p w14:paraId="42FF7C46" w14:textId="28267C02" w:rsidR="00213F48" w:rsidRPr="00566CB0" w:rsidRDefault="00213F48" w:rsidP="00213F48">
            <w:pPr>
              <w:spacing w:after="0" w:line="240" w:lineRule="auto"/>
              <w:jc w:val="both"/>
              <w:rPr>
                <w:rFonts w:ascii="Times New Roman" w:eastAsia="SimSun" w:hAnsi="Times New Roman"/>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5E4F5DCC" w14:textId="6AEB576B"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Metode audiovizuale (PowerPoint, YouTube),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25CE492E" w14:textId="77777777" w:rsidR="00213F48" w:rsidRPr="00566CB0" w:rsidRDefault="00213F48" w:rsidP="00213F48">
            <w:pPr>
              <w:widowControl w:val="0"/>
              <w:autoSpaceDE w:val="0"/>
              <w:autoSpaceDN w:val="0"/>
              <w:adjustRightInd w:val="0"/>
              <w:spacing w:after="0" w:line="240" w:lineRule="auto"/>
              <w:rPr>
                <w:rFonts w:ascii="Times New Roman" w:eastAsia="SimSun" w:hAnsi="Times New Roman"/>
                <w:sz w:val="20"/>
                <w:szCs w:val="20"/>
                <w:lang w:val="ro-RO" w:eastAsia="zh-CN"/>
              </w:rPr>
            </w:pPr>
          </w:p>
        </w:tc>
      </w:tr>
      <w:tr w:rsidR="00213F48" w:rsidRPr="00D11504" w14:paraId="61699DE1"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272CB8FD" w14:textId="74A4F5D1" w:rsidR="00213F48" w:rsidRPr="00566CB0" w:rsidRDefault="00906E2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CP3</w:t>
            </w:r>
            <w:r w:rsidR="00213F48" w:rsidRPr="00566CB0">
              <w:rPr>
                <w:rFonts w:ascii="Times New Roman" w:eastAsia="SimSun" w:hAnsi="Times New Roman"/>
                <w:b/>
                <w:bCs/>
                <w:sz w:val="20"/>
                <w:szCs w:val="20"/>
                <w:lang w:val="ro-RO" w:eastAsia="zh-CN"/>
              </w:rPr>
              <w:t xml:space="preserve">: </w:t>
            </w:r>
            <w:r w:rsidR="00213F48" w:rsidRPr="00566CB0">
              <w:rPr>
                <w:rFonts w:ascii="Times New Roman" w:eastAsia="SimSun" w:hAnsi="Times New Roman"/>
                <w:sz w:val="20"/>
                <w:szCs w:val="20"/>
                <w:lang w:val="ro-RO" w:eastAsia="zh-CN"/>
              </w:rPr>
              <w:t>J</w:t>
            </w:r>
            <w:r w:rsidR="00FD29AF" w:rsidRPr="00566CB0">
              <w:rPr>
                <w:rFonts w:ascii="Times New Roman" w:eastAsia="SimSun" w:hAnsi="Times New Roman"/>
                <w:sz w:val="20"/>
                <w:szCs w:val="20"/>
                <w:lang w:val="ro-RO" w:eastAsia="zh-CN"/>
              </w:rPr>
              <w:t xml:space="preserve">ocuri de observație și </w:t>
            </w:r>
            <w:r w:rsidR="00213F48" w:rsidRPr="00566CB0">
              <w:rPr>
                <w:rFonts w:ascii="Times New Roman" w:eastAsia="SimSun" w:hAnsi="Times New Roman"/>
                <w:sz w:val="20"/>
                <w:szCs w:val="20"/>
                <w:lang w:val="ro-RO" w:eastAsia="zh-CN"/>
              </w:rPr>
              <w:t>exerci</w:t>
            </w:r>
            <w:r w:rsidR="00FD29AF" w:rsidRPr="00566CB0">
              <w:rPr>
                <w:rFonts w:ascii="Times New Roman" w:eastAsia="SimSun" w:hAnsi="Times New Roman"/>
                <w:sz w:val="20"/>
                <w:szCs w:val="20"/>
                <w:lang w:val="ro-RO" w:eastAsia="zh-CN"/>
              </w:rPr>
              <w:t xml:space="preserve">ții </w:t>
            </w:r>
            <w:r w:rsidR="00213F48" w:rsidRPr="00566CB0">
              <w:rPr>
                <w:rFonts w:ascii="Times New Roman" w:eastAsia="SimSun" w:hAnsi="Times New Roman"/>
                <w:sz w:val="20"/>
                <w:szCs w:val="20"/>
                <w:lang w:val="ro-RO" w:eastAsia="zh-CN"/>
              </w:rPr>
              <w:t>d</w:t>
            </w:r>
            <w:r w:rsidR="00FD29AF" w:rsidRPr="00566CB0">
              <w:rPr>
                <w:rFonts w:ascii="Times New Roman" w:eastAsia="SimSun" w:hAnsi="Times New Roman"/>
                <w:sz w:val="20"/>
                <w:szCs w:val="20"/>
                <w:lang w:val="ro-RO" w:eastAsia="zh-CN"/>
              </w:rPr>
              <w:t>e s</w:t>
            </w:r>
            <w:r w:rsidR="00213F48" w:rsidRPr="00566CB0">
              <w:rPr>
                <w:rFonts w:ascii="Times New Roman" w:eastAsia="SimSun" w:hAnsi="Times New Roman"/>
                <w:sz w:val="20"/>
                <w:szCs w:val="20"/>
                <w:lang w:val="ro-RO" w:eastAsia="zh-CN"/>
              </w:rPr>
              <w:t>cri</w:t>
            </w:r>
            <w:r w:rsidR="00FD29AF" w:rsidRPr="00566CB0">
              <w:rPr>
                <w:rFonts w:ascii="Times New Roman" w:eastAsia="SimSun" w:hAnsi="Times New Roman"/>
                <w:sz w:val="20"/>
                <w:szCs w:val="20"/>
                <w:lang w:val="ro-RO" w:eastAsia="zh-CN"/>
              </w:rPr>
              <w:t>ere</w:t>
            </w:r>
            <w:r w:rsidR="00213F48" w:rsidRPr="00566CB0">
              <w:rPr>
                <w:rFonts w:ascii="Times New Roman" w:eastAsia="SimSun" w:hAnsi="Times New Roman"/>
                <w:sz w:val="20"/>
                <w:szCs w:val="20"/>
                <w:lang w:val="ro-RO" w:eastAsia="zh-CN"/>
              </w:rPr>
              <w:t>/r</w:t>
            </w:r>
            <w:r w:rsidR="00FD29AF" w:rsidRPr="00566CB0">
              <w:rPr>
                <w:rFonts w:ascii="Times New Roman" w:eastAsia="SimSun" w:hAnsi="Times New Roman"/>
                <w:sz w:val="20"/>
                <w:szCs w:val="20"/>
                <w:lang w:val="ro-RO" w:eastAsia="zh-CN"/>
              </w:rPr>
              <w:t>escriere</w:t>
            </w:r>
            <w:r w:rsidR="00B50957" w:rsidRPr="00566CB0">
              <w:rPr>
                <w:rFonts w:ascii="Times New Roman" w:eastAsia="SimSun" w:hAnsi="Times New Roman"/>
                <w:sz w:val="20"/>
                <w:szCs w:val="20"/>
                <w:lang w:val="ro-RO" w:eastAsia="zh-CN"/>
              </w:rPr>
              <w:t xml:space="preserve"> (I:</w:t>
            </w:r>
            <w:r w:rsidR="00213F48" w:rsidRPr="00566CB0">
              <w:rPr>
                <w:rFonts w:ascii="Times New Roman" w:eastAsia="SimSun" w:hAnsi="Times New Roman"/>
                <w:sz w:val="20"/>
                <w:szCs w:val="20"/>
                <w:lang w:val="ro-RO" w:eastAsia="zh-CN"/>
              </w:rPr>
              <w:t xml:space="preserve"> imita</w:t>
            </w:r>
            <w:r w:rsidR="00FD29AF" w:rsidRPr="00566CB0">
              <w:rPr>
                <w:rFonts w:ascii="Times New Roman" w:eastAsia="SimSun" w:hAnsi="Times New Roman"/>
                <w:sz w:val="20"/>
                <w:szCs w:val="20"/>
                <w:lang w:val="ro-RO" w:eastAsia="zh-CN"/>
              </w:rPr>
              <w:t>ți</w:t>
            </w:r>
            <w:r w:rsidR="00B50957" w:rsidRPr="00566CB0">
              <w:rPr>
                <w:rFonts w:ascii="Times New Roman" w:eastAsia="SimSun" w:hAnsi="Times New Roman"/>
                <w:sz w:val="20"/>
                <w:szCs w:val="20"/>
                <w:lang w:val="ro-RO" w:eastAsia="zh-CN"/>
              </w:rPr>
              <w:t>a</w:t>
            </w:r>
            <w:r w:rsidR="00213F48" w:rsidRPr="00566CB0">
              <w:rPr>
                <w:rFonts w:ascii="Times New Roman" w:eastAsia="SimSun" w:hAnsi="Times New Roman"/>
                <w:sz w:val="20"/>
                <w:szCs w:val="20"/>
                <w:lang w:val="ro-RO" w:eastAsia="zh-CN"/>
              </w:rPr>
              <w:t xml:space="preserve">, </w:t>
            </w:r>
            <w:r w:rsidR="00B50957" w:rsidRPr="00566CB0">
              <w:rPr>
                <w:rFonts w:ascii="Times New Roman" w:eastAsia="SimSun" w:hAnsi="Times New Roman"/>
                <w:sz w:val="20"/>
                <w:szCs w:val="20"/>
                <w:lang w:val="ro-RO" w:eastAsia="zh-CN"/>
              </w:rPr>
              <w:t xml:space="preserve">plagiatul, </w:t>
            </w:r>
            <w:r w:rsidR="00213F48" w:rsidRPr="00566CB0">
              <w:rPr>
                <w:rFonts w:ascii="Times New Roman" w:eastAsia="SimSun" w:hAnsi="Times New Roman"/>
                <w:sz w:val="20"/>
                <w:szCs w:val="20"/>
                <w:lang w:val="ro-RO" w:eastAsia="zh-CN"/>
              </w:rPr>
              <w:t>pasti</w:t>
            </w:r>
            <w:r w:rsidR="00FD29AF" w:rsidRPr="00566CB0">
              <w:rPr>
                <w:rFonts w:ascii="Times New Roman" w:eastAsia="SimSun" w:hAnsi="Times New Roman"/>
                <w:sz w:val="20"/>
                <w:szCs w:val="20"/>
                <w:lang w:val="ro-RO" w:eastAsia="zh-CN"/>
              </w:rPr>
              <w:t>ș</w:t>
            </w:r>
            <w:r w:rsidR="00B50957" w:rsidRPr="00566CB0">
              <w:rPr>
                <w:rFonts w:ascii="Times New Roman" w:eastAsia="SimSun" w:hAnsi="Times New Roman"/>
                <w:sz w:val="20"/>
                <w:szCs w:val="20"/>
                <w:lang w:val="ro-RO" w:eastAsia="zh-CN"/>
              </w:rPr>
              <w:t>a)</w:t>
            </w:r>
          </w:p>
          <w:p w14:paraId="79C17B9A" w14:textId="49F3C300" w:rsidR="00213F48" w:rsidRPr="00566CB0" w:rsidRDefault="00FD29AF"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așteptare, distanțare </w:t>
            </w:r>
            <w:r w:rsidR="00213F48" w:rsidRPr="00566CB0">
              <w:rPr>
                <w:rFonts w:ascii="Times New Roman" w:eastAsia="SimSun" w:hAnsi="Times New Roman"/>
                <w:sz w:val="20"/>
                <w:szCs w:val="20"/>
                <w:lang w:val="ro-RO" w:eastAsia="zh-CN"/>
              </w:rPr>
              <w:t>st</w:t>
            </w:r>
            <w:r w:rsidRPr="00566CB0">
              <w:rPr>
                <w:rFonts w:ascii="Times New Roman" w:eastAsia="SimSun" w:hAnsi="Times New Roman"/>
                <w:sz w:val="20"/>
                <w:szCs w:val="20"/>
                <w:lang w:val="ro-RO" w:eastAsia="zh-CN"/>
              </w:rPr>
              <w:t>i</w:t>
            </w:r>
            <w:r w:rsidR="00213F48" w:rsidRPr="00566CB0">
              <w:rPr>
                <w:rFonts w:ascii="Times New Roman" w:eastAsia="SimSun" w:hAnsi="Times New Roman"/>
                <w:sz w:val="20"/>
                <w:szCs w:val="20"/>
                <w:lang w:val="ro-RO" w:eastAsia="zh-CN"/>
              </w:rPr>
              <w:t>listi</w:t>
            </w:r>
            <w:r w:rsidRPr="00566CB0">
              <w:rPr>
                <w:rFonts w:ascii="Times New Roman" w:eastAsia="SimSun" w:hAnsi="Times New Roman"/>
                <w:sz w:val="20"/>
                <w:szCs w:val="20"/>
                <w:lang w:val="ro-RO" w:eastAsia="zh-CN"/>
              </w:rPr>
              <w:t>că</w:t>
            </w:r>
            <w:r w:rsidR="00213F48" w:rsidRPr="00566CB0">
              <w:rPr>
                <w:rFonts w:ascii="Times New Roman" w:eastAsia="SimSun" w:hAnsi="Times New Roman"/>
                <w:sz w:val="20"/>
                <w:szCs w:val="20"/>
                <w:lang w:val="ro-RO" w:eastAsia="zh-CN"/>
              </w:rPr>
              <w:t>, imita</w:t>
            </w:r>
            <w:r w:rsidRPr="00566CB0">
              <w:rPr>
                <w:rFonts w:ascii="Times New Roman" w:eastAsia="SimSun" w:hAnsi="Times New Roman"/>
                <w:sz w:val="20"/>
                <w:szCs w:val="20"/>
                <w:lang w:val="ro-RO" w:eastAsia="zh-CN"/>
              </w:rPr>
              <w:t>ție</w:t>
            </w:r>
            <w:r w:rsidR="00213F48" w:rsidRPr="00566CB0">
              <w:rPr>
                <w:rFonts w:ascii="Times New Roman" w:eastAsia="SimSun" w:hAnsi="Times New Roman"/>
                <w:sz w:val="20"/>
                <w:szCs w:val="20"/>
                <w:lang w:val="ro-RO" w:eastAsia="zh-CN"/>
              </w:rPr>
              <w:t>, r</w:t>
            </w:r>
            <w:r w:rsidRPr="00566CB0">
              <w:rPr>
                <w:rFonts w:ascii="Times New Roman" w:eastAsia="SimSun" w:hAnsi="Times New Roman"/>
                <w:sz w:val="20"/>
                <w:szCs w:val="20"/>
                <w:lang w:val="ro-RO" w:eastAsia="zh-CN"/>
              </w:rPr>
              <w:t>escriere</w:t>
            </w:r>
            <w:r w:rsidR="00213F48" w:rsidRPr="00566CB0">
              <w:rPr>
                <w:rFonts w:ascii="Times New Roman" w:eastAsia="SimSun" w:hAnsi="Times New Roman"/>
                <w:sz w:val="20"/>
                <w:szCs w:val="20"/>
                <w:lang w:val="ro-RO" w:eastAsia="zh-CN"/>
              </w:rPr>
              <w:t xml:space="preserve">, </w:t>
            </w:r>
            <w:r w:rsidR="00B50957" w:rsidRPr="00566CB0">
              <w:rPr>
                <w:rFonts w:ascii="Times New Roman" w:eastAsia="SimSun" w:hAnsi="Times New Roman"/>
                <w:sz w:val="20"/>
                <w:szCs w:val="20"/>
                <w:lang w:val="ro-RO" w:eastAsia="zh-CN"/>
              </w:rPr>
              <w:t>pastișă</w:t>
            </w:r>
            <w:r w:rsidR="00A56EA5">
              <w:rPr>
                <w:rFonts w:ascii="Times New Roman" w:eastAsia="SimSun" w:hAnsi="Times New Roman"/>
                <w:sz w:val="20"/>
                <w:szCs w:val="20"/>
                <w:lang w:val="ro-RO" w:eastAsia="zh-CN"/>
              </w:rPr>
              <w:t xml:space="preserve">, </w:t>
            </w:r>
            <w:r w:rsidR="00A56EA5" w:rsidRPr="00566CB0">
              <w:rPr>
                <w:rFonts w:ascii="Times New Roman" w:eastAsia="SimSun" w:hAnsi="Times New Roman"/>
                <w:sz w:val="20"/>
                <w:szCs w:val="20"/>
                <w:lang w:val="ro-RO" w:eastAsia="zh-CN"/>
              </w:rPr>
              <w:t>deturnare, parodie</w:t>
            </w:r>
          </w:p>
          <w:p w14:paraId="2F57B32B" w14:textId="1C1D32A6" w:rsidR="00213F48" w:rsidRPr="00566CB0" w:rsidRDefault="00213F48" w:rsidP="00213F48">
            <w:pPr>
              <w:spacing w:after="0" w:line="240" w:lineRule="auto"/>
              <w:jc w:val="both"/>
              <w:rPr>
                <w:rFonts w:ascii="Times New Roman" w:eastAsia="SimSun" w:hAnsi="Times New Roman"/>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52815395" w14:textId="7774D70E"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 xml:space="preserve">Metode audiovizuale (PowerPoint, YouTube), conversația, analiza inductivă, munca individuală / în tandem </w:t>
            </w:r>
            <w:r w:rsidRPr="00566CB0">
              <w:rPr>
                <w:rFonts w:ascii="Times New Roman" w:eastAsia="Times New Roman" w:hAnsi="Times New Roman"/>
                <w:sz w:val="20"/>
                <w:szCs w:val="20"/>
                <w:lang w:val="ro-RO"/>
              </w:rPr>
              <w:lastRenderedPageBreak/>
              <w:t>/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46706899" w14:textId="77777777" w:rsidR="00213F48" w:rsidRPr="00566CB0" w:rsidRDefault="00213F48" w:rsidP="00213F48">
            <w:pPr>
              <w:widowControl w:val="0"/>
              <w:autoSpaceDE w:val="0"/>
              <w:autoSpaceDN w:val="0"/>
              <w:adjustRightInd w:val="0"/>
              <w:spacing w:after="0" w:line="240" w:lineRule="auto"/>
              <w:rPr>
                <w:rFonts w:ascii="Times New Roman" w:eastAsia="SimSun" w:hAnsi="Times New Roman"/>
                <w:sz w:val="20"/>
                <w:szCs w:val="20"/>
                <w:lang w:val="ro-RO" w:eastAsia="zh-CN"/>
              </w:rPr>
            </w:pPr>
          </w:p>
        </w:tc>
      </w:tr>
      <w:tr w:rsidR="00213F48" w:rsidRPr="00D11504" w14:paraId="7B6CFBE8"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28F1AB58" w14:textId="74739740" w:rsidR="00B50957" w:rsidRPr="00566CB0" w:rsidRDefault="00FD29AF" w:rsidP="00B50957">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lastRenderedPageBreak/>
              <w:t>CP</w:t>
            </w:r>
            <w:r w:rsidR="00A56EA5">
              <w:rPr>
                <w:rFonts w:ascii="Times New Roman" w:eastAsia="SimSun" w:hAnsi="Times New Roman"/>
                <w:b/>
                <w:bCs/>
                <w:sz w:val="20"/>
                <w:szCs w:val="20"/>
                <w:lang w:val="ro-RO" w:eastAsia="zh-CN"/>
              </w:rPr>
              <w:t>4</w:t>
            </w:r>
            <w:r w:rsidR="00213F48" w:rsidRPr="00566CB0">
              <w:rPr>
                <w:rFonts w:ascii="Times New Roman" w:eastAsia="SimSun" w:hAnsi="Times New Roman"/>
                <w:b/>
                <w:bCs/>
                <w:sz w:val="20"/>
                <w:szCs w:val="20"/>
                <w:lang w:val="ro-RO" w:eastAsia="zh-CN"/>
              </w:rPr>
              <w:t xml:space="preserve">: </w:t>
            </w:r>
            <w:r w:rsidR="00B50957" w:rsidRPr="00566CB0">
              <w:rPr>
                <w:rFonts w:ascii="Times New Roman" w:eastAsia="SimSun" w:hAnsi="Times New Roman"/>
                <w:sz w:val="20"/>
                <w:szCs w:val="20"/>
                <w:lang w:val="ro-RO" w:eastAsia="zh-CN"/>
              </w:rPr>
              <w:t>Jocuri de observație și exerciții de scriere creativă: discursul retoric (sloganul publicitar și cel politic)</w:t>
            </w:r>
          </w:p>
          <w:p w14:paraId="695F610F" w14:textId="7D0948B9" w:rsidR="00213F48" w:rsidRPr="00566CB0" w:rsidRDefault="00B50957"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w:t>
            </w:r>
            <w:r w:rsidR="00213F48" w:rsidRPr="00566CB0">
              <w:rPr>
                <w:rFonts w:ascii="Times New Roman" w:eastAsia="SimSun" w:hAnsi="Times New Roman"/>
                <w:sz w:val="20"/>
                <w:szCs w:val="20"/>
                <w:lang w:val="ro-RO" w:eastAsia="zh-CN"/>
              </w:rPr>
              <w:t>slogan publicitar, slogan politi</w:t>
            </w:r>
            <w:r w:rsidRPr="00566CB0">
              <w:rPr>
                <w:rFonts w:ascii="Times New Roman" w:eastAsia="SimSun" w:hAnsi="Times New Roman"/>
                <w:sz w:val="20"/>
                <w:szCs w:val="20"/>
                <w:lang w:val="ro-RO" w:eastAsia="zh-CN"/>
              </w:rPr>
              <w:t>c</w:t>
            </w:r>
            <w:r w:rsidR="00213F48" w:rsidRPr="00566CB0">
              <w:rPr>
                <w:rFonts w:ascii="Times New Roman" w:eastAsia="SimSun" w:hAnsi="Times New Roman"/>
                <w:sz w:val="20"/>
                <w:szCs w:val="20"/>
                <w:lang w:val="ro-RO" w:eastAsia="zh-CN"/>
              </w:rPr>
              <w:t>, propagand</w:t>
            </w:r>
            <w:r w:rsidRPr="00566CB0">
              <w:rPr>
                <w:rFonts w:ascii="Times New Roman" w:eastAsia="SimSun" w:hAnsi="Times New Roman"/>
                <w:sz w:val="20"/>
                <w:szCs w:val="20"/>
                <w:lang w:val="ro-RO" w:eastAsia="zh-CN"/>
              </w:rPr>
              <w:t>ă</w:t>
            </w:r>
            <w:r w:rsidR="00213F48" w:rsidRPr="00566CB0">
              <w:rPr>
                <w:rFonts w:ascii="Times New Roman" w:eastAsia="SimSun" w:hAnsi="Times New Roman"/>
                <w:sz w:val="20"/>
                <w:szCs w:val="20"/>
                <w:lang w:val="ro-RO" w:eastAsia="zh-CN"/>
              </w:rPr>
              <w:t>, r</w:t>
            </w:r>
            <w:r w:rsidRPr="00566CB0">
              <w:rPr>
                <w:rFonts w:ascii="Times New Roman" w:eastAsia="SimSun" w:hAnsi="Times New Roman"/>
                <w:sz w:val="20"/>
                <w:szCs w:val="20"/>
                <w:lang w:val="ro-RO" w:eastAsia="zh-CN"/>
              </w:rPr>
              <w:t>e</w:t>
            </w:r>
            <w:r w:rsidR="00213F48" w:rsidRPr="00566CB0">
              <w:rPr>
                <w:rFonts w:ascii="Times New Roman" w:eastAsia="SimSun" w:hAnsi="Times New Roman"/>
                <w:sz w:val="20"/>
                <w:szCs w:val="20"/>
                <w:lang w:val="ro-RO" w:eastAsia="zh-CN"/>
              </w:rPr>
              <w:t>tori</w:t>
            </w:r>
            <w:r w:rsidRPr="00566CB0">
              <w:rPr>
                <w:rFonts w:ascii="Times New Roman" w:eastAsia="SimSun" w:hAnsi="Times New Roman"/>
                <w:sz w:val="20"/>
                <w:szCs w:val="20"/>
                <w:lang w:val="ro-RO" w:eastAsia="zh-CN"/>
              </w:rPr>
              <w:t>că</w:t>
            </w:r>
          </w:p>
          <w:p w14:paraId="5A085696" w14:textId="0DE2131B" w:rsidR="00213F48" w:rsidRPr="00566CB0" w:rsidRDefault="00213F48" w:rsidP="00213F48">
            <w:pPr>
              <w:spacing w:after="0" w:line="240" w:lineRule="auto"/>
              <w:jc w:val="both"/>
              <w:rPr>
                <w:rFonts w:ascii="Times New Roman" w:eastAsia="SimSun" w:hAnsi="Times New Roman"/>
                <w:b/>
                <w:bCs/>
                <w:iCs/>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0CEE958E" w14:textId="10EE1684"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Metode audiovizuale (PowerPoint, YouTube),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37EC32FE"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p>
        </w:tc>
      </w:tr>
      <w:tr w:rsidR="00213F48" w:rsidRPr="00D11504" w14:paraId="6F18C546"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31A2A8E0" w14:textId="37E8E145" w:rsidR="00684A00" w:rsidRPr="00566CB0" w:rsidRDefault="00684A00" w:rsidP="00684A00">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w:t>
            </w:r>
            <w:r w:rsidR="00A56EA5">
              <w:rPr>
                <w:rFonts w:ascii="Times New Roman" w:eastAsia="SimSun" w:hAnsi="Times New Roman"/>
                <w:b/>
                <w:bCs/>
                <w:sz w:val="20"/>
                <w:szCs w:val="20"/>
                <w:lang w:val="ro-RO" w:eastAsia="zh-CN"/>
              </w:rPr>
              <w:t>5</w:t>
            </w:r>
            <w:r w:rsidR="00213F48" w:rsidRPr="00566CB0">
              <w:rPr>
                <w:rFonts w:ascii="Times New Roman" w:eastAsia="SimSun" w:hAnsi="Times New Roman"/>
                <w:b/>
                <w:bCs/>
                <w:sz w:val="20"/>
                <w:szCs w:val="20"/>
                <w:lang w:val="ro-RO" w:eastAsia="zh-CN"/>
              </w:rPr>
              <w:t xml:space="preserve">: </w:t>
            </w:r>
            <w:r w:rsidRPr="00566CB0">
              <w:rPr>
                <w:rFonts w:ascii="Times New Roman" w:eastAsia="SimSun" w:hAnsi="Times New Roman"/>
                <w:sz w:val="20"/>
                <w:szCs w:val="20"/>
                <w:lang w:val="ro-RO" w:eastAsia="zh-CN"/>
              </w:rPr>
              <w:t>Jocuri de observație și exerciții de scriere creativă: formele scurte (I: aforismul, maxima, dictonul)</w:t>
            </w:r>
          </w:p>
          <w:p w14:paraId="453516A4" w14:textId="2259E589" w:rsidR="00213F48" w:rsidRPr="00566CB0" w:rsidRDefault="00684A00"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w:t>
            </w:r>
            <w:r w:rsidR="00213F48" w:rsidRPr="00566CB0">
              <w:rPr>
                <w:rFonts w:ascii="Times New Roman" w:eastAsia="SimSun" w:hAnsi="Times New Roman"/>
                <w:sz w:val="20"/>
                <w:szCs w:val="20"/>
                <w:lang w:val="ro-RO" w:eastAsia="zh-CN"/>
              </w:rPr>
              <w:t>a</w:t>
            </w:r>
            <w:r w:rsidRPr="00566CB0">
              <w:rPr>
                <w:rFonts w:ascii="Times New Roman" w:eastAsia="SimSun" w:hAnsi="Times New Roman"/>
                <w:sz w:val="20"/>
                <w:szCs w:val="20"/>
                <w:lang w:val="ro-RO" w:eastAsia="zh-CN"/>
              </w:rPr>
              <w:t>f</w:t>
            </w:r>
            <w:r w:rsidR="00213F48" w:rsidRPr="00566CB0">
              <w:rPr>
                <w:rFonts w:ascii="Times New Roman" w:eastAsia="SimSun" w:hAnsi="Times New Roman"/>
                <w:sz w:val="20"/>
                <w:szCs w:val="20"/>
                <w:lang w:val="ro-RO" w:eastAsia="zh-CN"/>
              </w:rPr>
              <w:t>orism, maxim</w:t>
            </w:r>
            <w:r w:rsidRPr="00566CB0">
              <w:rPr>
                <w:rFonts w:ascii="Times New Roman" w:eastAsia="SimSun" w:hAnsi="Times New Roman"/>
                <w:sz w:val="20"/>
                <w:szCs w:val="20"/>
                <w:lang w:val="ro-RO" w:eastAsia="zh-CN"/>
              </w:rPr>
              <w:t>ă</w:t>
            </w:r>
            <w:r w:rsidR="00213F48" w:rsidRPr="00566CB0">
              <w:rPr>
                <w:rFonts w:ascii="Times New Roman" w:eastAsia="SimSun" w:hAnsi="Times New Roman"/>
                <w:sz w:val="20"/>
                <w:szCs w:val="20"/>
                <w:lang w:val="ro-RO" w:eastAsia="zh-CN"/>
              </w:rPr>
              <w:t xml:space="preserve">, </w:t>
            </w:r>
            <w:r w:rsidRPr="00566CB0">
              <w:rPr>
                <w:rFonts w:ascii="Times New Roman" w:eastAsia="SimSun" w:hAnsi="Times New Roman"/>
                <w:sz w:val="20"/>
                <w:szCs w:val="20"/>
                <w:lang w:val="ro-RO" w:eastAsia="zh-CN"/>
              </w:rPr>
              <w:t xml:space="preserve">adevăr </w:t>
            </w:r>
            <w:r w:rsidR="00213F48" w:rsidRPr="00566CB0">
              <w:rPr>
                <w:rFonts w:ascii="Times New Roman" w:eastAsia="SimSun" w:hAnsi="Times New Roman"/>
                <w:sz w:val="20"/>
                <w:szCs w:val="20"/>
                <w:lang w:val="ro-RO" w:eastAsia="zh-CN"/>
              </w:rPr>
              <w:t>univer</w:t>
            </w:r>
            <w:r w:rsidRPr="00566CB0">
              <w:rPr>
                <w:rFonts w:ascii="Times New Roman" w:eastAsia="SimSun" w:hAnsi="Times New Roman"/>
                <w:sz w:val="20"/>
                <w:szCs w:val="20"/>
                <w:lang w:val="ro-RO" w:eastAsia="zh-CN"/>
              </w:rPr>
              <w:t>sal</w:t>
            </w:r>
            <w:r w:rsidR="00213F48" w:rsidRPr="00566CB0">
              <w:rPr>
                <w:rFonts w:ascii="Times New Roman" w:eastAsia="SimSun" w:hAnsi="Times New Roman"/>
                <w:sz w:val="20"/>
                <w:szCs w:val="20"/>
                <w:lang w:val="ro-RO" w:eastAsia="zh-CN"/>
              </w:rPr>
              <w:t xml:space="preserve">, </w:t>
            </w:r>
            <w:r w:rsidRPr="00566CB0">
              <w:rPr>
                <w:rFonts w:ascii="Times New Roman" w:eastAsia="SimSun" w:hAnsi="Times New Roman"/>
                <w:sz w:val="20"/>
                <w:szCs w:val="20"/>
                <w:lang w:val="ro-RO" w:eastAsia="zh-CN"/>
              </w:rPr>
              <w:t xml:space="preserve">scriitor </w:t>
            </w:r>
            <w:r w:rsidR="00213F48" w:rsidRPr="00566CB0">
              <w:rPr>
                <w:rFonts w:ascii="Times New Roman" w:eastAsia="SimSun" w:hAnsi="Times New Roman"/>
                <w:sz w:val="20"/>
                <w:szCs w:val="20"/>
                <w:lang w:val="ro-RO" w:eastAsia="zh-CN"/>
              </w:rPr>
              <w:t xml:space="preserve">moralist, </w:t>
            </w:r>
            <w:r w:rsidR="00213F48" w:rsidRPr="00566CB0">
              <w:rPr>
                <w:rFonts w:ascii="Times New Roman" w:eastAsia="SimSun" w:hAnsi="Times New Roman"/>
                <w:i/>
                <w:iCs/>
                <w:sz w:val="20"/>
                <w:szCs w:val="20"/>
                <w:lang w:val="ro-RO" w:eastAsia="zh-CN"/>
              </w:rPr>
              <w:t>influencer</w:t>
            </w:r>
          </w:p>
          <w:p w14:paraId="361E2609" w14:textId="35342AC0" w:rsidR="00213F48" w:rsidRPr="00566CB0" w:rsidRDefault="00213F48" w:rsidP="00213F48">
            <w:pPr>
              <w:spacing w:after="0" w:line="240" w:lineRule="auto"/>
              <w:jc w:val="both"/>
              <w:rPr>
                <w:rFonts w:ascii="Times New Roman" w:eastAsia="SimSun" w:hAnsi="Times New Roman"/>
                <w:bCs/>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3DA5F68B" w14:textId="292E64CC"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Metode audiovizuale (PowerPoint, YouTube</w:t>
            </w:r>
            <w:r w:rsidR="00A70256" w:rsidRPr="00566CB0">
              <w:rPr>
                <w:rFonts w:ascii="Times New Roman" w:eastAsia="Times New Roman" w:hAnsi="Times New Roman"/>
                <w:sz w:val="20"/>
                <w:szCs w:val="20"/>
                <w:lang w:val="ro-RO"/>
              </w:rPr>
              <w:t xml:space="preserve">, Instagram, </w:t>
            </w:r>
            <w:r w:rsidR="00C2493C" w:rsidRPr="00566CB0">
              <w:rPr>
                <w:rFonts w:ascii="Times New Roman" w:eastAsia="Times New Roman" w:hAnsi="Times New Roman"/>
                <w:sz w:val="20"/>
                <w:szCs w:val="20"/>
                <w:lang w:val="ro-RO"/>
              </w:rPr>
              <w:t>TikTok</w:t>
            </w:r>
            <w:r w:rsidRPr="00566CB0">
              <w:rPr>
                <w:rFonts w:ascii="Times New Roman" w:eastAsia="Times New Roman" w:hAnsi="Times New Roman"/>
                <w:sz w:val="20"/>
                <w:szCs w:val="20"/>
                <w:lang w:val="ro-RO"/>
              </w:rPr>
              <w:t>),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22F01315"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p>
        </w:tc>
      </w:tr>
      <w:tr w:rsidR="00213F48" w:rsidRPr="00D11504" w14:paraId="588FFABF"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5B67D22E" w14:textId="14D7644B" w:rsidR="00C64950" w:rsidRPr="00566CB0" w:rsidRDefault="00C64950" w:rsidP="00C64950">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w:t>
            </w:r>
            <w:r w:rsidR="00A56EA5">
              <w:rPr>
                <w:rFonts w:ascii="Times New Roman" w:eastAsia="SimSun" w:hAnsi="Times New Roman"/>
                <w:b/>
                <w:bCs/>
                <w:sz w:val="20"/>
                <w:szCs w:val="20"/>
                <w:lang w:val="ro-RO" w:eastAsia="zh-CN"/>
              </w:rPr>
              <w:t>6</w:t>
            </w:r>
            <w:r w:rsidR="00213F48" w:rsidRPr="00566CB0">
              <w:rPr>
                <w:rFonts w:ascii="Times New Roman" w:eastAsia="SimSun" w:hAnsi="Times New Roman"/>
                <w:b/>
                <w:bCs/>
                <w:sz w:val="20"/>
                <w:szCs w:val="20"/>
                <w:lang w:val="ro-RO" w:eastAsia="zh-CN"/>
              </w:rPr>
              <w:t xml:space="preserve">: </w:t>
            </w:r>
            <w:r w:rsidRPr="00566CB0">
              <w:rPr>
                <w:rFonts w:ascii="Times New Roman" w:eastAsia="SimSun" w:hAnsi="Times New Roman"/>
                <w:sz w:val="20"/>
                <w:szCs w:val="20"/>
                <w:lang w:val="ro-RO" w:eastAsia="zh-CN"/>
              </w:rPr>
              <w:t>Jocuri de observație și exerciții de scriere creativă: formele scurte (II: faptul divers, povest</w:t>
            </w:r>
            <w:r w:rsidR="001135D3" w:rsidRPr="00566CB0">
              <w:rPr>
                <w:rFonts w:ascii="Times New Roman" w:eastAsia="SimSun" w:hAnsi="Times New Roman"/>
                <w:sz w:val="20"/>
                <w:szCs w:val="20"/>
                <w:lang w:val="ro-RO" w:eastAsia="zh-CN"/>
              </w:rPr>
              <w:t xml:space="preserve">irea, </w:t>
            </w:r>
            <w:r w:rsidRPr="00566CB0">
              <w:rPr>
                <w:rFonts w:ascii="Times New Roman" w:eastAsia="SimSun" w:hAnsi="Times New Roman"/>
                <w:sz w:val="20"/>
                <w:szCs w:val="20"/>
                <w:lang w:val="ro-RO" w:eastAsia="zh-CN"/>
              </w:rPr>
              <w:t>basmul, nuvela)</w:t>
            </w:r>
          </w:p>
          <w:p w14:paraId="3BF951F2" w14:textId="18C4E281" w:rsidR="00213F48" w:rsidRPr="00566CB0" w:rsidRDefault="00C64950"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fapt divers, basm, </w:t>
            </w:r>
            <w:r w:rsidR="00213F48" w:rsidRPr="00566CB0">
              <w:rPr>
                <w:rFonts w:ascii="Times New Roman" w:eastAsia="SimSun" w:hAnsi="Times New Roman"/>
                <w:sz w:val="20"/>
                <w:szCs w:val="20"/>
                <w:lang w:val="ro-RO" w:eastAsia="zh-CN"/>
              </w:rPr>
              <w:t>nuve</w:t>
            </w:r>
            <w:r w:rsidRPr="00566CB0">
              <w:rPr>
                <w:rFonts w:ascii="Times New Roman" w:eastAsia="SimSun" w:hAnsi="Times New Roman"/>
                <w:sz w:val="20"/>
                <w:szCs w:val="20"/>
                <w:lang w:val="ro-RO" w:eastAsia="zh-CN"/>
              </w:rPr>
              <w:t>lă</w:t>
            </w:r>
            <w:r w:rsidR="00213F48" w:rsidRPr="00566CB0">
              <w:rPr>
                <w:rFonts w:ascii="Times New Roman" w:eastAsia="SimSun" w:hAnsi="Times New Roman"/>
                <w:sz w:val="20"/>
                <w:szCs w:val="20"/>
                <w:lang w:val="ro-RO" w:eastAsia="zh-CN"/>
              </w:rPr>
              <w:t>, efe</w:t>
            </w:r>
            <w:r w:rsidRPr="00566CB0">
              <w:rPr>
                <w:rFonts w:ascii="Times New Roman" w:eastAsia="SimSun" w:hAnsi="Times New Roman"/>
                <w:sz w:val="20"/>
                <w:szCs w:val="20"/>
                <w:lang w:val="ro-RO" w:eastAsia="zh-CN"/>
              </w:rPr>
              <w:t>c</w:t>
            </w:r>
            <w:r w:rsidR="00213F48" w:rsidRPr="00566CB0">
              <w:rPr>
                <w:rFonts w:ascii="Times New Roman" w:eastAsia="SimSun" w:hAnsi="Times New Roman"/>
                <w:sz w:val="20"/>
                <w:szCs w:val="20"/>
                <w:lang w:val="ro-RO" w:eastAsia="zh-CN"/>
              </w:rPr>
              <w:t>t</w:t>
            </w:r>
            <w:r w:rsidRPr="00566CB0">
              <w:rPr>
                <w:rFonts w:ascii="Times New Roman" w:eastAsia="SimSun" w:hAnsi="Times New Roman"/>
                <w:sz w:val="20"/>
                <w:szCs w:val="20"/>
                <w:lang w:val="ro-RO" w:eastAsia="zh-CN"/>
              </w:rPr>
              <w:t xml:space="preserve"> de </w:t>
            </w:r>
            <w:r w:rsidR="00213F48" w:rsidRPr="00566CB0">
              <w:rPr>
                <w:rFonts w:ascii="Times New Roman" w:eastAsia="SimSun" w:hAnsi="Times New Roman"/>
                <w:sz w:val="20"/>
                <w:szCs w:val="20"/>
                <w:lang w:val="ro-RO" w:eastAsia="zh-CN"/>
              </w:rPr>
              <w:t>persona</w:t>
            </w:r>
            <w:r w:rsidRPr="00566CB0">
              <w:rPr>
                <w:rFonts w:ascii="Times New Roman" w:eastAsia="SimSun" w:hAnsi="Times New Roman"/>
                <w:sz w:val="20"/>
                <w:szCs w:val="20"/>
                <w:lang w:val="ro-RO" w:eastAsia="zh-CN"/>
              </w:rPr>
              <w:t>j</w:t>
            </w:r>
            <w:r w:rsidR="00213F48" w:rsidRPr="00566CB0">
              <w:rPr>
                <w:rFonts w:ascii="Times New Roman" w:eastAsia="SimSun" w:hAnsi="Times New Roman"/>
                <w:sz w:val="20"/>
                <w:szCs w:val="20"/>
                <w:lang w:val="ro-RO" w:eastAsia="zh-CN"/>
              </w:rPr>
              <w:t>, ac</w:t>
            </w:r>
            <w:r w:rsidRPr="00566CB0">
              <w:rPr>
                <w:rFonts w:ascii="Times New Roman" w:eastAsia="SimSun" w:hAnsi="Times New Roman"/>
                <w:sz w:val="20"/>
                <w:szCs w:val="20"/>
                <w:lang w:val="ro-RO" w:eastAsia="zh-CN"/>
              </w:rPr>
              <w:t xml:space="preserve">țiune </w:t>
            </w:r>
            <w:r w:rsidR="00213F48" w:rsidRPr="00566CB0">
              <w:rPr>
                <w:rFonts w:ascii="Times New Roman" w:eastAsia="SimSun" w:hAnsi="Times New Roman"/>
                <w:sz w:val="20"/>
                <w:szCs w:val="20"/>
                <w:lang w:val="ro-RO" w:eastAsia="zh-CN"/>
              </w:rPr>
              <w:t>narativ</w:t>
            </w:r>
            <w:r w:rsidRPr="00566CB0">
              <w:rPr>
                <w:rFonts w:ascii="Times New Roman" w:eastAsia="SimSun" w:hAnsi="Times New Roman"/>
                <w:sz w:val="20"/>
                <w:szCs w:val="20"/>
                <w:lang w:val="ro-RO" w:eastAsia="zh-CN"/>
              </w:rPr>
              <w:t>ă</w:t>
            </w:r>
          </w:p>
          <w:p w14:paraId="6A36DB9A" w14:textId="77376065" w:rsidR="00213F48" w:rsidRPr="00566CB0" w:rsidRDefault="00213F48" w:rsidP="00213F48">
            <w:pPr>
              <w:spacing w:after="0" w:line="240" w:lineRule="auto"/>
              <w:jc w:val="both"/>
              <w:rPr>
                <w:rFonts w:ascii="Times New Roman" w:eastAsia="SimSun" w:hAnsi="Times New Roman"/>
                <w:b/>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559391FD" w14:textId="0D933B61"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Metode audiovizuale (PowerPoint, YouTube),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19547818"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p>
        </w:tc>
      </w:tr>
      <w:tr w:rsidR="00213F48" w:rsidRPr="00D11504" w14:paraId="72627A00"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6BD1AD82" w14:textId="02884F8D" w:rsidR="00213F48" w:rsidRPr="00566CB0" w:rsidRDefault="00486FD4" w:rsidP="00213F48">
            <w:pPr>
              <w:spacing w:after="0" w:line="240" w:lineRule="auto"/>
              <w:jc w:val="both"/>
              <w:rPr>
                <w:rFonts w:ascii="Times New Roman" w:hAnsi="Times New Roman"/>
                <w:sz w:val="20"/>
                <w:szCs w:val="20"/>
                <w:lang w:val="ro-RO"/>
              </w:rPr>
            </w:pPr>
            <w:r w:rsidRPr="00566CB0">
              <w:rPr>
                <w:rFonts w:ascii="Times New Roman" w:eastAsia="SimSun" w:hAnsi="Times New Roman"/>
                <w:b/>
                <w:bCs/>
                <w:sz w:val="20"/>
                <w:szCs w:val="20"/>
                <w:lang w:val="ro-RO" w:eastAsia="zh-CN"/>
              </w:rPr>
              <w:t>CP</w:t>
            </w:r>
            <w:r w:rsidR="00A56EA5">
              <w:rPr>
                <w:rFonts w:ascii="Times New Roman" w:eastAsia="SimSun" w:hAnsi="Times New Roman"/>
                <w:b/>
                <w:bCs/>
                <w:sz w:val="20"/>
                <w:szCs w:val="20"/>
                <w:lang w:val="ro-RO" w:eastAsia="zh-CN"/>
              </w:rPr>
              <w:t>7</w:t>
            </w:r>
            <w:r w:rsidR="00213F48" w:rsidRPr="00566CB0">
              <w:rPr>
                <w:rFonts w:ascii="Times New Roman" w:eastAsia="SimSun" w:hAnsi="Times New Roman"/>
                <w:b/>
                <w:bCs/>
                <w:sz w:val="20"/>
                <w:szCs w:val="20"/>
                <w:lang w:val="ro-RO" w:eastAsia="zh-CN"/>
              </w:rPr>
              <w:t xml:space="preserve">: </w:t>
            </w:r>
            <w:r w:rsidR="00213F48" w:rsidRPr="00566CB0">
              <w:rPr>
                <w:rFonts w:ascii="Times New Roman" w:eastAsia="SimSun" w:hAnsi="Times New Roman"/>
                <w:sz w:val="20"/>
                <w:szCs w:val="20"/>
                <w:lang w:val="ro-RO" w:eastAsia="zh-CN"/>
              </w:rPr>
              <w:t>Bilan</w:t>
            </w:r>
            <w:r w:rsidR="009B6536" w:rsidRPr="00566CB0">
              <w:rPr>
                <w:rFonts w:ascii="Times New Roman" w:eastAsia="SimSun" w:hAnsi="Times New Roman"/>
                <w:sz w:val="20"/>
                <w:szCs w:val="20"/>
                <w:lang w:val="ro-RO" w:eastAsia="zh-CN"/>
              </w:rPr>
              <w:t>ț parțial</w:t>
            </w:r>
            <w:r w:rsidR="00213F48" w:rsidRPr="00566CB0">
              <w:rPr>
                <w:rFonts w:ascii="Times New Roman" w:eastAsia="SimSun" w:hAnsi="Times New Roman"/>
                <w:sz w:val="20"/>
                <w:szCs w:val="20"/>
                <w:lang w:val="ro-RO" w:eastAsia="zh-CN"/>
              </w:rPr>
              <w:t xml:space="preserve"> </w:t>
            </w:r>
            <w:r w:rsidR="009B6536" w:rsidRPr="00566CB0">
              <w:rPr>
                <w:rFonts w:ascii="Times New Roman" w:eastAsia="SimSun" w:hAnsi="Times New Roman"/>
                <w:sz w:val="20"/>
                <w:szCs w:val="20"/>
                <w:lang w:val="ro-RO" w:eastAsia="zh-CN"/>
              </w:rPr>
              <w:t>la finalul primului modul</w:t>
            </w:r>
            <w:r w:rsidR="00213F48" w:rsidRPr="00566CB0">
              <w:rPr>
                <w:rFonts w:ascii="Times New Roman" w:eastAsia="SimSun" w:hAnsi="Times New Roman"/>
                <w:sz w:val="20"/>
                <w:szCs w:val="20"/>
                <w:lang w:val="ro-RO" w:eastAsia="zh-CN"/>
              </w:rPr>
              <w:t>:</w:t>
            </w:r>
            <w:r w:rsidR="00213F48" w:rsidRPr="00566CB0">
              <w:rPr>
                <w:rFonts w:ascii="Times New Roman" w:eastAsia="SimSun" w:hAnsi="Times New Roman"/>
                <w:b/>
                <w:bCs/>
                <w:sz w:val="20"/>
                <w:szCs w:val="20"/>
                <w:lang w:val="ro-RO" w:eastAsia="zh-CN"/>
              </w:rPr>
              <w:t xml:space="preserve"> </w:t>
            </w:r>
            <w:r w:rsidR="00213F48" w:rsidRPr="00566CB0">
              <w:rPr>
                <w:rFonts w:ascii="Times New Roman" w:eastAsia="SimSun" w:hAnsi="Times New Roman"/>
                <w:sz w:val="20"/>
                <w:szCs w:val="20"/>
                <w:lang w:val="ro-RO" w:eastAsia="zh-CN"/>
              </w:rPr>
              <w:t>lectur</w:t>
            </w:r>
            <w:r w:rsidR="009B6536" w:rsidRPr="00566CB0">
              <w:rPr>
                <w:rFonts w:ascii="Times New Roman" w:eastAsia="SimSun" w:hAnsi="Times New Roman"/>
                <w:sz w:val="20"/>
                <w:szCs w:val="20"/>
                <w:lang w:val="ro-RO" w:eastAsia="zh-CN"/>
              </w:rPr>
              <w:t>i comentate ale producțiilor scrise realizate de către s</w:t>
            </w:r>
            <w:r w:rsidR="00213F48" w:rsidRPr="00566CB0">
              <w:rPr>
                <w:rFonts w:ascii="Times New Roman" w:eastAsia="SimSun" w:hAnsi="Times New Roman"/>
                <w:sz w:val="20"/>
                <w:szCs w:val="20"/>
                <w:lang w:val="ro-RO" w:eastAsia="zh-CN"/>
              </w:rPr>
              <w:t>tud</w:t>
            </w:r>
            <w:r w:rsidR="009B6536" w:rsidRPr="00566CB0">
              <w:rPr>
                <w:rFonts w:ascii="Times New Roman" w:eastAsia="SimSun" w:hAnsi="Times New Roman"/>
                <w:sz w:val="20"/>
                <w:szCs w:val="20"/>
                <w:lang w:val="ro-RO" w:eastAsia="zh-CN"/>
              </w:rPr>
              <w:t>enți</w:t>
            </w:r>
          </w:p>
          <w:p w14:paraId="65FA3542" w14:textId="6D4501A7" w:rsidR="00213F48" w:rsidRPr="00566CB0" w:rsidRDefault="009B6536"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w:t>
            </w:r>
            <w:r w:rsidR="00213F48" w:rsidRPr="00566CB0">
              <w:rPr>
                <w:rFonts w:ascii="Times New Roman" w:eastAsia="SimSun" w:hAnsi="Times New Roman"/>
                <w:sz w:val="20"/>
                <w:szCs w:val="20"/>
                <w:lang w:val="ro-RO" w:eastAsia="zh-CN"/>
              </w:rPr>
              <w:t>lectur</w:t>
            </w:r>
            <w:r w:rsidRPr="00566CB0">
              <w:rPr>
                <w:rFonts w:ascii="Times New Roman" w:eastAsia="SimSun" w:hAnsi="Times New Roman"/>
                <w:sz w:val="20"/>
                <w:szCs w:val="20"/>
                <w:lang w:val="ro-RO" w:eastAsia="zh-CN"/>
              </w:rPr>
              <w:t>ă</w:t>
            </w:r>
            <w:r w:rsidR="00213F48" w:rsidRPr="00566CB0">
              <w:rPr>
                <w:rFonts w:ascii="Times New Roman" w:eastAsia="SimSun" w:hAnsi="Times New Roman"/>
                <w:sz w:val="20"/>
                <w:szCs w:val="20"/>
                <w:lang w:val="ro-RO" w:eastAsia="zh-CN"/>
              </w:rPr>
              <w:t xml:space="preserve"> coment</w:t>
            </w:r>
            <w:r w:rsidRPr="00566CB0">
              <w:rPr>
                <w:rFonts w:ascii="Times New Roman" w:eastAsia="SimSun" w:hAnsi="Times New Roman"/>
                <w:sz w:val="20"/>
                <w:szCs w:val="20"/>
                <w:lang w:val="ro-RO" w:eastAsia="zh-CN"/>
              </w:rPr>
              <w:t>ată</w:t>
            </w:r>
            <w:r w:rsidR="00213F48" w:rsidRPr="00566CB0">
              <w:rPr>
                <w:rFonts w:ascii="Times New Roman" w:eastAsia="SimSun" w:hAnsi="Times New Roman"/>
                <w:sz w:val="20"/>
                <w:szCs w:val="20"/>
                <w:lang w:val="ro-RO" w:eastAsia="zh-CN"/>
              </w:rPr>
              <w:t>, criti</w:t>
            </w:r>
            <w:r w:rsidRPr="00566CB0">
              <w:rPr>
                <w:rFonts w:ascii="Times New Roman" w:eastAsia="SimSun" w:hAnsi="Times New Roman"/>
                <w:sz w:val="20"/>
                <w:szCs w:val="20"/>
                <w:lang w:val="ro-RO" w:eastAsia="zh-CN"/>
              </w:rPr>
              <w:t>că</w:t>
            </w:r>
            <w:r w:rsidR="00213F48" w:rsidRPr="00566CB0">
              <w:rPr>
                <w:rFonts w:ascii="Times New Roman" w:eastAsia="SimSun" w:hAnsi="Times New Roman"/>
                <w:sz w:val="20"/>
                <w:szCs w:val="20"/>
                <w:lang w:val="ro-RO" w:eastAsia="zh-CN"/>
              </w:rPr>
              <w:t>, autocriti</w:t>
            </w:r>
            <w:r w:rsidRPr="00566CB0">
              <w:rPr>
                <w:rFonts w:ascii="Times New Roman" w:eastAsia="SimSun" w:hAnsi="Times New Roman"/>
                <w:sz w:val="20"/>
                <w:szCs w:val="20"/>
                <w:lang w:val="ro-RO" w:eastAsia="zh-CN"/>
              </w:rPr>
              <w:t>că</w:t>
            </w:r>
          </w:p>
          <w:p w14:paraId="7E602338" w14:textId="59FA2105" w:rsidR="00213F48" w:rsidRPr="00566CB0" w:rsidRDefault="00213F48" w:rsidP="00213F48">
            <w:pPr>
              <w:spacing w:after="0" w:line="240" w:lineRule="auto"/>
              <w:jc w:val="both"/>
              <w:rPr>
                <w:rFonts w:ascii="Times New Roman" w:eastAsia="SimSun" w:hAnsi="Times New Roman"/>
                <w:b/>
                <w:bCs/>
                <w:iCs/>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49340D9C" w14:textId="5FB8962B"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Metode audiovizuale (PowerPoint, YouTube),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6CFAF3A9"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p>
        </w:tc>
      </w:tr>
      <w:tr w:rsidR="00213F48" w:rsidRPr="00D11504" w14:paraId="16B4108E"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733214AE" w14:textId="0A5FC56F" w:rsidR="00486FD4" w:rsidRPr="00566CB0" w:rsidRDefault="00486FD4" w:rsidP="00486FD4">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w:t>
            </w:r>
            <w:r w:rsidR="00A56EA5">
              <w:rPr>
                <w:rFonts w:ascii="Times New Roman" w:eastAsia="SimSun" w:hAnsi="Times New Roman"/>
                <w:b/>
                <w:bCs/>
                <w:sz w:val="20"/>
                <w:szCs w:val="20"/>
                <w:lang w:val="ro-RO" w:eastAsia="zh-CN"/>
              </w:rPr>
              <w:t>8</w:t>
            </w:r>
            <w:r w:rsidR="00213F48" w:rsidRPr="00566CB0">
              <w:rPr>
                <w:rFonts w:ascii="Times New Roman" w:eastAsia="SimSun" w:hAnsi="Times New Roman"/>
                <w:b/>
                <w:bCs/>
                <w:sz w:val="20"/>
                <w:szCs w:val="20"/>
                <w:lang w:val="ro-RO" w:eastAsia="zh-CN"/>
              </w:rPr>
              <w:t xml:space="preserve">: </w:t>
            </w:r>
            <w:r w:rsidRPr="00566CB0">
              <w:rPr>
                <w:rFonts w:ascii="Times New Roman" w:eastAsia="SimSun" w:hAnsi="Times New Roman"/>
                <w:sz w:val="20"/>
                <w:szCs w:val="20"/>
                <w:lang w:val="ro-RO" w:eastAsia="zh-CN"/>
              </w:rPr>
              <w:t>Jocuri de observație și exerciții de scriere creativă: discursul poetic (I: formele poetice fixe: sonetul și haiku-ul)</w:t>
            </w:r>
          </w:p>
          <w:p w14:paraId="6C59D533" w14:textId="65D486D4" w:rsidR="00213F48" w:rsidRPr="00566CB0" w:rsidRDefault="00486FD4" w:rsidP="00486FD4">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w:t>
            </w:r>
            <w:r w:rsidR="00213F48" w:rsidRPr="00566CB0">
              <w:rPr>
                <w:rFonts w:ascii="Times New Roman" w:eastAsia="SimSun" w:hAnsi="Times New Roman"/>
                <w:sz w:val="20"/>
                <w:szCs w:val="20"/>
                <w:lang w:val="ro-RO" w:eastAsia="zh-CN"/>
              </w:rPr>
              <w:t xml:space="preserve"> form</w:t>
            </w:r>
            <w:r w:rsidRPr="00566CB0">
              <w:rPr>
                <w:rFonts w:ascii="Times New Roman" w:eastAsia="SimSun" w:hAnsi="Times New Roman"/>
                <w:sz w:val="20"/>
                <w:szCs w:val="20"/>
                <w:lang w:val="ro-RO" w:eastAsia="zh-CN"/>
              </w:rPr>
              <w:t>ă</w:t>
            </w:r>
            <w:r w:rsidR="00213F48" w:rsidRPr="00566CB0">
              <w:rPr>
                <w:rFonts w:ascii="Times New Roman" w:eastAsia="SimSun" w:hAnsi="Times New Roman"/>
                <w:sz w:val="20"/>
                <w:szCs w:val="20"/>
                <w:lang w:val="ro-RO" w:eastAsia="zh-CN"/>
              </w:rPr>
              <w:t xml:space="preserve"> fix</w:t>
            </w:r>
            <w:r w:rsidRPr="00566CB0">
              <w:rPr>
                <w:rFonts w:ascii="Times New Roman" w:eastAsia="SimSun" w:hAnsi="Times New Roman"/>
                <w:sz w:val="20"/>
                <w:szCs w:val="20"/>
                <w:lang w:val="ro-RO" w:eastAsia="zh-CN"/>
              </w:rPr>
              <w:t>ă</w:t>
            </w:r>
            <w:r w:rsidR="00213F48" w:rsidRPr="00566CB0">
              <w:rPr>
                <w:rFonts w:ascii="Times New Roman" w:eastAsia="SimSun" w:hAnsi="Times New Roman"/>
                <w:sz w:val="20"/>
                <w:szCs w:val="20"/>
                <w:lang w:val="ro-RO" w:eastAsia="zh-CN"/>
              </w:rPr>
              <w:t>, con</w:t>
            </w:r>
            <w:r w:rsidRPr="00566CB0">
              <w:rPr>
                <w:rFonts w:ascii="Times New Roman" w:eastAsia="SimSun" w:hAnsi="Times New Roman"/>
                <w:sz w:val="20"/>
                <w:szCs w:val="20"/>
                <w:lang w:val="ro-RO" w:eastAsia="zh-CN"/>
              </w:rPr>
              <w:t>strângere</w:t>
            </w:r>
            <w:r w:rsidR="00213F48" w:rsidRPr="00566CB0">
              <w:rPr>
                <w:rFonts w:ascii="Times New Roman" w:eastAsia="SimSun" w:hAnsi="Times New Roman"/>
                <w:sz w:val="20"/>
                <w:szCs w:val="20"/>
                <w:lang w:val="ro-RO" w:eastAsia="zh-CN"/>
              </w:rPr>
              <w:t>, sonet, ha</w:t>
            </w:r>
            <w:r w:rsidRPr="00566CB0">
              <w:rPr>
                <w:rFonts w:ascii="Times New Roman" w:eastAsia="SimSun" w:hAnsi="Times New Roman"/>
                <w:sz w:val="20"/>
                <w:szCs w:val="20"/>
                <w:lang w:val="ro-RO" w:eastAsia="zh-CN"/>
              </w:rPr>
              <w:t>i</w:t>
            </w:r>
            <w:r w:rsidR="00213F48" w:rsidRPr="00566CB0">
              <w:rPr>
                <w:rFonts w:ascii="Times New Roman" w:eastAsia="SimSun" w:hAnsi="Times New Roman"/>
                <w:sz w:val="20"/>
                <w:szCs w:val="20"/>
                <w:lang w:val="ro-RO" w:eastAsia="zh-CN"/>
              </w:rPr>
              <w:t xml:space="preserve">ku </w:t>
            </w:r>
          </w:p>
          <w:p w14:paraId="64E3F5A3" w14:textId="295EDA99" w:rsidR="00213F48" w:rsidRPr="00566CB0" w:rsidRDefault="00213F48" w:rsidP="00213F48">
            <w:pPr>
              <w:spacing w:after="0" w:line="240" w:lineRule="auto"/>
              <w:jc w:val="both"/>
              <w:rPr>
                <w:rFonts w:ascii="Times New Roman" w:eastAsia="SimSun" w:hAnsi="Times New Roman"/>
                <w:b/>
                <w:bCs/>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18536042" w14:textId="07924149"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Metode audiovizuale (PowerPoint, YouTube, Facebook),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51A088FC"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 xml:space="preserve"> </w:t>
            </w:r>
          </w:p>
        </w:tc>
      </w:tr>
      <w:tr w:rsidR="00213F48" w:rsidRPr="00D11504" w14:paraId="05C896B8"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4731A1B6" w14:textId="21FA9055" w:rsidR="00486FD4" w:rsidRPr="00566CB0" w:rsidRDefault="00486FD4" w:rsidP="00486FD4">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w:t>
            </w:r>
            <w:r w:rsidR="00A56EA5">
              <w:rPr>
                <w:rFonts w:ascii="Times New Roman" w:eastAsia="SimSun" w:hAnsi="Times New Roman"/>
                <w:b/>
                <w:bCs/>
                <w:sz w:val="20"/>
                <w:szCs w:val="20"/>
                <w:lang w:val="ro-RO" w:eastAsia="zh-CN"/>
              </w:rPr>
              <w:t>9</w:t>
            </w:r>
            <w:r w:rsidR="00213F48" w:rsidRPr="00566CB0">
              <w:rPr>
                <w:rFonts w:ascii="Times New Roman" w:eastAsia="SimSun" w:hAnsi="Times New Roman"/>
                <w:b/>
                <w:bCs/>
                <w:sz w:val="20"/>
                <w:szCs w:val="20"/>
                <w:lang w:val="ro-RO" w:eastAsia="zh-CN"/>
              </w:rPr>
              <w:t xml:space="preserve">: </w:t>
            </w:r>
            <w:r w:rsidRPr="00566CB0">
              <w:rPr>
                <w:rFonts w:ascii="Times New Roman" w:eastAsia="SimSun" w:hAnsi="Times New Roman"/>
                <w:sz w:val="20"/>
                <w:szCs w:val="20"/>
                <w:lang w:val="ro-RO" w:eastAsia="zh-CN"/>
              </w:rPr>
              <w:t>Jocuri de observație și exerciții de scriere creativă: discursul poetic (II: formele poetice actuale: poezia 2.0)</w:t>
            </w:r>
          </w:p>
          <w:p w14:paraId="16555886" w14:textId="2F0B0E77" w:rsidR="00213F48" w:rsidRPr="00566CB0" w:rsidRDefault="00486FD4"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w:t>
            </w:r>
            <w:r w:rsidR="00213F48" w:rsidRPr="00566CB0">
              <w:rPr>
                <w:rFonts w:ascii="Times New Roman" w:eastAsia="SimSun" w:hAnsi="Times New Roman"/>
                <w:sz w:val="20"/>
                <w:szCs w:val="20"/>
                <w:lang w:val="ro-RO" w:eastAsia="zh-CN"/>
              </w:rPr>
              <w:t>po</w:t>
            </w:r>
            <w:r w:rsidRPr="00566CB0">
              <w:rPr>
                <w:rFonts w:ascii="Times New Roman" w:eastAsia="SimSun" w:hAnsi="Times New Roman"/>
                <w:sz w:val="20"/>
                <w:szCs w:val="20"/>
                <w:lang w:val="ro-RO" w:eastAsia="zh-CN"/>
              </w:rPr>
              <w:t xml:space="preserve">ezie </w:t>
            </w:r>
            <w:r w:rsidR="00213F48" w:rsidRPr="00566CB0">
              <w:rPr>
                <w:rFonts w:ascii="Times New Roman" w:eastAsia="SimSun" w:hAnsi="Times New Roman"/>
                <w:sz w:val="20"/>
                <w:szCs w:val="20"/>
                <w:lang w:val="ro-RO" w:eastAsia="zh-CN"/>
              </w:rPr>
              <w:t>2.0, po</w:t>
            </w:r>
            <w:r w:rsidRPr="00566CB0">
              <w:rPr>
                <w:rFonts w:ascii="Times New Roman" w:eastAsia="SimSun" w:hAnsi="Times New Roman"/>
                <w:sz w:val="20"/>
                <w:szCs w:val="20"/>
                <w:lang w:val="ro-RO" w:eastAsia="zh-CN"/>
              </w:rPr>
              <w:t>ezie digitală</w:t>
            </w:r>
            <w:r w:rsidR="00213F48" w:rsidRPr="00566CB0">
              <w:rPr>
                <w:rFonts w:ascii="Times New Roman" w:eastAsia="SimSun" w:hAnsi="Times New Roman"/>
                <w:sz w:val="20"/>
                <w:szCs w:val="20"/>
                <w:lang w:val="ro-RO" w:eastAsia="zh-CN"/>
              </w:rPr>
              <w:t>, web, r</w:t>
            </w:r>
            <w:r w:rsidRPr="00566CB0">
              <w:rPr>
                <w:rFonts w:ascii="Times New Roman" w:eastAsia="SimSun" w:hAnsi="Times New Roman"/>
                <w:sz w:val="20"/>
                <w:szCs w:val="20"/>
                <w:lang w:val="ro-RO" w:eastAsia="zh-CN"/>
              </w:rPr>
              <w:t xml:space="preserve">ețele de </w:t>
            </w:r>
            <w:r w:rsidR="00213F48" w:rsidRPr="00566CB0">
              <w:rPr>
                <w:rFonts w:ascii="Times New Roman" w:eastAsia="SimSun" w:hAnsi="Times New Roman"/>
                <w:sz w:val="20"/>
                <w:szCs w:val="20"/>
                <w:lang w:val="ro-RO" w:eastAsia="zh-CN"/>
              </w:rPr>
              <w:t>socia</w:t>
            </w:r>
            <w:r w:rsidRPr="00566CB0">
              <w:rPr>
                <w:rFonts w:ascii="Times New Roman" w:eastAsia="SimSun" w:hAnsi="Times New Roman"/>
                <w:sz w:val="20"/>
                <w:szCs w:val="20"/>
                <w:lang w:val="ro-RO" w:eastAsia="zh-CN"/>
              </w:rPr>
              <w:t>lizare</w:t>
            </w:r>
          </w:p>
          <w:p w14:paraId="33FF8050" w14:textId="51B2A9B7" w:rsidR="00213F48" w:rsidRPr="00566CB0" w:rsidRDefault="00213F48" w:rsidP="00213F48">
            <w:pPr>
              <w:spacing w:after="0" w:line="240" w:lineRule="auto"/>
              <w:jc w:val="both"/>
              <w:rPr>
                <w:rFonts w:ascii="Times New Roman" w:eastAsia="SimSun" w:hAnsi="Times New Roman"/>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6BEA5CBE" w14:textId="45F04240"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Metode audiovizuale (PowerPoint, YouTube, Instagram, TikTok),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18F4E381"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p>
        </w:tc>
      </w:tr>
      <w:tr w:rsidR="00213F48" w:rsidRPr="00D11504" w14:paraId="4487BCC0"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3BAFC92E" w14:textId="54734FB0" w:rsidR="00213F48" w:rsidRPr="00566CB0" w:rsidRDefault="00486FD4"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w:t>
            </w:r>
            <w:r w:rsidR="00213F48" w:rsidRPr="00566CB0">
              <w:rPr>
                <w:rFonts w:ascii="Times New Roman" w:eastAsia="SimSun" w:hAnsi="Times New Roman"/>
                <w:b/>
                <w:bCs/>
                <w:sz w:val="20"/>
                <w:szCs w:val="20"/>
                <w:lang w:val="ro-RO" w:eastAsia="zh-CN"/>
              </w:rPr>
              <w:t>1</w:t>
            </w:r>
            <w:r w:rsidR="00A56EA5">
              <w:rPr>
                <w:rFonts w:ascii="Times New Roman" w:eastAsia="SimSun" w:hAnsi="Times New Roman"/>
                <w:b/>
                <w:bCs/>
                <w:sz w:val="20"/>
                <w:szCs w:val="20"/>
                <w:lang w:val="ro-RO" w:eastAsia="zh-CN"/>
              </w:rPr>
              <w:t>0</w:t>
            </w:r>
            <w:r w:rsidR="00213F48" w:rsidRPr="00566CB0">
              <w:rPr>
                <w:rFonts w:ascii="Times New Roman" w:eastAsia="SimSun" w:hAnsi="Times New Roman"/>
                <w:b/>
                <w:bCs/>
                <w:sz w:val="20"/>
                <w:szCs w:val="20"/>
                <w:lang w:val="ro-RO" w:eastAsia="zh-CN"/>
              </w:rPr>
              <w:t xml:space="preserve">: </w:t>
            </w:r>
            <w:r w:rsidR="001B7956" w:rsidRPr="00566CB0">
              <w:rPr>
                <w:rFonts w:ascii="Times New Roman" w:eastAsia="SimSun" w:hAnsi="Times New Roman"/>
                <w:sz w:val="20"/>
                <w:szCs w:val="20"/>
                <w:lang w:val="ro-RO" w:eastAsia="zh-CN"/>
              </w:rPr>
              <w:t>Jocuri de observație și exerciții de scriere creativă: formele multimodale (I: slam-ul)</w:t>
            </w:r>
          </w:p>
          <w:p w14:paraId="61C5B383" w14:textId="4417A4E3" w:rsidR="00213F48" w:rsidRPr="00566CB0" w:rsidRDefault="00486FD4"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w:t>
            </w:r>
            <w:r w:rsidR="00213F48" w:rsidRPr="00566CB0">
              <w:rPr>
                <w:rFonts w:ascii="Times New Roman" w:eastAsia="SimSun" w:hAnsi="Times New Roman"/>
                <w:sz w:val="20"/>
                <w:szCs w:val="20"/>
                <w:lang w:val="ro-RO" w:eastAsia="zh-CN"/>
              </w:rPr>
              <w:t>m</w:t>
            </w:r>
            <w:r w:rsidR="001B7956" w:rsidRPr="00566CB0">
              <w:rPr>
                <w:rFonts w:ascii="Times New Roman" w:eastAsia="SimSun" w:hAnsi="Times New Roman"/>
                <w:sz w:val="20"/>
                <w:szCs w:val="20"/>
                <w:lang w:val="ro-RO" w:eastAsia="zh-CN"/>
              </w:rPr>
              <w:t>e</w:t>
            </w:r>
            <w:r w:rsidR="00213F48" w:rsidRPr="00566CB0">
              <w:rPr>
                <w:rFonts w:ascii="Times New Roman" w:eastAsia="SimSun" w:hAnsi="Times New Roman"/>
                <w:sz w:val="20"/>
                <w:szCs w:val="20"/>
                <w:lang w:val="ro-RO" w:eastAsia="zh-CN"/>
              </w:rPr>
              <w:t xml:space="preserve">dia, forme </w:t>
            </w:r>
            <w:r w:rsidR="001B7956" w:rsidRPr="00566CB0">
              <w:rPr>
                <w:rFonts w:ascii="Times New Roman" w:eastAsia="SimSun" w:hAnsi="Times New Roman"/>
                <w:sz w:val="20"/>
                <w:szCs w:val="20"/>
                <w:lang w:val="ro-RO" w:eastAsia="zh-CN"/>
              </w:rPr>
              <w:t>multimodale</w:t>
            </w:r>
            <w:r w:rsidR="00213F48" w:rsidRPr="00566CB0">
              <w:rPr>
                <w:rFonts w:ascii="Times New Roman" w:eastAsia="SimSun" w:hAnsi="Times New Roman"/>
                <w:sz w:val="20"/>
                <w:szCs w:val="20"/>
                <w:lang w:val="ro-RO" w:eastAsia="zh-CN"/>
              </w:rPr>
              <w:t xml:space="preserve">, </w:t>
            </w:r>
            <w:r w:rsidR="001B7956" w:rsidRPr="00566CB0">
              <w:rPr>
                <w:rFonts w:ascii="Times New Roman" w:eastAsia="SimSun" w:hAnsi="Times New Roman"/>
                <w:sz w:val="20"/>
                <w:szCs w:val="20"/>
                <w:lang w:val="ro-RO" w:eastAsia="zh-CN"/>
              </w:rPr>
              <w:t>scriitură</w:t>
            </w:r>
            <w:r w:rsidR="00213F48" w:rsidRPr="00566CB0">
              <w:rPr>
                <w:rFonts w:ascii="Times New Roman" w:eastAsia="SimSun" w:hAnsi="Times New Roman"/>
                <w:sz w:val="20"/>
                <w:szCs w:val="20"/>
                <w:lang w:val="ro-RO" w:eastAsia="zh-CN"/>
              </w:rPr>
              <w:t>, mu</w:t>
            </w:r>
            <w:r w:rsidR="001B7956" w:rsidRPr="00566CB0">
              <w:rPr>
                <w:rFonts w:ascii="Times New Roman" w:eastAsia="SimSun" w:hAnsi="Times New Roman"/>
                <w:sz w:val="20"/>
                <w:szCs w:val="20"/>
                <w:lang w:val="ro-RO" w:eastAsia="zh-CN"/>
              </w:rPr>
              <w:t>zică</w:t>
            </w:r>
            <w:r w:rsidR="00213F48" w:rsidRPr="00566CB0">
              <w:rPr>
                <w:rFonts w:ascii="Times New Roman" w:eastAsia="SimSun" w:hAnsi="Times New Roman"/>
                <w:sz w:val="20"/>
                <w:szCs w:val="20"/>
                <w:lang w:val="ro-RO" w:eastAsia="zh-CN"/>
              </w:rPr>
              <w:t xml:space="preserve">, slam </w:t>
            </w:r>
          </w:p>
          <w:p w14:paraId="00FDD113" w14:textId="08D0573F" w:rsidR="00213F48" w:rsidRPr="00566CB0" w:rsidRDefault="00213F48" w:rsidP="00213F48">
            <w:pPr>
              <w:spacing w:after="0" w:line="240" w:lineRule="auto"/>
              <w:jc w:val="both"/>
              <w:rPr>
                <w:rFonts w:ascii="Times New Roman" w:eastAsia="SimSun" w:hAnsi="Times New Roman"/>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244A6FA4" w14:textId="4CB4C18C"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lang w:val="ro-RO"/>
              </w:rPr>
            </w:pPr>
            <w:r w:rsidRPr="00566CB0">
              <w:rPr>
                <w:rFonts w:ascii="Times New Roman" w:eastAsia="Times New Roman" w:hAnsi="Times New Roman"/>
                <w:sz w:val="20"/>
                <w:szCs w:val="20"/>
                <w:lang w:val="ro-RO"/>
              </w:rPr>
              <w:t>Metode audiovizuale (PowerPoint, YouTube),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56A9A0B9"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p>
        </w:tc>
      </w:tr>
      <w:tr w:rsidR="00213F48" w:rsidRPr="00D11504" w14:paraId="57ACCB42"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473C2A09" w14:textId="2A944D49" w:rsidR="00213F48" w:rsidRPr="00566CB0" w:rsidRDefault="00486FD4" w:rsidP="001B7956">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b/>
                <w:bCs/>
                <w:sz w:val="20"/>
                <w:szCs w:val="20"/>
                <w:lang w:val="ro-RO" w:eastAsia="zh-CN"/>
              </w:rPr>
              <w:t>CP</w:t>
            </w:r>
            <w:r w:rsidR="00213F48" w:rsidRPr="00566CB0">
              <w:rPr>
                <w:rFonts w:ascii="Times New Roman" w:eastAsia="SimSun" w:hAnsi="Times New Roman"/>
                <w:b/>
                <w:bCs/>
                <w:sz w:val="20"/>
                <w:szCs w:val="20"/>
                <w:lang w:val="ro-RO" w:eastAsia="zh-CN"/>
              </w:rPr>
              <w:t>1</w:t>
            </w:r>
            <w:r w:rsidR="00A56EA5">
              <w:rPr>
                <w:rFonts w:ascii="Times New Roman" w:eastAsia="SimSun" w:hAnsi="Times New Roman"/>
                <w:b/>
                <w:bCs/>
                <w:sz w:val="20"/>
                <w:szCs w:val="20"/>
                <w:lang w:val="ro-RO" w:eastAsia="zh-CN"/>
              </w:rPr>
              <w:t>1</w:t>
            </w:r>
            <w:r w:rsidR="00213F48" w:rsidRPr="00566CB0">
              <w:rPr>
                <w:rFonts w:ascii="Times New Roman" w:eastAsia="SimSun" w:hAnsi="Times New Roman"/>
                <w:b/>
                <w:bCs/>
                <w:sz w:val="20"/>
                <w:szCs w:val="20"/>
                <w:lang w:val="ro-RO" w:eastAsia="zh-CN"/>
              </w:rPr>
              <w:t xml:space="preserve">: </w:t>
            </w:r>
            <w:r w:rsidR="001B7956" w:rsidRPr="00566CB0">
              <w:rPr>
                <w:rFonts w:ascii="Times New Roman" w:eastAsia="SimSun" w:hAnsi="Times New Roman"/>
                <w:sz w:val="20"/>
                <w:szCs w:val="20"/>
                <w:lang w:val="ro-RO" w:eastAsia="zh-CN"/>
              </w:rPr>
              <w:t>Jocuri de observație și exerciții de scriere creativă: formele multimodale (II: banda desenată și romanul grafic)</w:t>
            </w:r>
          </w:p>
          <w:p w14:paraId="6A2586B7" w14:textId="3B07D4E0" w:rsidR="00213F48" w:rsidRPr="00566CB0" w:rsidRDefault="00486FD4"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xml:space="preserve">: </w:t>
            </w:r>
            <w:r w:rsidR="00213F48" w:rsidRPr="00566CB0">
              <w:rPr>
                <w:rFonts w:ascii="Times New Roman" w:eastAsia="SimSun" w:hAnsi="Times New Roman"/>
                <w:sz w:val="20"/>
                <w:szCs w:val="20"/>
                <w:lang w:val="ro-RO" w:eastAsia="zh-CN"/>
              </w:rPr>
              <w:t>m</w:t>
            </w:r>
            <w:r w:rsidR="001B7956" w:rsidRPr="00566CB0">
              <w:rPr>
                <w:rFonts w:ascii="Times New Roman" w:eastAsia="SimSun" w:hAnsi="Times New Roman"/>
                <w:sz w:val="20"/>
                <w:szCs w:val="20"/>
                <w:lang w:val="ro-RO" w:eastAsia="zh-CN"/>
              </w:rPr>
              <w:t>e</w:t>
            </w:r>
            <w:r w:rsidR="00213F48" w:rsidRPr="00566CB0">
              <w:rPr>
                <w:rFonts w:ascii="Times New Roman" w:eastAsia="SimSun" w:hAnsi="Times New Roman"/>
                <w:sz w:val="20"/>
                <w:szCs w:val="20"/>
                <w:lang w:val="ro-RO" w:eastAsia="zh-CN"/>
              </w:rPr>
              <w:t xml:space="preserve">dia, </w:t>
            </w:r>
            <w:r w:rsidR="001B7956" w:rsidRPr="00566CB0">
              <w:rPr>
                <w:rFonts w:ascii="Times New Roman" w:eastAsia="SimSun" w:hAnsi="Times New Roman"/>
                <w:sz w:val="20"/>
                <w:szCs w:val="20"/>
                <w:lang w:val="ro-RO" w:eastAsia="zh-CN"/>
              </w:rPr>
              <w:t xml:space="preserve">forme multimodale, </w:t>
            </w:r>
            <w:r w:rsidR="00213F48" w:rsidRPr="00566CB0">
              <w:rPr>
                <w:rFonts w:ascii="Times New Roman" w:eastAsia="SimSun" w:hAnsi="Times New Roman"/>
                <w:sz w:val="20"/>
                <w:szCs w:val="20"/>
                <w:lang w:val="ro-RO" w:eastAsia="zh-CN"/>
              </w:rPr>
              <w:t>band</w:t>
            </w:r>
            <w:r w:rsidR="001B7956" w:rsidRPr="00566CB0">
              <w:rPr>
                <w:rFonts w:ascii="Times New Roman" w:eastAsia="SimSun" w:hAnsi="Times New Roman"/>
                <w:sz w:val="20"/>
                <w:szCs w:val="20"/>
                <w:lang w:val="ro-RO" w:eastAsia="zh-CN"/>
              </w:rPr>
              <w:t>ă</w:t>
            </w:r>
            <w:r w:rsidR="00213F48" w:rsidRPr="00566CB0">
              <w:rPr>
                <w:rFonts w:ascii="Times New Roman" w:eastAsia="SimSun" w:hAnsi="Times New Roman"/>
                <w:sz w:val="20"/>
                <w:szCs w:val="20"/>
                <w:lang w:val="ro-RO" w:eastAsia="zh-CN"/>
              </w:rPr>
              <w:t xml:space="preserve"> des</w:t>
            </w:r>
            <w:r w:rsidR="001B7956" w:rsidRPr="00566CB0">
              <w:rPr>
                <w:rFonts w:ascii="Times New Roman" w:eastAsia="SimSun" w:hAnsi="Times New Roman"/>
                <w:sz w:val="20"/>
                <w:szCs w:val="20"/>
                <w:lang w:val="ro-RO" w:eastAsia="zh-CN"/>
              </w:rPr>
              <w:t>enată</w:t>
            </w:r>
            <w:r w:rsidR="00213F48" w:rsidRPr="00566CB0">
              <w:rPr>
                <w:rFonts w:ascii="Times New Roman" w:eastAsia="SimSun" w:hAnsi="Times New Roman"/>
                <w:sz w:val="20"/>
                <w:szCs w:val="20"/>
                <w:lang w:val="ro-RO" w:eastAsia="zh-CN"/>
              </w:rPr>
              <w:t>, letra</w:t>
            </w:r>
            <w:r w:rsidR="001B7956" w:rsidRPr="00566CB0">
              <w:rPr>
                <w:rFonts w:ascii="Times New Roman" w:eastAsia="SimSun" w:hAnsi="Times New Roman"/>
                <w:sz w:val="20"/>
                <w:szCs w:val="20"/>
                <w:lang w:val="ro-RO" w:eastAsia="zh-CN"/>
              </w:rPr>
              <w:t>j</w:t>
            </w:r>
            <w:r w:rsidR="00213F48" w:rsidRPr="00566CB0">
              <w:rPr>
                <w:rFonts w:ascii="Times New Roman" w:eastAsia="SimSun" w:hAnsi="Times New Roman"/>
                <w:sz w:val="20"/>
                <w:szCs w:val="20"/>
                <w:lang w:val="ro-RO" w:eastAsia="zh-CN"/>
              </w:rPr>
              <w:t>, gra</w:t>
            </w:r>
            <w:r w:rsidR="001B7956" w:rsidRPr="00566CB0">
              <w:rPr>
                <w:rFonts w:ascii="Times New Roman" w:eastAsia="SimSun" w:hAnsi="Times New Roman"/>
                <w:sz w:val="20"/>
                <w:szCs w:val="20"/>
                <w:lang w:val="ro-RO" w:eastAsia="zh-CN"/>
              </w:rPr>
              <w:t>f</w:t>
            </w:r>
            <w:r w:rsidR="00213F48" w:rsidRPr="00566CB0">
              <w:rPr>
                <w:rFonts w:ascii="Times New Roman" w:eastAsia="SimSun" w:hAnsi="Times New Roman"/>
                <w:sz w:val="20"/>
                <w:szCs w:val="20"/>
                <w:lang w:val="ro-RO" w:eastAsia="zh-CN"/>
              </w:rPr>
              <w:t xml:space="preserve">ism </w:t>
            </w:r>
          </w:p>
          <w:p w14:paraId="6E23FE12" w14:textId="13D0AAFB" w:rsidR="00213F48" w:rsidRPr="00566CB0" w:rsidRDefault="00213F48" w:rsidP="00213F48">
            <w:pPr>
              <w:spacing w:after="0" w:line="240" w:lineRule="auto"/>
              <w:jc w:val="both"/>
              <w:rPr>
                <w:rFonts w:ascii="Times New Roman" w:eastAsia="SimSun" w:hAnsi="Times New Roman"/>
                <w:b/>
                <w:bCs/>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75D6E209" w14:textId="29465B33"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highlight w:val="yellow"/>
                <w:lang w:val="ro-RO"/>
              </w:rPr>
            </w:pPr>
            <w:r w:rsidRPr="00566CB0">
              <w:rPr>
                <w:rFonts w:ascii="Times New Roman" w:eastAsia="Times New Roman" w:hAnsi="Times New Roman"/>
                <w:sz w:val="20"/>
                <w:szCs w:val="20"/>
                <w:lang w:val="ro-RO"/>
              </w:rPr>
              <w:t>Metode audiovizuale (PowerPoint, YouTube), conversația, analiza inductivă, munca individuală / în tandem /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4FAA69E1"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p>
        </w:tc>
      </w:tr>
      <w:tr w:rsidR="00213F48" w:rsidRPr="00D11504" w14:paraId="192DCE47" w14:textId="77777777" w:rsidTr="00B05243">
        <w:trPr>
          <w:trHeight w:val="1"/>
        </w:trPr>
        <w:tc>
          <w:tcPr>
            <w:tcW w:w="6237" w:type="dxa"/>
            <w:tcBorders>
              <w:top w:val="single" w:sz="3" w:space="0" w:color="000000"/>
              <w:left w:val="single" w:sz="3" w:space="0" w:color="000000"/>
              <w:bottom w:val="single" w:sz="3" w:space="0" w:color="000000"/>
              <w:right w:val="single" w:sz="3" w:space="0" w:color="000000"/>
            </w:tcBorders>
            <w:shd w:val="clear" w:color="auto" w:fill="auto"/>
          </w:tcPr>
          <w:p w14:paraId="20988638" w14:textId="74AA61DE" w:rsidR="00486FD4" w:rsidRPr="00566CB0" w:rsidRDefault="00486FD4" w:rsidP="00486FD4">
            <w:pPr>
              <w:spacing w:after="0" w:line="240" w:lineRule="auto"/>
              <w:jc w:val="both"/>
              <w:rPr>
                <w:rFonts w:ascii="Times New Roman" w:hAnsi="Times New Roman"/>
                <w:sz w:val="20"/>
                <w:szCs w:val="20"/>
                <w:lang w:val="ro-RO"/>
              </w:rPr>
            </w:pPr>
            <w:r w:rsidRPr="00566CB0">
              <w:rPr>
                <w:rFonts w:ascii="Times New Roman" w:eastAsia="SimSun" w:hAnsi="Times New Roman"/>
                <w:b/>
                <w:bCs/>
                <w:sz w:val="20"/>
                <w:szCs w:val="20"/>
                <w:lang w:val="ro-RO" w:eastAsia="zh-CN"/>
              </w:rPr>
              <w:t>CP1</w:t>
            </w:r>
            <w:r w:rsidR="00A56EA5">
              <w:rPr>
                <w:rFonts w:ascii="Times New Roman" w:eastAsia="SimSun" w:hAnsi="Times New Roman"/>
                <w:b/>
                <w:bCs/>
                <w:sz w:val="20"/>
                <w:szCs w:val="20"/>
                <w:lang w:val="ro-RO" w:eastAsia="zh-CN"/>
              </w:rPr>
              <w:t>2</w:t>
            </w:r>
            <w:r w:rsidRPr="00566CB0">
              <w:rPr>
                <w:rFonts w:ascii="Times New Roman" w:eastAsia="SimSun" w:hAnsi="Times New Roman"/>
                <w:b/>
                <w:bCs/>
                <w:sz w:val="20"/>
                <w:szCs w:val="20"/>
                <w:lang w:val="ro-RO" w:eastAsia="zh-CN"/>
              </w:rPr>
              <w:t xml:space="preserve">: </w:t>
            </w:r>
            <w:r w:rsidRPr="00566CB0">
              <w:rPr>
                <w:rFonts w:ascii="Times New Roman" w:eastAsia="SimSun" w:hAnsi="Times New Roman"/>
                <w:sz w:val="20"/>
                <w:szCs w:val="20"/>
                <w:lang w:val="ro-RO" w:eastAsia="zh-CN"/>
              </w:rPr>
              <w:t>Bilanț parțial la finalul celui de al doilea modul:</w:t>
            </w:r>
            <w:r w:rsidRPr="00566CB0">
              <w:rPr>
                <w:rFonts w:ascii="Times New Roman" w:eastAsia="SimSun" w:hAnsi="Times New Roman"/>
                <w:b/>
                <w:bCs/>
                <w:sz w:val="20"/>
                <w:szCs w:val="20"/>
                <w:lang w:val="ro-RO" w:eastAsia="zh-CN"/>
              </w:rPr>
              <w:t xml:space="preserve"> </w:t>
            </w:r>
            <w:r w:rsidRPr="00566CB0">
              <w:rPr>
                <w:rFonts w:ascii="Times New Roman" w:eastAsia="SimSun" w:hAnsi="Times New Roman"/>
                <w:sz w:val="20"/>
                <w:szCs w:val="20"/>
                <w:lang w:val="ro-RO" w:eastAsia="zh-CN"/>
              </w:rPr>
              <w:t>lecturi comentate ale producțiilor scrise realizate de către studenți</w:t>
            </w:r>
          </w:p>
          <w:p w14:paraId="1661C61F" w14:textId="77777777" w:rsidR="00486FD4" w:rsidRPr="00566CB0" w:rsidRDefault="00486FD4" w:rsidP="00486FD4">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i/>
                <w:iCs/>
                <w:sz w:val="20"/>
                <w:szCs w:val="20"/>
                <w:lang w:val="ro-RO" w:eastAsia="zh-CN"/>
              </w:rPr>
              <w:t>Cuvinte-cheie</w:t>
            </w:r>
            <w:r w:rsidRPr="00566CB0">
              <w:rPr>
                <w:rFonts w:ascii="Times New Roman" w:eastAsia="SimSun" w:hAnsi="Times New Roman"/>
                <w:sz w:val="20"/>
                <w:szCs w:val="20"/>
                <w:lang w:val="ro-RO" w:eastAsia="zh-CN"/>
              </w:rPr>
              <w:t>: lectură comentată, critică, autocritică</w:t>
            </w:r>
          </w:p>
          <w:p w14:paraId="2F9154E7" w14:textId="7B3A6029" w:rsidR="00213F48" w:rsidRPr="00566CB0" w:rsidRDefault="00213F48" w:rsidP="00213F48">
            <w:pPr>
              <w:spacing w:after="0" w:line="240" w:lineRule="auto"/>
              <w:jc w:val="both"/>
              <w:rPr>
                <w:rFonts w:ascii="Times New Roman" w:eastAsia="SimSun" w:hAnsi="Times New Roman"/>
                <w:sz w:val="20"/>
                <w:szCs w:val="20"/>
                <w:highlight w:val="yellow"/>
                <w:lang w:val="ro-RO" w:eastAsia="zh-CN"/>
              </w:rPr>
            </w:pPr>
          </w:p>
        </w:tc>
        <w:tc>
          <w:tcPr>
            <w:tcW w:w="2694" w:type="dxa"/>
            <w:tcBorders>
              <w:top w:val="single" w:sz="3" w:space="0" w:color="000000"/>
              <w:left w:val="single" w:sz="3" w:space="0" w:color="000000"/>
              <w:bottom w:val="single" w:sz="3" w:space="0" w:color="000000"/>
              <w:right w:val="single" w:sz="3" w:space="0" w:color="000000"/>
            </w:tcBorders>
            <w:shd w:val="clear" w:color="000000" w:fill="FFFFFF"/>
          </w:tcPr>
          <w:p w14:paraId="7572E474" w14:textId="4E157A54" w:rsidR="00213F48" w:rsidRPr="00566CB0" w:rsidRDefault="002133C4" w:rsidP="00213F48">
            <w:pPr>
              <w:autoSpaceDE w:val="0"/>
              <w:autoSpaceDN w:val="0"/>
              <w:adjustRightInd w:val="0"/>
              <w:spacing w:after="0" w:line="240" w:lineRule="auto"/>
              <w:jc w:val="both"/>
              <w:rPr>
                <w:rFonts w:ascii="Times New Roman" w:eastAsia="Times New Roman" w:hAnsi="Times New Roman"/>
                <w:color w:val="000000"/>
                <w:sz w:val="20"/>
                <w:szCs w:val="20"/>
                <w:highlight w:val="yellow"/>
                <w:lang w:val="ro-RO"/>
              </w:rPr>
            </w:pPr>
            <w:r w:rsidRPr="00566CB0">
              <w:rPr>
                <w:rFonts w:ascii="Times New Roman" w:eastAsia="Times New Roman" w:hAnsi="Times New Roman"/>
                <w:sz w:val="20"/>
                <w:szCs w:val="20"/>
                <w:lang w:val="ro-RO"/>
              </w:rPr>
              <w:t xml:space="preserve">Metode audiovizuale (PowerPoint, YouTube, Instagram, TikTok), conversația, analiza inductivă, munca individuală / în tandem </w:t>
            </w:r>
            <w:r w:rsidRPr="00566CB0">
              <w:rPr>
                <w:rFonts w:ascii="Times New Roman" w:eastAsia="Times New Roman" w:hAnsi="Times New Roman"/>
                <w:sz w:val="20"/>
                <w:szCs w:val="20"/>
                <w:lang w:val="ro-RO"/>
              </w:rPr>
              <w:lastRenderedPageBreak/>
              <w:t>/ în grup, exercițiul creativ, dezbaterea, argumentația</w:t>
            </w:r>
          </w:p>
        </w:tc>
        <w:tc>
          <w:tcPr>
            <w:tcW w:w="1275" w:type="dxa"/>
            <w:tcBorders>
              <w:top w:val="single" w:sz="3" w:space="0" w:color="000000"/>
              <w:left w:val="single" w:sz="3" w:space="0" w:color="000000"/>
              <w:bottom w:val="single" w:sz="3" w:space="0" w:color="000000"/>
              <w:right w:val="single" w:sz="3" w:space="0" w:color="000000"/>
            </w:tcBorders>
            <w:shd w:val="clear" w:color="000000" w:fill="FFFFFF"/>
          </w:tcPr>
          <w:p w14:paraId="53B31B5E"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p>
        </w:tc>
      </w:tr>
      <w:tr w:rsidR="00213F48" w:rsidRPr="00D11504" w14:paraId="783C0668" w14:textId="77777777" w:rsidTr="00213F48">
        <w:trPr>
          <w:trHeight w:val="1"/>
        </w:trPr>
        <w:tc>
          <w:tcPr>
            <w:tcW w:w="10206" w:type="dxa"/>
            <w:gridSpan w:val="3"/>
            <w:tcBorders>
              <w:top w:val="single" w:sz="3" w:space="0" w:color="000000"/>
              <w:left w:val="single" w:sz="3" w:space="0" w:color="000000"/>
              <w:bottom w:val="single" w:sz="3" w:space="0" w:color="000000"/>
              <w:right w:val="single" w:sz="3" w:space="0" w:color="000000"/>
            </w:tcBorders>
            <w:shd w:val="clear" w:color="auto" w:fill="auto"/>
          </w:tcPr>
          <w:p w14:paraId="6EBAB6DC" w14:textId="78F285D9" w:rsidR="00213F48" w:rsidRPr="00566CB0" w:rsidRDefault="00213F48" w:rsidP="00213F48">
            <w:pPr>
              <w:spacing w:after="0" w:line="240" w:lineRule="auto"/>
              <w:jc w:val="both"/>
              <w:rPr>
                <w:rFonts w:ascii="Times New Roman" w:eastAsia="SimSun" w:hAnsi="Times New Roman"/>
                <w:b/>
                <w:bCs/>
                <w:sz w:val="20"/>
                <w:szCs w:val="20"/>
                <w:lang w:val="ro-RO" w:eastAsia="zh-CN"/>
              </w:rPr>
            </w:pPr>
            <w:r w:rsidRPr="00566CB0">
              <w:rPr>
                <w:rFonts w:ascii="Times New Roman" w:eastAsia="SimSun" w:hAnsi="Times New Roman"/>
                <w:b/>
                <w:bCs/>
                <w:sz w:val="20"/>
                <w:szCs w:val="20"/>
                <w:lang w:val="ro-RO" w:eastAsia="zh-CN"/>
              </w:rPr>
              <w:lastRenderedPageBreak/>
              <w:t>Bibliogra</w:t>
            </w:r>
            <w:r w:rsidR="00015718" w:rsidRPr="00566CB0">
              <w:rPr>
                <w:rFonts w:ascii="Times New Roman" w:eastAsia="SimSun" w:hAnsi="Times New Roman"/>
                <w:b/>
                <w:bCs/>
                <w:sz w:val="20"/>
                <w:szCs w:val="20"/>
                <w:lang w:val="ro-RO" w:eastAsia="zh-CN"/>
              </w:rPr>
              <w:t>f</w:t>
            </w:r>
            <w:r w:rsidRPr="00566CB0">
              <w:rPr>
                <w:rFonts w:ascii="Times New Roman" w:eastAsia="SimSun" w:hAnsi="Times New Roman"/>
                <w:b/>
                <w:bCs/>
                <w:sz w:val="20"/>
                <w:szCs w:val="20"/>
                <w:lang w:val="ro-RO" w:eastAsia="zh-CN"/>
              </w:rPr>
              <w:t>ie orientativ</w:t>
            </w:r>
            <w:r w:rsidR="00015718" w:rsidRPr="00566CB0">
              <w:rPr>
                <w:rFonts w:ascii="Times New Roman" w:eastAsia="SimSun" w:hAnsi="Times New Roman"/>
                <w:b/>
                <w:bCs/>
                <w:sz w:val="20"/>
                <w:szCs w:val="20"/>
                <w:lang w:val="ro-RO" w:eastAsia="zh-CN"/>
              </w:rPr>
              <w:t>ă:</w:t>
            </w:r>
          </w:p>
          <w:p w14:paraId="0C06015F" w14:textId="0B05D9EF" w:rsidR="00213F48" w:rsidRPr="00566CB0" w:rsidRDefault="00213F4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André, Alain</w:t>
            </w:r>
            <w:r w:rsidRPr="00566CB0">
              <w:rPr>
                <w:rFonts w:ascii="Times New Roman" w:eastAsia="SimSun" w:hAnsi="Times New Roman"/>
                <w:i/>
                <w:iCs/>
                <w:sz w:val="20"/>
                <w:szCs w:val="20"/>
                <w:lang w:val="ro-RO" w:eastAsia="zh-CN"/>
              </w:rPr>
              <w:t>,</w:t>
            </w:r>
            <w:r w:rsidR="00015718" w:rsidRPr="00566CB0">
              <w:rPr>
                <w:rFonts w:ascii="Times New Roman" w:eastAsia="SimSun" w:hAnsi="Times New Roman"/>
                <w:i/>
                <w:iCs/>
                <w:sz w:val="20"/>
                <w:szCs w:val="20"/>
                <w:lang w:val="ro-RO" w:eastAsia="zh-CN"/>
              </w:rPr>
              <w:t xml:space="preserve"> </w:t>
            </w:r>
            <w:r w:rsidRPr="00566CB0">
              <w:rPr>
                <w:rFonts w:ascii="Times New Roman" w:eastAsia="SimSun" w:hAnsi="Times New Roman"/>
                <w:i/>
                <w:iCs/>
                <w:sz w:val="20"/>
                <w:szCs w:val="20"/>
                <w:lang w:val="ro-RO" w:eastAsia="zh-CN"/>
              </w:rPr>
              <w:t>Babel heureuse, l’atelier d’écriture au service de la création littéraire</w:t>
            </w:r>
            <w:r w:rsidRPr="00566CB0">
              <w:rPr>
                <w:rFonts w:ascii="Times New Roman" w:eastAsia="SimSun" w:hAnsi="Times New Roman"/>
                <w:sz w:val="20"/>
                <w:szCs w:val="20"/>
                <w:lang w:val="ro-RO" w:eastAsia="zh-CN"/>
              </w:rPr>
              <w:t xml:space="preserve"> (1990), Syros-Alternatives, 2011.</w:t>
            </w:r>
          </w:p>
          <w:p w14:paraId="5D6F5F45"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 xml:space="preserve">Bon, François, </w:t>
            </w:r>
            <w:r w:rsidRPr="00566CB0">
              <w:rPr>
                <w:rFonts w:ascii="Times New Roman" w:eastAsia="SimSun" w:hAnsi="Times New Roman"/>
                <w:i/>
                <w:iCs/>
                <w:sz w:val="20"/>
                <w:szCs w:val="20"/>
                <w:lang w:val="ro-RO" w:eastAsia="zh-CN"/>
              </w:rPr>
              <w:t>Tous les mots sont adultes, méthode pour l’atelier d’écriture</w:t>
            </w:r>
            <w:r w:rsidRPr="00566CB0">
              <w:rPr>
                <w:rFonts w:ascii="Times New Roman" w:eastAsia="SimSun" w:hAnsi="Times New Roman"/>
                <w:sz w:val="20"/>
                <w:szCs w:val="20"/>
                <w:lang w:val="ro-RO" w:eastAsia="zh-CN"/>
              </w:rPr>
              <w:t>, Fayard, 2005.</w:t>
            </w:r>
          </w:p>
          <w:p w14:paraId="14A6B808"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Duchesne, Alain, Leguay, Thierry,</w:t>
            </w:r>
            <w:r w:rsidRPr="00566CB0">
              <w:rPr>
                <w:rFonts w:ascii="Times New Roman" w:eastAsia="SimSun" w:hAnsi="Times New Roman"/>
                <w:i/>
                <w:iCs/>
                <w:sz w:val="20"/>
                <w:szCs w:val="20"/>
                <w:lang w:val="ro-RO" w:eastAsia="zh-CN"/>
              </w:rPr>
              <w:t xml:space="preserve"> Petite fabrique de littérature</w:t>
            </w:r>
            <w:r w:rsidRPr="00566CB0">
              <w:rPr>
                <w:rFonts w:ascii="Times New Roman" w:eastAsia="SimSun" w:hAnsi="Times New Roman"/>
                <w:sz w:val="20"/>
                <w:szCs w:val="20"/>
                <w:lang w:val="ro-RO" w:eastAsia="zh-CN"/>
              </w:rPr>
              <w:t>, Magnard, 2003.</w:t>
            </w:r>
          </w:p>
          <w:p w14:paraId="5AEEB5D7" w14:textId="77777777" w:rsidR="00213F48" w:rsidRPr="00566CB0" w:rsidRDefault="00213F4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 xml:space="preserve">Oriol-Boyer, Claudette, Bilous, Daniel (dir.), </w:t>
            </w:r>
            <w:r w:rsidRPr="00566CB0">
              <w:rPr>
                <w:rFonts w:ascii="Times New Roman" w:eastAsia="SimSun" w:hAnsi="Times New Roman"/>
                <w:i/>
                <w:iCs/>
                <w:sz w:val="20"/>
                <w:szCs w:val="20"/>
                <w:lang w:val="ro-RO" w:eastAsia="zh-CN"/>
              </w:rPr>
              <w:t>Ateliers d’écriture littéraire</w:t>
            </w:r>
            <w:r w:rsidRPr="00566CB0">
              <w:rPr>
                <w:rFonts w:ascii="Times New Roman" w:eastAsia="SimSun" w:hAnsi="Times New Roman"/>
                <w:sz w:val="20"/>
                <w:szCs w:val="20"/>
                <w:lang w:val="ro-RO" w:eastAsia="zh-CN"/>
              </w:rPr>
              <w:t>, Hermann, 2013.</w:t>
            </w:r>
          </w:p>
          <w:p w14:paraId="20E7D0A5" w14:textId="12C2D605" w:rsidR="00213F48" w:rsidRPr="00566CB0" w:rsidRDefault="00213F48" w:rsidP="00213F48">
            <w:pPr>
              <w:spacing w:after="0" w:line="240" w:lineRule="auto"/>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 xml:space="preserve">Plantier, Évelyne, </w:t>
            </w:r>
            <w:r w:rsidRPr="00566CB0">
              <w:rPr>
                <w:rFonts w:ascii="Times New Roman" w:eastAsia="SimSun" w:hAnsi="Times New Roman"/>
                <w:i/>
                <w:iCs/>
                <w:sz w:val="20"/>
                <w:szCs w:val="20"/>
                <w:lang w:val="ro-RO" w:eastAsia="zh-CN"/>
              </w:rPr>
              <w:t>Animer un atelier d’écriture pour tous</w:t>
            </w:r>
            <w:r w:rsidRPr="00566CB0">
              <w:rPr>
                <w:rFonts w:ascii="Times New Roman" w:eastAsia="SimSun" w:hAnsi="Times New Roman"/>
                <w:sz w:val="20"/>
                <w:szCs w:val="20"/>
                <w:lang w:val="ro-RO" w:eastAsia="zh-CN"/>
              </w:rPr>
              <w:t>, Eyrolles, 2010.</w:t>
            </w:r>
          </w:p>
        </w:tc>
      </w:tr>
    </w:tbl>
    <w:p w14:paraId="564C464D" w14:textId="77777777" w:rsidR="00743EB7" w:rsidRPr="00566CB0" w:rsidRDefault="00743EB7" w:rsidP="00743EB7">
      <w:pPr>
        <w:spacing w:after="0" w:line="240" w:lineRule="auto"/>
        <w:rPr>
          <w:rFonts w:ascii="Times New Roman" w:hAnsi="Times New Roman"/>
          <w:b/>
          <w:sz w:val="20"/>
          <w:szCs w:val="20"/>
          <w:lang w:val="ro-RO"/>
        </w:rPr>
      </w:pPr>
    </w:p>
    <w:p w14:paraId="7E9316B8" w14:textId="5FD3AACC" w:rsidR="00743EB7" w:rsidRPr="00566CB0" w:rsidRDefault="00743EB7" w:rsidP="00743EB7">
      <w:pPr>
        <w:spacing w:after="0" w:line="240" w:lineRule="auto"/>
        <w:rPr>
          <w:rFonts w:ascii="Times New Roman" w:hAnsi="Times New Roman"/>
          <w:b/>
          <w:sz w:val="20"/>
          <w:szCs w:val="20"/>
          <w:lang w:val="ro-RO"/>
        </w:rPr>
      </w:pPr>
      <w:r w:rsidRPr="00566CB0">
        <w:rPr>
          <w:rFonts w:ascii="Times New Roman" w:hAnsi="Times New Roman"/>
          <w:b/>
          <w:sz w:val="20"/>
          <w:szCs w:val="20"/>
          <w:lang w:val="ro-RO"/>
        </w:rPr>
        <w:t>9. Coroborarea conţinuturilor disciplinei cu aşteptările reprezentanţilor comunităţilor epistemice, asociaţiilor profesionale şi angajatorilor reprezentativi din domeniul aferent programului</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6"/>
      </w:tblGrid>
      <w:tr w:rsidR="00743EB7" w:rsidRPr="00D11504" w14:paraId="5F13A53A" w14:textId="77777777" w:rsidTr="008421B8">
        <w:tc>
          <w:tcPr>
            <w:tcW w:w="10206" w:type="dxa"/>
          </w:tcPr>
          <w:p w14:paraId="6BDB81E8" w14:textId="77777777" w:rsidR="00743EB7" w:rsidRPr="00566CB0" w:rsidRDefault="00743EB7" w:rsidP="00636334">
            <w:pPr>
              <w:spacing w:after="0" w:line="240" w:lineRule="auto"/>
              <w:jc w:val="both"/>
              <w:rPr>
                <w:rFonts w:ascii="Times New Roman" w:hAnsi="Times New Roman"/>
                <w:b/>
                <w:sz w:val="20"/>
                <w:szCs w:val="20"/>
                <w:lang w:val="ro-RO"/>
              </w:rPr>
            </w:pPr>
            <w:r w:rsidRPr="00566CB0">
              <w:rPr>
                <w:rFonts w:ascii="Times New Roman" w:hAnsi="Times New Roman"/>
                <w:bCs/>
                <w:sz w:val="20"/>
                <w:szCs w:val="20"/>
                <w:lang w:val="ro-RO"/>
              </w:rPr>
              <w:t>În conformitate cu standardele ARACIS, departamentul are o colaborare continuă cu reprezentanții mediului socio-economic și profesional în vederea adaptării și ameliorării planului de învățământ, și mai ales cu Primăria Municipiului Cluj-Napoca (direcția Turism), Vaiamada SRL (traduceri și interpretariat), și alții.</w:t>
            </w:r>
          </w:p>
        </w:tc>
      </w:tr>
    </w:tbl>
    <w:p w14:paraId="0FB69D55" w14:textId="77777777" w:rsidR="00743EB7" w:rsidRPr="00566CB0" w:rsidRDefault="00743EB7" w:rsidP="00743EB7">
      <w:pPr>
        <w:spacing w:after="0" w:line="240" w:lineRule="auto"/>
        <w:rPr>
          <w:rFonts w:ascii="Times New Roman" w:hAnsi="Times New Roman"/>
          <w:b/>
          <w:sz w:val="20"/>
          <w:szCs w:val="20"/>
          <w:lang w:val="ro-RO"/>
        </w:rPr>
      </w:pPr>
    </w:p>
    <w:p w14:paraId="6BBE71A2" w14:textId="6A26CBF5" w:rsidR="00743EB7" w:rsidRPr="00566CB0" w:rsidRDefault="00743EB7" w:rsidP="00743EB7">
      <w:pPr>
        <w:spacing w:after="0" w:line="240" w:lineRule="auto"/>
        <w:rPr>
          <w:rFonts w:ascii="Times New Roman" w:hAnsi="Times New Roman"/>
          <w:b/>
          <w:sz w:val="20"/>
          <w:szCs w:val="20"/>
          <w:lang w:val="ro-RO"/>
        </w:rPr>
      </w:pPr>
      <w:r w:rsidRPr="00566CB0">
        <w:rPr>
          <w:rFonts w:ascii="Times New Roman" w:hAnsi="Times New Roman"/>
          <w:b/>
          <w:sz w:val="20"/>
          <w:szCs w:val="20"/>
          <w:lang w:val="ro-RO"/>
        </w:rPr>
        <w:t>10. Evaluare</w:t>
      </w:r>
    </w:p>
    <w:tbl>
      <w:tblPr>
        <w:tblW w:w="10206" w:type="dxa"/>
        <w:tblInd w:w="-4" w:type="dxa"/>
        <w:tblLayout w:type="fixed"/>
        <w:tblLook w:val="0000" w:firstRow="0" w:lastRow="0" w:firstColumn="0" w:lastColumn="0" w:noHBand="0" w:noVBand="0"/>
      </w:tblPr>
      <w:tblGrid>
        <w:gridCol w:w="1843"/>
        <w:gridCol w:w="5245"/>
        <w:gridCol w:w="1489"/>
        <w:gridCol w:w="1629"/>
      </w:tblGrid>
      <w:tr w:rsidR="00D31DFE" w:rsidRPr="00566CB0" w14:paraId="4955070E" w14:textId="77777777" w:rsidTr="00FB6A3E">
        <w:trPr>
          <w:trHeight w:val="1"/>
        </w:trPr>
        <w:tc>
          <w:tcPr>
            <w:tcW w:w="1843" w:type="dxa"/>
            <w:tcBorders>
              <w:top w:val="single" w:sz="3" w:space="0" w:color="000000"/>
              <w:left w:val="single" w:sz="3" w:space="0" w:color="000000"/>
              <w:bottom w:val="single" w:sz="3" w:space="0" w:color="000000"/>
              <w:right w:val="single" w:sz="3" w:space="0" w:color="000000"/>
            </w:tcBorders>
            <w:shd w:val="clear" w:color="000000" w:fill="FFFFFF"/>
          </w:tcPr>
          <w:p w14:paraId="728DBC12" w14:textId="77777777" w:rsidR="00D31DFE" w:rsidRPr="00566CB0" w:rsidRDefault="00D31DFE"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Tip activitate</w:t>
            </w:r>
          </w:p>
        </w:tc>
        <w:tc>
          <w:tcPr>
            <w:tcW w:w="5245" w:type="dxa"/>
            <w:tcBorders>
              <w:top w:val="single" w:sz="3" w:space="0" w:color="000000"/>
              <w:left w:val="single" w:sz="3" w:space="0" w:color="000000"/>
              <w:bottom w:val="single" w:sz="4" w:space="0" w:color="auto"/>
              <w:right w:val="single" w:sz="3" w:space="0" w:color="000000"/>
            </w:tcBorders>
            <w:shd w:val="clear" w:color="auto" w:fill="auto"/>
          </w:tcPr>
          <w:p w14:paraId="4274EFE8" w14:textId="77777777" w:rsidR="00D31DFE" w:rsidRPr="00566CB0" w:rsidRDefault="00D31DFE"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10.1 Criterii de evaluare</w:t>
            </w:r>
          </w:p>
        </w:tc>
        <w:tc>
          <w:tcPr>
            <w:tcW w:w="1489" w:type="dxa"/>
            <w:tcBorders>
              <w:top w:val="single" w:sz="3" w:space="0" w:color="000000"/>
              <w:left w:val="single" w:sz="3" w:space="0" w:color="000000"/>
              <w:bottom w:val="single" w:sz="4" w:space="0" w:color="auto"/>
              <w:right w:val="single" w:sz="3" w:space="0" w:color="000000"/>
            </w:tcBorders>
            <w:shd w:val="clear" w:color="000000" w:fill="FFFFFF"/>
          </w:tcPr>
          <w:p w14:paraId="1B246A61" w14:textId="29EA2D00" w:rsidR="00D31DFE" w:rsidRPr="00566CB0" w:rsidRDefault="00D31DFE"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10.2 Metode de evaluare</w:t>
            </w:r>
          </w:p>
        </w:tc>
        <w:tc>
          <w:tcPr>
            <w:tcW w:w="1629" w:type="dxa"/>
            <w:tcBorders>
              <w:top w:val="single" w:sz="3" w:space="0" w:color="000000"/>
              <w:left w:val="single" w:sz="3" w:space="0" w:color="000000"/>
              <w:bottom w:val="single" w:sz="4" w:space="0" w:color="auto"/>
              <w:right w:val="single" w:sz="3" w:space="0" w:color="000000"/>
            </w:tcBorders>
            <w:shd w:val="clear" w:color="000000" w:fill="FFFFFF"/>
          </w:tcPr>
          <w:p w14:paraId="5F11CF92" w14:textId="77777777" w:rsidR="00D31DFE" w:rsidRPr="00566CB0" w:rsidRDefault="00D31DFE"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10.3 Pondere din nota finală</w:t>
            </w:r>
          </w:p>
        </w:tc>
      </w:tr>
      <w:tr w:rsidR="00D31DFE" w:rsidRPr="00566CB0" w14:paraId="1163161B" w14:textId="77777777" w:rsidTr="00156081">
        <w:trPr>
          <w:trHeight w:val="505"/>
        </w:trPr>
        <w:tc>
          <w:tcPr>
            <w:tcW w:w="1843" w:type="dxa"/>
            <w:tcBorders>
              <w:top w:val="single" w:sz="3" w:space="0" w:color="000000"/>
              <w:left w:val="single" w:sz="3" w:space="0" w:color="000000"/>
              <w:bottom w:val="single" w:sz="3" w:space="0" w:color="000000"/>
              <w:right w:val="single" w:sz="4" w:space="0" w:color="auto"/>
            </w:tcBorders>
            <w:shd w:val="clear" w:color="000000" w:fill="FFFFFF"/>
          </w:tcPr>
          <w:p w14:paraId="5DFC76F5" w14:textId="77777777" w:rsidR="00D31DFE" w:rsidRPr="00566CB0" w:rsidRDefault="00D31DFE"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10.4 Curs</w:t>
            </w:r>
          </w:p>
        </w:tc>
        <w:tc>
          <w:tcPr>
            <w:tcW w:w="5245" w:type="dxa"/>
            <w:tcBorders>
              <w:top w:val="single" w:sz="4" w:space="0" w:color="auto"/>
              <w:left w:val="single" w:sz="4" w:space="0" w:color="auto"/>
              <w:bottom w:val="single" w:sz="4" w:space="0" w:color="auto"/>
              <w:right w:val="single" w:sz="4" w:space="0" w:color="auto"/>
            </w:tcBorders>
            <w:shd w:val="clear" w:color="auto" w:fill="auto"/>
          </w:tcPr>
          <w:p w14:paraId="02D0C148" w14:textId="33FB6A43" w:rsidR="00D31DFE" w:rsidRPr="00566CB0" w:rsidRDefault="00266FC1"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w:t>
            </w:r>
          </w:p>
          <w:p w14:paraId="396C6ACC" w14:textId="10195AC3" w:rsidR="00D31DFE" w:rsidRPr="00566CB0" w:rsidRDefault="00D31DFE" w:rsidP="00D31DFE">
            <w:pPr>
              <w:spacing w:after="0" w:line="240" w:lineRule="auto"/>
              <w:rPr>
                <w:rFonts w:ascii="Times New Roman" w:hAnsi="Times New Roman"/>
                <w:bCs/>
                <w:sz w:val="20"/>
                <w:szCs w:val="20"/>
                <w:highlight w:val="yellow"/>
                <w:lang w:val="ro-RO"/>
              </w:rPr>
            </w:pPr>
          </w:p>
        </w:tc>
        <w:tc>
          <w:tcPr>
            <w:tcW w:w="1489" w:type="dxa"/>
            <w:vMerge w:val="restart"/>
            <w:tcBorders>
              <w:top w:val="single" w:sz="4" w:space="0" w:color="auto"/>
              <w:left w:val="single" w:sz="4" w:space="0" w:color="auto"/>
              <w:bottom w:val="single" w:sz="4" w:space="0" w:color="auto"/>
              <w:right w:val="single" w:sz="4" w:space="0" w:color="auto"/>
            </w:tcBorders>
            <w:shd w:val="clear" w:color="000000" w:fill="FFFFFF"/>
          </w:tcPr>
          <w:p w14:paraId="41AE9EDB" w14:textId="77777777" w:rsidR="001135D3" w:rsidRPr="00566CB0" w:rsidRDefault="00156081" w:rsidP="00533C38">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Verificare pe parcurs</w:t>
            </w:r>
            <w:r w:rsidR="00533C38" w:rsidRPr="00566CB0">
              <w:rPr>
                <w:rFonts w:ascii="Times New Roman" w:hAnsi="Times New Roman"/>
                <w:bCs/>
                <w:sz w:val="20"/>
                <w:szCs w:val="20"/>
                <w:lang w:val="ro-RO"/>
              </w:rPr>
              <w:t xml:space="preserve"> </w:t>
            </w:r>
          </w:p>
          <w:p w14:paraId="0437E36D" w14:textId="26725CA2" w:rsidR="00D31DFE" w:rsidRPr="00566CB0" w:rsidRDefault="001135D3" w:rsidP="00533C38">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 xml:space="preserve">- </w:t>
            </w:r>
            <w:r w:rsidR="00533C38" w:rsidRPr="00566CB0">
              <w:rPr>
                <w:rFonts w:ascii="Times New Roman" w:hAnsi="Times New Roman"/>
                <w:bCs/>
                <w:sz w:val="20"/>
                <w:szCs w:val="20"/>
                <w:lang w:val="ro-RO"/>
              </w:rPr>
              <w:t xml:space="preserve">intervenții orale active, asumarea și redactarea </w:t>
            </w:r>
            <w:r w:rsidR="009D36BC">
              <w:rPr>
                <w:rFonts w:ascii="Times New Roman" w:hAnsi="Times New Roman"/>
                <w:bCs/>
                <w:sz w:val="20"/>
                <w:szCs w:val="20"/>
                <w:lang w:val="ro-RO"/>
              </w:rPr>
              <w:t>unor</w:t>
            </w:r>
            <w:r w:rsidR="00533C38" w:rsidRPr="00566CB0">
              <w:rPr>
                <w:rFonts w:ascii="Times New Roman" w:hAnsi="Times New Roman"/>
                <w:bCs/>
                <w:sz w:val="20"/>
                <w:szCs w:val="20"/>
                <w:lang w:val="ro-RO"/>
              </w:rPr>
              <w:t xml:space="preserve"> teme</w:t>
            </w:r>
            <w:r w:rsidR="00287432" w:rsidRPr="00566CB0">
              <w:rPr>
                <w:rFonts w:ascii="Times New Roman" w:hAnsi="Times New Roman"/>
                <w:bCs/>
                <w:sz w:val="20"/>
                <w:szCs w:val="20"/>
                <w:lang w:val="ro-RO"/>
              </w:rPr>
              <w:t xml:space="preserve"> de CP</w:t>
            </w:r>
          </w:p>
          <w:p w14:paraId="0F49ED21" w14:textId="7CF4BD4F" w:rsidR="001135D3" w:rsidRPr="00566CB0" w:rsidRDefault="00287432" w:rsidP="00533C38">
            <w:pPr>
              <w:spacing w:after="0" w:line="240" w:lineRule="auto"/>
              <w:rPr>
                <w:rFonts w:ascii="Times New Roman" w:hAnsi="Times New Roman"/>
                <w:bCs/>
                <w:sz w:val="20"/>
                <w:szCs w:val="20"/>
                <w:highlight w:val="yellow"/>
                <w:lang w:val="ro-RO"/>
              </w:rPr>
            </w:pPr>
            <w:r w:rsidRPr="00566CB0">
              <w:rPr>
                <w:rFonts w:ascii="Times New Roman" w:hAnsi="Times New Roman"/>
                <w:bCs/>
                <w:sz w:val="20"/>
                <w:szCs w:val="20"/>
                <w:lang w:val="ro-RO"/>
              </w:rPr>
              <w:t>- o producție scrisă originală</w:t>
            </w:r>
          </w:p>
        </w:tc>
        <w:tc>
          <w:tcPr>
            <w:tcW w:w="1629" w:type="dxa"/>
            <w:vMerge w:val="restart"/>
            <w:tcBorders>
              <w:top w:val="single" w:sz="4" w:space="0" w:color="auto"/>
              <w:left w:val="single" w:sz="4" w:space="0" w:color="auto"/>
              <w:bottom w:val="single" w:sz="4" w:space="0" w:color="auto"/>
              <w:right w:val="single" w:sz="4" w:space="0" w:color="auto"/>
            </w:tcBorders>
            <w:shd w:val="clear" w:color="000000" w:fill="FFFFFF"/>
          </w:tcPr>
          <w:p w14:paraId="2F45D54F" w14:textId="77777777" w:rsidR="009A6966" w:rsidRPr="00566CB0" w:rsidRDefault="009A6966" w:rsidP="00D31DFE">
            <w:pPr>
              <w:spacing w:after="0" w:line="240" w:lineRule="auto"/>
              <w:rPr>
                <w:rFonts w:ascii="Times New Roman" w:hAnsi="Times New Roman"/>
                <w:bCs/>
                <w:sz w:val="20"/>
                <w:szCs w:val="20"/>
                <w:highlight w:val="yellow"/>
                <w:lang w:val="ro-RO"/>
              </w:rPr>
            </w:pPr>
          </w:p>
          <w:p w14:paraId="09C7250F" w14:textId="77777777" w:rsidR="001135D3" w:rsidRPr="00566CB0" w:rsidRDefault="001135D3" w:rsidP="00D31DFE">
            <w:pPr>
              <w:spacing w:after="0" w:line="240" w:lineRule="auto"/>
              <w:rPr>
                <w:rFonts w:ascii="Times New Roman" w:hAnsi="Times New Roman"/>
                <w:bCs/>
                <w:sz w:val="20"/>
                <w:szCs w:val="20"/>
                <w:highlight w:val="yellow"/>
                <w:lang w:val="ro-RO"/>
              </w:rPr>
            </w:pPr>
          </w:p>
          <w:p w14:paraId="221AB660" w14:textId="57B18780" w:rsidR="00D31DFE" w:rsidRPr="00566CB0" w:rsidRDefault="001135D3"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50</w:t>
            </w:r>
            <w:r w:rsidR="00D31DFE" w:rsidRPr="00566CB0">
              <w:rPr>
                <w:rFonts w:ascii="Times New Roman" w:hAnsi="Times New Roman"/>
                <w:bCs/>
                <w:sz w:val="20"/>
                <w:szCs w:val="20"/>
                <w:lang w:val="ro-RO"/>
              </w:rPr>
              <w:t>%</w:t>
            </w:r>
          </w:p>
          <w:p w14:paraId="25DC4E73" w14:textId="77777777" w:rsidR="00D31DFE" w:rsidRPr="00566CB0" w:rsidRDefault="00D31DFE" w:rsidP="00D31DFE">
            <w:pPr>
              <w:spacing w:after="0" w:line="240" w:lineRule="auto"/>
              <w:rPr>
                <w:rFonts w:ascii="Times New Roman" w:hAnsi="Times New Roman"/>
                <w:bCs/>
                <w:sz w:val="20"/>
                <w:szCs w:val="20"/>
                <w:highlight w:val="yellow"/>
                <w:lang w:val="ro-RO"/>
              </w:rPr>
            </w:pPr>
          </w:p>
          <w:p w14:paraId="7D6921F2" w14:textId="77777777" w:rsidR="00287432" w:rsidRPr="00566CB0" w:rsidRDefault="00287432" w:rsidP="00D31DFE">
            <w:pPr>
              <w:spacing w:after="0" w:line="240" w:lineRule="auto"/>
              <w:rPr>
                <w:rFonts w:ascii="Times New Roman" w:hAnsi="Times New Roman"/>
                <w:bCs/>
                <w:sz w:val="20"/>
                <w:szCs w:val="20"/>
                <w:highlight w:val="yellow"/>
                <w:lang w:val="ro-RO"/>
              </w:rPr>
            </w:pPr>
          </w:p>
          <w:p w14:paraId="012D5FAF" w14:textId="77777777" w:rsidR="00287432" w:rsidRPr="00566CB0" w:rsidRDefault="00287432" w:rsidP="00D31DFE">
            <w:pPr>
              <w:spacing w:after="0" w:line="240" w:lineRule="auto"/>
              <w:rPr>
                <w:rFonts w:ascii="Times New Roman" w:hAnsi="Times New Roman"/>
                <w:bCs/>
                <w:sz w:val="20"/>
                <w:szCs w:val="20"/>
                <w:highlight w:val="yellow"/>
                <w:lang w:val="ro-RO"/>
              </w:rPr>
            </w:pPr>
          </w:p>
          <w:p w14:paraId="09A830FB" w14:textId="77777777" w:rsidR="00287432" w:rsidRPr="00566CB0" w:rsidRDefault="00287432" w:rsidP="00D31DFE">
            <w:pPr>
              <w:spacing w:after="0" w:line="240" w:lineRule="auto"/>
              <w:rPr>
                <w:rFonts w:ascii="Times New Roman" w:hAnsi="Times New Roman"/>
                <w:bCs/>
                <w:sz w:val="20"/>
                <w:szCs w:val="20"/>
                <w:highlight w:val="yellow"/>
                <w:lang w:val="ro-RO"/>
              </w:rPr>
            </w:pPr>
          </w:p>
          <w:p w14:paraId="4386471E" w14:textId="146BC1B6" w:rsidR="00287432" w:rsidRPr="00566CB0" w:rsidRDefault="00287432" w:rsidP="00D31DFE">
            <w:pPr>
              <w:spacing w:after="0" w:line="240" w:lineRule="auto"/>
              <w:rPr>
                <w:rFonts w:ascii="Times New Roman" w:hAnsi="Times New Roman"/>
                <w:bCs/>
                <w:sz w:val="20"/>
                <w:szCs w:val="20"/>
                <w:highlight w:val="yellow"/>
                <w:lang w:val="ro-RO"/>
              </w:rPr>
            </w:pPr>
            <w:r w:rsidRPr="00566CB0">
              <w:rPr>
                <w:rFonts w:ascii="Times New Roman" w:hAnsi="Times New Roman"/>
                <w:bCs/>
                <w:sz w:val="20"/>
                <w:szCs w:val="20"/>
                <w:lang w:val="ro-RO"/>
              </w:rPr>
              <w:t>50%</w:t>
            </w:r>
          </w:p>
        </w:tc>
      </w:tr>
      <w:tr w:rsidR="00D31DFE" w:rsidRPr="00D11504" w14:paraId="13254602" w14:textId="77777777" w:rsidTr="00FB6A3E">
        <w:trPr>
          <w:trHeight w:val="626"/>
        </w:trPr>
        <w:tc>
          <w:tcPr>
            <w:tcW w:w="1843" w:type="dxa"/>
            <w:tcBorders>
              <w:top w:val="single" w:sz="3" w:space="0" w:color="000000"/>
              <w:left w:val="single" w:sz="3" w:space="0" w:color="000000"/>
              <w:bottom w:val="single" w:sz="3" w:space="0" w:color="000000"/>
              <w:right w:val="single" w:sz="4" w:space="0" w:color="auto"/>
            </w:tcBorders>
            <w:shd w:val="clear" w:color="000000" w:fill="FFFFFF"/>
          </w:tcPr>
          <w:p w14:paraId="2153B2DF" w14:textId="5918B3BB" w:rsidR="00D31DFE" w:rsidRPr="00566CB0" w:rsidRDefault="00D31DFE"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10.5 Seminar/</w:t>
            </w:r>
            <w:r w:rsidR="00266FC1" w:rsidRPr="00566CB0">
              <w:rPr>
                <w:rFonts w:ascii="Times New Roman" w:hAnsi="Times New Roman"/>
                <w:bCs/>
                <w:sz w:val="20"/>
                <w:szCs w:val="20"/>
                <w:lang w:val="ro-RO"/>
              </w:rPr>
              <w:t>LP</w:t>
            </w:r>
          </w:p>
        </w:tc>
        <w:tc>
          <w:tcPr>
            <w:tcW w:w="5245" w:type="dxa"/>
            <w:tcBorders>
              <w:top w:val="single" w:sz="4" w:space="0" w:color="auto"/>
              <w:left w:val="single" w:sz="4" w:space="0" w:color="auto"/>
              <w:right w:val="single" w:sz="4" w:space="0" w:color="auto"/>
            </w:tcBorders>
            <w:shd w:val="clear" w:color="auto" w:fill="auto"/>
          </w:tcPr>
          <w:p w14:paraId="2301DD2B" w14:textId="4C9A1539" w:rsidR="00D31DFE" w:rsidRPr="00566CB0" w:rsidRDefault="001135D3" w:rsidP="00533C38">
            <w:pPr>
              <w:spacing w:after="0" w:line="240" w:lineRule="auto"/>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Validarea acestui curs este strict legată de angajamentul studenților și de participarea activă la exercițiile creative propuse. Evaluarea va ține cont de implicarea studenților și de realizarea, până la finalul semestrului, a unei producții scrise originale (basm/povestire, nuvelă sau bandă desenată).</w:t>
            </w:r>
          </w:p>
        </w:tc>
        <w:tc>
          <w:tcPr>
            <w:tcW w:w="1489" w:type="dxa"/>
            <w:vMerge/>
            <w:tcBorders>
              <w:top w:val="single" w:sz="4" w:space="0" w:color="auto"/>
              <w:left w:val="single" w:sz="4" w:space="0" w:color="auto"/>
              <w:bottom w:val="single" w:sz="4" w:space="0" w:color="auto"/>
              <w:right w:val="single" w:sz="4" w:space="0" w:color="auto"/>
            </w:tcBorders>
            <w:shd w:val="clear" w:color="000000" w:fill="FFFFFF"/>
          </w:tcPr>
          <w:p w14:paraId="198E9164" w14:textId="77777777" w:rsidR="00D31DFE" w:rsidRPr="00566CB0" w:rsidRDefault="00D31DFE" w:rsidP="00D31DFE">
            <w:pPr>
              <w:spacing w:after="0" w:line="240" w:lineRule="auto"/>
              <w:rPr>
                <w:rFonts w:ascii="Times New Roman" w:hAnsi="Times New Roman"/>
                <w:bCs/>
                <w:sz w:val="20"/>
                <w:szCs w:val="20"/>
                <w:highlight w:val="yellow"/>
                <w:lang w:val="ro-RO"/>
              </w:rPr>
            </w:pPr>
          </w:p>
        </w:tc>
        <w:tc>
          <w:tcPr>
            <w:tcW w:w="1629" w:type="dxa"/>
            <w:vMerge/>
            <w:tcBorders>
              <w:top w:val="single" w:sz="4" w:space="0" w:color="auto"/>
              <w:left w:val="single" w:sz="4" w:space="0" w:color="auto"/>
              <w:bottom w:val="single" w:sz="4" w:space="0" w:color="auto"/>
              <w:right w:val="single" w:sz="4" w:space="0" w:color="auto"/>
            </w:tcBorders>
            <w:shd w:val="clear" w:color="000000" w:fill="FFFFFF"/>
          </w:tcPr>
          <w:p w14:paraId="0D6C69D8" w14:textId="77777777" w:rsidR="00D31DFE" w:rsidRPr="00566CB0" w:rsidRDefault="00D31DFE" w:rsidP="00D31DFE">
            <w:pPr>
              <w:spacing w:after="0" w:line="240" w:lineRule="auto"/>
              <w:rPr>
                <w:rFonts w:ascii="Times New Roman" w:hAnsi="Times New Roman"/>
                <w:bCs/>
                <w:sz w:val="20"/>
                <w:szCs w:val="20"/>
                <w:highlight w:val="yellow"/>
                <w:lang w:val="ro-RO"/>
              </w:rPr>
            </w:pPr>
          </w:p>
        </w:tc>
      </w:tr>
      <w:tr w:rsidR="00D31DFE" w:rsidRPr="00566CB0" w14:paraId="25747EE8" w14:textId="77777777" w:rsidTr="00FB6A3E">
        <w:trPr>
          <w:trHeight w:val="1"/>
        </w:trPr>
        <w:tc>
          <w:tcPr>
            <w:tcW w:w="10206" w:type="dxa"/>
            <w:gridSpan w:val="4"/>
            <w:tcBorders>
              <w:top w:val="single" w:sz="3" w:space="0" w:color="000000"/>
              <w:left w:val="single" w:sz="3" w:space="0" w:color="000000"/>
              <w:bottom w:val="single" w:sz="3" w:space="0" w:color="000000"/>
              <w:right w:val="single" w:sz="3" w:space="0" w:color="000000"/>
            </w:tcBorders>
            <w:shd w:val="clear" w:color="auto" w:fill="auto"/>
          </w:tcPr>
          <w:p w14:paraId="17FB7998" w14:textId="77777777" w:rsidR="00D31DFE" w:rsidRPr="00566CB0" w:rsidRDefault="00D31DFE" w:rsidP="00D31DFE">
            <w:pPr>
              <w:spacing w:after="0" w:line="240" w:lineRule="auto"/>
              <w:rPr>
                <w:rFonts w:ascii="Times New Roman" w:hAnsi="Times New Roman"/>
                <w:bCs/>
                <w:sz w:val="20"/>
                <w:szCs w:val="20"/>
                <w:lang w:val="ro-RO"/>
              </w:rPr>
            </w:pPr>
            <w:r w:rsidRPr="00566CB0">
              <w:rPr>
                <w:rFonts w:ascii="Times New Roman" w:hAnsi="Times New Roman"/>
                <w:bCs/>
                <w:sz w:val="20"/>
                <w:szCs w:val="20"/>
                <w:lang w:val="ro-RO"/>
              </w:rPr>
              <w:t>10.6 Standard minim de performanţă</w:t>
            </w:r>
          </w:p>
        </w:tc>
      </w:tr>
      <w:tr w:rsidR="00D31DFE" w:rsidRPr="00D11504" w14:paraId="13FEAEC2" w14:textId="77777777" w:rsidTr="00FB6A3E">
        <w:trPr>
          <w:trHeight w:val="1"/>
        </w:trPr>
        <w:tc>
          <w:tcPr>
            <w:tcW w:w="10206" w:type="dxa"/>
            <w:gridSpan w:val="4"/>
            <w:tcBorders>
              <w:top w:val="single" w:sz="3" w:space="0" w:color="000000"/>
              <w:left w:val="single" w:sz="3" w:space="0" w:color="000000"/>
              <w:bottom w:val="single" w:sz="3" w:space="0" w:color="000000"/>
              <w:right w:val="single" w:sz="3" w:space="0" w:color="000000"/>
            </w:tcBorders>
            <w:shd w:val="clear" w:color="auto" w:fill="auto"/>
          </w:tcPr>
          <w:p w14:paraId="7CE14AAE" w14:textId="77032A69" w:rsidR="00F03F61" w:rsidRPr="00566CB0" w:rsidRDefault="00F03F61" w:rsidP="00F03F61">
            <w:pPr>
              <w:spacing w:after="0" w:line="240" w:lineRule="auto"/>
              <w:contextualSpacing/>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Studențul stăpânește noțiunile fundamentale abordate în cad</w:t>
            </w:r>
            <w:r w:rsidR="00566CB0" w:rsidRPr="00566CB0">
              <w:rPr>
                <w:rFonts w:ascii="Times New Roman" w:eastAsia="SimSun" w:hAnsi="Times New Roman"/>
                <w:sz w:val="20"/>
                <w:szCs w:val="20"/>
                <w:lang w:val="ro-RO" w:eastAsia="zh-CN"/>
              </w:rPr>
              <w:t>r</w:t>
            </w:r>
            <w:r w:rsidRPr="00566CB0">
              <w:rPr>
                <w:rFonts w:ascii="Times New Roman" w:eastAsia="SimSun" w:hAnsi="Times New Roman"/>
                <w:sz w:val="20"/>
                <w:szCs w:val="20"/>
                <w:lang w:val="ro-RO" w:eastAsia="zh-CN"/>
              </w:rPr>
              <w:t xml:space="preserve">ul cursului. </w:t>
            </w:r>
          </w:p>
          <w:p w14:paraId="69FAE5D3" w14:textId="64BC49DD" w:rsidR="00F03F61" w:rsidRPr="00566CB0" w:rsidRDefault="00F03F61" w:rsidP="00F03F61">
            <w:pPr>
              <w:spacing w:after="0" w:line="240" w:lineRule="auto"/>
              <w:contextualSpacing/>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 xml:space="preserve">Are o viziune generală asupra domeniului vizat și este capabil să identifice convențiile stilistice majore asociate cu un anumit gen textual sau literar. </w:t>
            </w:r>
          </w:p>
          <w:p w14:paraId="3305A7E2" w14:textId="51992A25" w:rsidR="00F03F61" w:rsidRPr="00566CB0" w:rsidRDefault="00F03F61" w:rsidP="00F03F61">
            <w:pPr>
              <w:spacing w:after="0" w:line="240" w:lineRule="auto"/>
              <w:contextualSpacing/>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Este capabil să redacteze un text scris în mod spontan, să lucreze colaborativ, să analizeze stilul din producțiile scrise proprii sau ale colegilor.</w:t>
            </w:r>
          </w:p>
          <w:p w14:paraId="0778C1C6" w14:textId="71F08405" w:rsidR="003834AF" w:rsidRPr="00566CB0" w:rsidRDefault="003834AF" w:rsidP="00D9007B">
            <w:pPr>
              <w:spacing w:after="0" w:line="240" w:lineRule="auto"/>
              <w:contextualSpacing/>
              <w:jc w:val="both"/>
              <w:rPr>
                <w:rFonts w:ascii="Times New Roman" w:eastAsia="SimSun" w:hAnsi="Times New Roman"/>
                <w:b/>
                <w:bCs/>
                <w:sz w:val="20"/>
                <w:szCs w:val="20"/>
                <w:lang w:val="ro-RO" w:eastAsia="zh-CN"/>
              </w:rPr>
            </w:pPr>
            <w:r w:rsidRPr="00566CB0">
              <w:rPr>
                <w:rFonts w:ascii="Times New Roman" w:eastAsia="SimSun" w:hAnsi="Times New Roman"/>
                <w:b/>
                <w:bCs/>
                <w:sz w:val="20"/>
                <w:szCs w:val="20"/>
                <w:lang w:val="ro-RO" w:eastAsia="zh-CN"/>
              </w:rPr>
              <w:t>Detalii organizatorice, gestionarea situaţiilor excepţionale:</w:t>
            </w:r>
          </w:p>
          <w:p w14:paraId="46C9B9E5" w14:textId="77777777" w:rsidR="00D31DFE" w:rsidRPr="00566CB0" w:rsidRDefault="003834AF" w:rsidP="00B37799">
            <w:pPr>
              <w:pStyle w:val="ListParagraph"/>
              <w:numPr>
                <w:ilvl w:val="0"/>
                <w:numId w:val="25"/>
              </w:numPr>
              <w:spacing w:after="0" w:line="240" w:lineRule="auto"/>
              <w:ind w:left="768" w:hanging="426"/>
              <w:jc w:val="both"/>
              <w:rPr>
                <w:rFonts w:ascii="Times New Roman" w:eastAsia="SimSun" w:hAnsi="Times New Roman"/>
                <w:sz w:val="20"/>
                <w:szCs w:val="20"/>
                <w:lang w:val="ro-RO" w:eastAsia="zh-CN"/>
              </w:rPr>
            </w:pPr>
            <w:r w:rsidRPr="00566CB0">
              <w:rPr>
                <w:rFonts w:ascii="Times New Roman" w:eastAsia="SimSun" w:hAnsi="Times New Roman"/>
                <w:sz w:val="20"/>
                <w:szCs w:val="20"/>
                <w:lang w:val="ro-RO" w:eastAsia="zh-CN"/>
              </w:rPr>
              <w:t>Frauda</w:t>
            </w:r>
            <w:r w:rsidR="00566661" w:rsidRPr="00566CB0">
              <w:rPr>
                <w:rFonts w:ascii="Times New Roman" w:eastAsia="SimSun" w:hAnsi="Times New Roman"/>
                <w:sz w:val="20"/>
                <w:szCs w:val="20"/>
                <w:lang w:val="ro-RO" w:eastAsia="zh-CN"/>
              </w:rPr>
              <w:t xml:space="preserve"> (plagiatul)</w:t>
            </w:r>
            <w:r w:rsidRPr="00566CB0">
              <w:rPr>
                <w:rFonts w:ascii="Times New Roman" w:eastAsia="SimSun" w:hAnsi="Times New Roman"/>
                <w:sz w:val="20"/>
                <w:szCs w:val="20"/>
                <w:lang w:val="ro-RO" w:eastAsia="zh-CN"/>
              </w:rPr>
              <w:t xml:space="preserve"> sau tentativa de fraudă </w:t>
            </w:r>
            <w:r w:rsidR="00566661" w:rsidRPr="00566CB0">
              <w:rPr>
                <w:rFonts w:ascii="Times New Roman" w:eastAsia="SimSun" w:hAnsi="Times New Roman"/>
                <w:sz w:val="20"/>
                <w:szCs w:val="20"/>
                <w:lang w:val="ro-RO" w:eastAsia="zh-CN"/>
              </w:rPr>
              <w:t xml:space="preserve">(plagiat) </w:t>
            </w:r>
            <w:r w:rsidRPr="00566CB0">
              <w:rPr>
                <w:rFonts w:ascii="Times New Roman" w:eastAsia="SimSun" w:hAnsi="Times New Roman"/>
                <w:sz w:val="20"/>
                <w:szCs w:val="20"/>
                <w:lang w:val="ro-RO" w:eastAsia="zh-CN"/>
              </w:rPr>
              <w:t>se sancționează cu nota 1 (unu).</w:t>
            </w:r>
          </w:p>
          <w:p w14:paraId="4E1EF08A" w14:textId="5FAAF091" w:rsidR="00F03F61" w:rsidRPr="00566CB0" w:rsidRDefault="00F03F61" w:rsidP="00B37799">
            <w:pPr>
              <w:pStyle w:val="ListParagraph"/>
              <w:numPr>
                <w:ilvl w:val="0"/>
                <w:numId w:val="25"/>
              </w:numPr>
              <w:spacing w:after="0" w:line="240" w:lineRule="auto"/>
              <w:ind w:left="768" w:hanging="426"/>
              <w:jc w:val="both"/>
              <w:rPr>
                <w:rFonts w:ascii="Times New Roman" w:eastAsia="SimSun" w:hAnsi="Times New Roman"/>
                <w:sz w:val="20"/>
                <w:szCs w:val="20"/>
                <w:lang w:val="ro-RO" w:eastAsia="zh-CN"/>
              </w:rPr>
            </w:pPr>
            <w:r w:rsidRPr="00566CB0">
              <w:rPr>
                <w:rFonts w:ascii="Times New Roman" w:hAnsi="Times New Roman"/>
                <w:sz w:val="20"/>
                <w:szCs w:val="20"/>
                <w:lang w:val="ro-RO"/>
              </w:rPr>
              <w:t>Prezentarea la evaluarea finală nu este condiţionată de frecventarea cursurilor, însă evaluarea ia în calcul îndeplinirea obligațiilor asumate pe parcursul semestrului (elaborarea și prezentarea temelor sau a lucrărilor practice).</w:t>
            </w:r>
          </w:p>
        </w:tc>
      </w:tr>
    </w:tbl>
    <w:p w14:paraId="307E3AE3" w14:textId="422AB7A2" w:rsidR="00743EB7" w:rsidRPr="00566CB0" w:rsidRDefault="00743EB7" w:rsidP="00743EB7">
      <w:pPr>
        <w:spacing w:after="0" w:line="240" w:lineRule="auto"/>
        <w:rPr>
          <w:rFonts w:ascii="Times New Roman" w:hAnsi="Times New Roman"/>
          <w:sz w:val="20"/>
          <w:szCs w:val="20"/>
          <w:lang w:val="ro-RO"/>
        </w:rPr>
      </w:pPr>
    </w:p>
    <w:tbl>
      <w:tblPr>
        <w:tblW w:w="1017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3"/>
        <w:gridCol w:w="3917"/>
        <w:gridCol w:w="3738"/>
      </w:tblGrid>
      <w:tr w:rsidR="00743EB7" w:rsidRPr="00566CB0" w14:paraId="5AFAC131" w14:textId="77777777" w:rsidTr="00FB6A3E">
        <w:trPr>
          <w:trHeight w:val="908"/>
        </w:trPr>
        <w:tc>
          <w:tcPr>
            <w:tcW w:w="2523" w:type="dxa"/>
          </w:tcPr>
          <w:p w14:paraId="75A5D660"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Data completării</w:t>
            </w:r>
          </w:p>
          <w:p w14:paraId="761E1EC0" w14:textId="77777777" w:rsidR="00743EB7" w:rsidRPr="00566CB0" w:rsidRDefault="00743EB7" w:rsidP="00636334">
            <w:pPr>
              <w:spacing w:after="0" w:line="240" w:lineRule="auto"/>
              <w:rPr>
                <w:rFonts w:ascii="Times New Roman" w:hAnsi="Times New Roman"/>
                <w:sz w:val="20"/>
                <w:szCs w:val="20"/>
                <w:lang w:val="ro-RO"/>
              </w:rPr>
            </w:pPr>
          </w:p>
          <w:p w14:paraId="7C8EB1F1" w14:textId="30096FAD" w:rsidR="00743EB7" w:rsidRPr="00566CB0" w:rsidRDefault="00346F06" w:rsidP="00636334">
            <w:pPr>
              <w:spacing w:after="0" w:line="240" w:lineRule="auto"/>
              <w:rPr>
                <w:rFonts w:ascii="Times New Roman" w:hAnsi="Times New Roman"/>
                <w:sz w:val="20"/>
                <w:szCs w:val="20"/>
                <w:lang w:val="ro-RO"/>
              </w:rPr>
            </w:pPr>
            <w:r>
              <w:rPr>
                <w:rFonts w:ascii="Times New Roman" w:hAnsi="Times New Roman"/>
                <w:sz w:val="20"/>
                <w:szCs w:val="20"/>
                <w:lang w:val="ro-RO"/>
              </w:rPr>
              <w:t>10</w:t>
            </w:r>
            <w:r w:rsidR="00743EB7" w:rsidRPr="00566CB0">
              <w:rPr>
                <w:rFonts w:ascii="Times New Roman" w:hAnsi="Times New Roman"/>
                <w:sz w:val="20"/>
                <w:szCs w:val="20"/>
                <w:lang w:val="ro-RO"/>
              </w:rPr>
              <w:t>.03.202</w:t>
            </w:r>
            <w:r>
              <w:rPr>
                <w:rFonts w:ascii="Times New Roman" w:hAnsi="Times New Roman"/>
                <w:sz w:val="20"/>
                <w:szCs w:val="20"/>
                <w:lang w:val="ro-RO"/>
              </w:rPr>
              <w:t>3</w:t>
            </w:r>
          </w:p>
          <w:p w14:paraId="094D770C" w14:textId="77777777" w:rsidR="00743EB7" w:rsidRPr="00566CB0" w:rsidRDefault="00743EB7" w:rsidP="00636334">
            <w:pPr>
              <w:spacing w:after="0" w:line="240" w:lineRule="auto"/>
              <w:rPr>
                <w:rFonts w:ascii="Times New Roman" w:hAnsi="Times New Roman"/>
                <w:sz w:val="20"/>
                <w:szCs w:val="20"/>
                <w:lang w:val="ro-RO"/>
              </w:rPr>
            </w:pPr>
          </w:p>
        </w:tc>
        <w:tc>
          <w:tcPr>
            <w:tcW w:w="3917" w:type="dxa"/>
          </w:tcPr>
          <w:p w14:paraId="7BDCAAA6" w14:textId="77777777" w:rsidR="00743EB7" w:rsidRPr="00566CB0" w:rsidRDefault="00743EB7" w:rsidP="00743EB7">
            <w:pPr>
              <w:spacing w:after="0" w:line="240" w:lineRule="auto"/>
              <w:rPr>
                <w:rFonts w:ascii="Times New Roman" w:hAnsi="Times New Roman"/>
                <w:sz w:val="20"/>
                <w:szCs w:val="20"/>
                <w:lang w:val="ro-RO"/>
              </w:rPr>
            </w:pPr>
            <w:r w:rsidRPr="00566CB0">
              <w:rPr>
                <w:rFonts w:ascii="Times New Roman" w:hAnsi="Times New Roman"/>
                <w:sz w:val="20"/>
                <w:szCs w:val="20"/>
                <w:lang w:val="ro-RO"/>
              </w:rPr>
              <w:t>Semnătura titularului  de curs</w:t>
            </w:r>
          </w:p>
          <w:p w14:paraId="5B8B9159" w14:textId="77777777" w:rsidR="00743EB7" w:rsidRPr="00566CB0" w:rsidRDefault="00743EB7" w:rsidP="00743EB7">
            <w:pPr>
              <w:spacing w:after="0" w:line="240" w:lineRule="auto"/>
              <w:rPr>
                <w:rFonts w:ascii="Times New Roman" w:eastAsia="Times New Roman" w:hAnsi="Times New Roman"/>
                <w:sz w:val="20"/>
                <w:szCs w:val="20"/>
                <w:lang w:val="ro-RO" w:eastAsia="zh-CN"/>
              </w:rPr>
            </w:pPr>
          </w:p>
          <w:p w14:paraId="717825B9" w14:textId="464E4680" w:rsidR="00743EB7" w:rsidRPr="00566CB0" w:rsidRDefault="00156081" w:rsidP="00743EB7">
            <w:pPr>
              <w:spacing w:after="0" w:line="240" w:lineRule="auto"/>
              <w:rPr>
                <w:rFonts w:ascii="Times New Roman" w:hAnsi="Times New Roman"/>
                <w:sz w:val="20"/>
                <w:szCs w:val="20"/>
                <w:lang w:val="ro-RO"/>
              </w:rPr>
            </w:pPr>
            <w:r w:rsidRPr="00566CB0">
              <w:rPr>
                <w:rFonts w:ascii="Times New Roman" w:eastAsia="Times New Roman" w:hAnsi="Times New Roman"/>
                <w:sz w:val="20"/>
                <w:szCs w:val="20"/>
                <w:lang w:val="ro-RO" w:eastAsia="zh-CN"/>
              </w:rPr>
              <w:t>-</w:t>
            </w:r>
            <w:r w:rsidR="00743EB7" w:rsidRPr="00566CB0">
              <w:rPr>
                <w:rFonts w:ascii="Times New Roman" w:eastAsia="Times New Roman" w:hAnsi="Times New Roman"/>
                <w:sz w:val="20"/>
                <w:szCs w:val="20"/>
                <w:lang w:val="ro-RO" w:eastAsia="zh-CN"/>
              </w:rPr>
              <w:t xml:space="preserve"> </w:t>
            </w:r>
          </w:p>
        </w:tc>
        <w:tc>
          <w:tcPr>
            <w:tcW w:w="3738" w:type="dxa"/>
          </w:tcPr>
          <w:p w14:paraId="294C0D7D" w14:textId="0D72A305" w:rsidR="00743EB7" w:rsidRPr="00566CB0" w:rsidRDefault="00743EB7" w:rsidP="00743EB7">
            <w:pPr>
              <w:spacing w:after="0" w:line="240" w:lineRule="auto"/>
              <w:rPr>
                <w:rFonts w:ascii="Times New Roman" w:hAnsi="Times New Roman"/>
                <w:sz w:val="20"/>
                <w:szCs w:val="20"/>
                <w:lang w:val="ro-RO"/>
              </w:rPr>
            </w:pPr>
            <w:r w:rsidRPr="00566CB0">
              <w:rPr>
                <w:rFonts w:ascii="Times New Roman" w:hAnsi="Times New Roman"/>
                <w:sz w:val="20"/>
                <w:szCs w:val="20"/>
                <w:lang w:val="ro-RO"/>
              </w:rPr>
              <w:t>Semnătura titularului  de seminar</w:t>
            </w:r>
            <w:r w:rsidR="00156081" w:rsidRPr="00566CB0">
              <w:rPr>
                <w:rFonts w:ascii="Times New Roman" w:hAnsi="Times New Roman"/>
                <w:sz w:val="20"/>
                <w:szCs w:val="20"/>
                <w:lang w:val="ro-RO"/>
              </w:rPr>
              <w:t>/LP</w:t>
            </w:r>
          </w:p>
          <w:p w14:paraId="7B8C9345" w14:textId="68F45D8F" w:rsidR="0064472E" w:rsidRPr="00566CB0" w:rsidRDefault="00195DC2" w:rsidP="00743EB7">
            <w:pPr>
              <w:spacing w:after="0" w:line="240" w:lineRule="auto"/>
              <w:rPr>
                <w:rFonts w:ascii="Times New Roman" w:eastAsia="Times New Roman" w:hAnsi="Times New Roman"/>
                <w:sz w:val="20"/>
                <w:szCs w:val="20"/>
                <w:lang w:val="ro-RO" w:eastAsia="zh-CN"/>
              </w:rPr>
            </w:pPr>
            <w:r>
              <w:rPr>
                <w:noProof/>
              </w:rPr>
              <w:drawing>
                <wp:inline distT="0" distB="0" distL="0" distR="0" wp14:anchorId="01B63535" wp14:editId="4623E834">
                  <wp:extent cx="870522" cy="334978"/>
                  <wp:effectExtent l="0" t="0" r="635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97474" cy="345349"/>
                          </a:xfrm>
                          <a:prstGeom prst="rect">
                            <a:avLst/>
                          </a:prstGeom>
                          <a:noFill/>
                          <a:ln>
                            <a:noFill/>
                          </a:ln>
                        </pic:spPr>
                      </pic:pic>
                    </a:graphicData>
                  </a:graphic>
                </wp:inline>
              </w:drawing>
            </w:r>
          </w:p>
        </w:tc>
      </w:tr>
      <w:tr w:rsidR="00743EB7" w:rsidRPr="00566CB0" w14:paraId="37D8A678" w14:textId="77777777" w:rsidTr="00FB6A3E">
        <w:tc>
          <w:tcPr>
            <w:tcW w:w="2523" w:type="dxa"/>
          </w:tcPr>
          <w:p w14:paraId="60D249D8"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Data avizării în departament</w:t>
            </w:r>
          </w:p>
          <w:p w14:paraId="7E67C386" w14:textId="4B3BC2F6" w:rsidR="00743EB7" w:rsidRPr="00566CB0" w:rsidRDefault="00F7212E" w:rsidP="00636334">
            <w:pPr>
              <w:spacing w:after="0" w:line="240" w:lineRule="auto"/>
              <w:rPr>
                <w:rFonts w:ascii="Times New Roman" w:hAnsi="Times New Roman"/>
                <w:sz w:val="20"/>
                <w:szCs w:val="20"/>
                <w:lang w:val="ro-RO"/>
              </w:rPr>
            </w:pPr>
            <w:r>
              <w:rPr>
                <w:rFonts w:ascii="Times New Roman" w:hAnsi="Times New Roman"/>
                <w:sz w:val="20"/>
                <w:szCs w:val="20"/>
                <w:lang w:val="ro-RO"/>
              </w:rPr>
              <w:t>10.03.2023</w:t>
            </w:r>
          </w:p>
          <w:p w14:paraId="6DC4E6A2" w14:textId="77777777" w:rsidR="00743EB7" w:rsidRPr="00566CB0" w:rsidRDefault="00743EB7" w:rsidP="00636334">
            <w:pPr>
              <w:spacing w:after="0" w:line="240" w:lineRule="auto"/>
              <w:rPr>
                <w:rFonts w:ascii="Times New Roman" w:hAnsi="Times New Roman"/>
                <w:sz w:val="20"/>
                <w:szCs w:val="20"/>
                <w:lang w:val="ro-RO"/>
              </w:rPr>
            </w:pPr>
          </w:p>
        </w:tc>
        <w:tc>
          <w:tcPr>
            <w:tcW w:w="7655" w:type="dxa"/>
            <w:gridSpan w:val="2"/>
          </w:tcPr>
          <w:p w14:paraId="35D0D7E7"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Semnătura directorului de departament</w:t>
            </w:r>
          </w:p>
          <w:p w14:paraId="5DFFC295" w14:textId="4C6B4574" w:rsidR="00743EB7" w:rsidRPr="00566CB0" w:rsidRDefault="00F57D4F" w:rsidP="00636334">
            <w:pPr>
              <w:spacing w:after="0" w:line="240" w:lineRule="auto"/>
              <w:rPr>
                <w:rFonts w:ascii="Times New Roman" w:hAnsi="Times New Roman"/>
                <w:sz w:val="20"/>
                <w:szCs w:val="20"/>
                <w:lang w:val="ro-RO"/>
              </w:rPr>
            </w:pPr>
            <w:r w:rsidRPr="00671824">
              <w:rPr>
                <w:rFonts w:ascii="Times" w:hAnsi="Times"/>
                <w:noProof/>
                <w:sz w:val="20"/>
                <w:szCs w:val="20"/>
              </w:rPr>
              <w:drawing>
                <wp:inline distT="0" distB="0" distL="0" distR="0" wp14:anchorId="4A545B97" wp14:editId="214A9F47">
                  <wp:extent cx="766445" cy="534670"/>
                  <wp:effectExtent l="0" t="0" r="0" b="0"/>
                  <wp:docPr id="7"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6445" cy="534670"/>
                          </a:xfrm>
                          <a:prstGeom prst="rect">
                            <a:avLst/>
                          </a:prstGeom>
                          <a:noFill/>
                          <a:ln>
                            <a:noFill/>
                          </a:ln>
                        </pic:spPr>
                      </pic:pic>
                    </a:graphicData>
                  </a:graphic>
                </wp:inline>
              </w:drawing>
            </w:r>
          </w:p>
        </w:tc>
      </w:tr>
      <w:tr w:rsidR="00743EB7" w:rsidRPr="00566CB0" w14:paraId="30B82A40" w14:textId="77777777" w:rsidTr="00FB6A3E">
        <w:trPr>
          <w:trHeight w:val="1380"/>
        </w:trPr>
        <w:tc>
          <w:tcPr>
            <w:tcW w:w="2523" w:type="dxa"/>
          </w:tcPr>
          <w:p w14:paraId="0D77295B" w14:textId="6C8DA562" w:rsidR="00743EB7"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Data avizării la Decanat</w:t>
            </w:r>
          </w:p>
          <w:p w14:paraId="110E8023" w14:textId="1B2F2143" w:rsidR="00D11504" w:rsidRDefault="00D11504" w:rsidP="00636334">
            <w:pPr>
              <w:spacing w:after="0" w:line="240" w:lineRule="auto"/>
              <w:rPr>
                <w:rFonts w:ascii="Times New Roman" w:hAnsi="Times New Roman"/>
                <w:sz w:val="20"/>
                <w:szCs w:val="20"/>
                <w:lang w:val="ro-RO"/>
              </w:rPr>
            </w:pPr>
          </w:p>
          <w:p w14:paraId="7A1BBBF0" w14:textId="7BD14A51" w:rsidR="00D11504" w:rsidRPr="00566CB0" w:rsidRDefault="00D11504" w:rsidP="00636334">
            <w:pPr>
              <w:spacing w:after="0" w:line="240" w:lineRule="auto"/>
              <w:rPr>
                <w:rFonts w:ascii="Times New Roman" w:hAnsi="Times New Roman"/>
                <w:sz w:val="20"/>
                <w:szCs w:val="20"/>
                <w:lang w:val="ro-RO"/>
              </w:rPr>
            </w:pPr>
            <w:r>
              <w:rPr>
                <w:rFonts w:ascii="Times New Roman" w:hAnsi="Times New Roman"/>
                <w:sz w:val="20"/>
                <w:szCs w:val="20"/>
                <w:lang w:val="ro-RO"/>
              </w:rPr>
              <w:t>30.04.2023</w:t>
            </w:r>
            <w:bookmarkStart w:id="0" w:name="_GoBack"/>
            <w:bookmarkEnd w:id="0"/>
          </w:p>
          <w:p w14:paraId="2F7A40C8" w14:textId="77777777" w:rsidR="00743EB7" w:rsidRPr="00566CB0" w:rsidRDefault="00743EB7" w:rsidP="00636334">
            <w:pPr>
              <w:spacing w:after="0" w:line="240" w:lineRule="auto"/>
              <w:rPr>
                <w:rFonts w:ascii="Times New Roman" w:hAnsi="Times New Roman"/>
                <w:sz w:val="20"/>
                <w:szCs w:val="20"/>
                <w:lang w:val="ro-RO"/>
              </w:rPr>
            </w:pPr>
          </w:p>
          <w:p w14:paraId="0013FF65" w14:textId="77777777" w:rsidR="00743EB7" w:rsidRPr="00566CB0" w:rsidRDefault="00743EB7" w:rsidP="00636334">
            <w:pPr>
              <w:spacing w:after="0" w:line="240" w:lineRule="auto"/>
              <w:rPr>
                <w:rFonts w:ascii="Times New Roman" w:hAnsi="Times New Roman"/>
                <w:sz w:val="20"/>
                <w:szCs w:val="20"/>
                <w:lang w:val="ro-RO"/>
              </w:rPr>
            </w:pPr>
          </w:p>
          <w:p w14:paraId="1A3964CA" w14:textId="77777777" w:rsidR="00743EB7" w:rsidRPr="00566CB0" w:rsidRDefault="00743EB7" w:rsidP="00636334">
            <w:pPr>
              <w:spacing w:after="0" w:line="240" w:lineRule="auto"/>
              <w:rPr>
                <w:rFonts w:ascii="Times New Roman" w:hAnsi="Times New Roman"/>
                <w:sz w:val="20"/>
                <w:szCs w:val="20"/>
                <w:lang w:val="ro-RO"/>
              </w:rPr>
            </w:pPr>
          </w:p>
        </w:tc>
        <w:tc>
          <w:tcPr>
            <w:tcW w:w="3917" w:type="dxa"/>
          </w:tcPr>
          <w:p w14:paraId="26DC5B79"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Semnătura Prodecanului responsabil</w:t>
            </w:r>
          </w:p>
          <w:p w14:paraId="38514472" w14:textId="77777777" w:rsidR="00743EB7" w:rsidRDefault="00743EB7" w:rsidP="00636334">
            <w:pPr>
              <w:spacing w:after="0" w:line="240" w:lineRule="auto"/>
              <w:rPr>
                <w:rFonts w:ascii="Times New Roman" w:hAnsi="Times New Roman"/>
                <w:sz w:val="20"/>
                <w:szCs w:val="20"/>
                <w:lang w:val="ro-RO"/>
              </w:rPr>
            </w:pPr>
          </w:p>
          <w:p w14:paraId="6EADFA07" w14:textId="579D9DBF" w:rsidR="00D11504" w:rsidRPr="00566CB0" w:rsidRDefault="00D11504" w:rsidP="00636334">
            <w:pPr>
              <w:spacing w:after="0" w:line="240" w:lineRule="auto"/>
              <w:rPr>
                <w:rFonts w:ascii="Times New Roman" w:hAnsi="Times New Roman"/>
                <w:sz w:val="20"/>
                <w:szCs w:val="20"/>
                <w:lang w:val="ro-RO"/>
              </w:rPr>
            </w:pPr>
            <w:r>
              <w:rPr>
                <w:noProof/>
              </w:rPr>
              <w:drawing>
                <wp:inline distT="0" distB="0" distL="0" distR="0" wp14:anchorId="54B985AC" wp14:editId="6C49F6CA">
                  <wp:extent cx="1336040" cy="548640"/>
                  <wp:effectExtent l="0" t="0" r="0" b="3810"/>
                  <wp:docPr id="9" name="Picture 9" descr="C:\Users\Imola\Downloads\semnatura-pop.jpg"/>
                  <wp:cNvGraphicFramePr/>
                  <a:graphic xmlns:a="http://schemas.openxmlformats.org/drawingml/2006/main">
                    <a:graphicData uri="http://schemas.openxmlformats.org/drawingml/2006/picture">
                      <pic:pic xmlns:pic="http://schemas.openxmlformats.org/drawingml/2006/picture">
                        <pic:nvPicPr>
                          <pic:cNvPr id="9" name="Picture 9" descr="C:\Users\Imola\Downloads\semnatura-pop.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36040" cy="548640"/>
                          </a:xfrm>
                          <a:prstGeom prst="rect">
                            <a:avLst/>
                          </a:prstGeom>
                          <a:noFill/>
                          <a:ln>
                            <a:noFill/>
                          </a:ln>
                        </pic:spPr>
                      </pic:pic>
                    </a:graphicData>
                  </a:graphic>
                </wp:inline>
              </w:drawing>
            </w:r>
          </w:p>
        </w:tc>
        <w:tc>
          <w:tcPr>
            <w:tcW w:w="3738" w:type="dxa"/>
          </w:tcPr>
          <w:p w14:paraId="235DDAB4" w14:textId="77777777" w:rsidR="00743EB7" w:rsidRPr="00566CB0" w:rsidRDefault="00743EB7" w:rsidP="00636334">
            <w:pPr>
              <w:spacing w:after="0" w:line="240" w:lineRule="auto"/>
              <w:rPr>
                <w:rFonts w:ascii="Times New Roman" w:hAnsi="Times New Roman"/>
                <w:sz w:val="20"/>
                <w:szCs w:val="20"/>
                <w:lang w:val="ro-RO"/>
              </w:rPr>
            </w:pPr>
            <w:r w:rsidRPr="00566CB0">
              <w:rPr>
                <w:rFonts w:ascii="Times New Roman" w:hAnsi="Times New Roman"/>
                <w:sz w:val="20"/>
                <w:szCs w:val="20"/>
                <w:lang w:val="ro-RO"/>
              </w:rPr>
              <w:t>Ştampila facultăţii</w:t>
            </w:r>
          </w:p>
          <w:p w14:paraId="629BDE1E" w14:textId="77777777" w:rsidR="00743EB7" w:rsidRPr="00566CB0" w:rsidRDefault="00743EB7" w:rsidP="00636334">
            <w:pPr>
              <w:spacing w:after="0" w:line="240" w:lineRule="auto"/>
              <w:rPr>
                <w:rFonts w:ascii="Times New Roman" w:hAnsi="Times New Roman"/>
                <w:sz w:val="20"/>
                <w:szCs w:val="20"/>
                <w:lang w:val="ro-RO"/>
              </w:rPr>
            </w:pPr>
          </w:p>
          <w:p w14:paraId="10A4FD9E" w14:textId="77777777" w:rsidR="00743EB7" w:rsidRPr="00566CB0" w:rsidRDefault="00743EB7" w:rsidP="00636334">
            <w:pPr>
              <w:spacing w:after="0" w:line="240" w:lineRule="auto"/>
              <w:rPr>
                <w:rFonts w:ascii="Times New Roman" w:hAnsi="Times New Roman"/>
                <w:sz w:val="20"/>
                <w:szCs w:val="20"/>
                <w:lang w:val="ro-RO"/>
              </w:rPr>
            </w:pPr>
          </w:p>
          <w:p w14:paraId="24A24C46" w14:textId="77777777" w:rsidR="00743EB7" w:rsidRPr="00566CB0" w:rsidRDefault="00743EB7" w:rsidP="00636334">
            <w:pPr>
              <w:spacing w:after="0" w:line="240" w:lineRule="auto"/>
              <w:rPr>
                <w:rFonts w:ascii="Times New Roman" w:hAnsi="Times New Roman"/>
                <w:sz w:val="20"/>
                <w:szCs w:val="20"/>
                <w:lang w:val="ro-RO"/>
              </w:rPr>
            </w:pPr>
          </w:p>
          <w:p w14:paraId="0154E3EA" w14:textId="77777777" w:rsidR="00743EB7" w:rsidRPr="00566CB0" w:rsidRDefault="00743EB7" w:rsidP="00636334">
            <w:pPr>
              <w:spacing w:after="0" w:line="240" w:lineRule="auto"/>
              <w:rPr>
                <w:rFonts w:ascii="Times New Roman" w:hAnsi="Times New Roman"/>
                <w:sz w:val="20"/>
                <w:szCs w:val="20"/>
                <w:lang w:val="ro-RO"/>
              </w:rPr>
            </w:pPr>
          </w:p>
        </w:tc>
      </w:tr>
    </w:tbl>
    <w:p w14:paraId="2439B378" w14:textId="77777777" w:rsidR="00743EB7" w:rsidRPr="00566CB0" w:rsidRDefault="00743EB7" w:rsidP="00743EB7">
      <w:pPr>
        <w:spacing w:after="0" w:line="240" w:lineRule="auto"/>
        <w:rPr>
          <w:rFonts w:ascii="Times New Roman" w:hAnsi="Times New Roman"/>
          <w:sz w:val="20"/>
          <w:szCs w:val="20"/>
          <w:lang w:val="ro-RO"/>
        </w:rPr>
      </w:pPr>
    </w:p>
    <w:p w14:paraId="54A6B5E2" w14:textId="77777777" w:rsidR="00743EB7" w:rsidRPr="00566CB0" w:rsidRDefault="00743EB7" w:rsidP="00743EB7">
      <w:pPr>
        <w:spacing w:after="0" w:line="240" w:lineRule="auto"/>
        <w:jc w:val="center"/>
        <w:rPr>
          <w:rFonts w:ascii="Times New Roman" w:hAnsi="Times New Roman"/>
          <w:sz w:val="20"/>
          <w:szCs w:val="20"/>
          <w:lang w:val="ro-RO"/>
        </w:rPr>
      </w:pPr>
    </w:p>
    <w:p w14:paraId="301DADBF" w14:textId="77777777" w:rsidR="00FC1048" w:rsidRPr="00566CB0" w:rsidRDefault="00FC1048">
      <w:pPr>
        <w:rPr>
          <w:rFonts w:ascii="Times New Roman" w:hAnsi="Times New Roman"/>
          <w:sz w:val="20"/>
          <w:szCs w:val="20"/>
          <w:lang w:val="ro-RO"/>
        </w:rPr>
      </w:pPr>
    </w:p>
    <w:sectPr w:rsidR="00FC1048" w:rsidRPr="00566CB0" w:rsidSect="00636334">
      <w:headerReference w:type="default" r:id="rId10"/>
      <w:pgSz w:w="11907" w:h="16839" w:code="9"/>
      <w:pgMar w:top="-2880" w:right="851" w:bottom="284" w:left="1134" w:header="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194704" w14:textId="77777777" w:rsidR="00BE740D" w:rsidRDefault="00BE740D">
      <w:pPr>
        <w:spacing w:after="0" w:line="240" w:lineRule="auto"/>
      </w:pPr>
      <w:r>
        <w:separator/>
      </w:r>
    </w:p>
  </w:endnote>
  <w:endnote w:type="continuationSeparator" w:id="0">
    <w:p w14:paraId="28DA6334" w14:textId="77777777" w:rsidR="00BE740D" w:rsidRDefault="00BE74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new roman\">
    <w:altName w:val="Times New Roman"/>
    <w:charset w:val="00"/>
    <w:family w:val="roman"/>
    <w:pitch w:val="default"/>
  </w:font>
  <w:font w:name="Times">
    <w:panose1 w:val="02020603050405020304"/>
    <w:charset w:val="00"/>
    <w:family w:val="roman"/>
    <w:pitch w:val="variable"/>
    <w:sig w:usb0="E0002EFF" w:usb1="C000785B" w:usb2="00000009" w:usb3="00000000" w:csb0="000001FF" w:csb1="00000000"/>
  </w:font>
  <w:font w:name="ヒラギノ角ゴ Pro W3">
    <w:charset w:val="80"/>
    <w:family w:val="swiss"/>
    <w:pitch w:val="variable"/>
    <w:sig w:usb0="E00002FF" w:usb1="7AC7FFFF" w:usb2="00000012" w:usb3="00000000" w:csb0="0002000D" w:csb1="00000000"/>
  </w:font>
  <w:font w:name="Palatino Linotype">
    <w:panose1 w:val="02040502050505030304"/>
    <w:charset w:val="00"/>
    <w:family w:val="roman"/>
    <w:pitch w:val="variable"/>
    <w:sig w:usb0="E0000287" w:usb1="4000001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ED1DAE" w14:textId="77777777" w:rsidR="00BE740D" w:rsidRDefault="00BE740D">
      <w:pPr>
        <w:spacing w:after="0" w:line="240" w:lineRule="auto"/>
      </w:pPr>
      <w:r>
        <w:separator/>
      </w:r>
    </w:p>
  </w:footnote>
  <w:footnote w:type="continuationSeparator" w:id="0">
    <w:p w14:paraId="7B2094F1" w14:textId="77777777" w:rsidR="00BE740D" w:rsidRDefault="00BE74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3E4CC1" w14:textId="60E9A665" w:rsidR="001135D3" w:rsidRDefault="001135D3" w:rsidP="00636334">
    <w:pPr>
      <w:pStyle w:val="Header"/>
      <w:ind w:left="-1440"/>
    </w:pPr>
    <w:bookmarkStart w:id="1" w:name="_Hlk67332695"/>
    <w:bookmarkStart w:id="2" w:name="_Hlk67332696"/>
  </w:p>
  <w:p w14:paraId="0C135E0F" w14:textId="17E491D2" w:rsidR="001135D3" w:rsidRDefault="00CB0BEC" w:rsidP="00636334">
    <w:pPr>
      <w:pStyle w:val="Header"/>
      <w:ind w:firstLine="4050"/>
      <w:jc w:val="both"/>
    </w:pPr>
    <w:r>
      <w:rPr>
        <w:noProof/>
      </w:rPr>
      <mc:AlternateContent>
        <mc:Choice Requires="wpg">
          <w:drawing>
            <wp:anchor distT="0" distB="0" distL="114300" distR="114300" simplePos="0" relativeHeight="251659264" behindDoc="0" locked="0" layoutInCell="1" allowOverlap="1" wp14:anchorId="36BAD2B2" wp14:editId="3831D35A">
              <wp:simplePos x="0" y="0"/>
              <wp:positionH relativeFrom="column">
                <wp:posOffset>0</wp:posOffset>
              </wp:positionH>
              <wp:positionV relativeFrom="paragraph">
                <wp:posOffset>-635</wp:posOffset>
              </wp:positionV>
              <wp:extent cx="5932838" cy="1681090"/>
              <wp:effectExtent l="0" t="0" r="0" b="0"/>
              <wp:wrapNone/>
              <wp:docPr id="15" name="Group 15"/>
              <wp:cNvGraphicFramePr/>
              <a:graphic xmlns:a="http://schemas.openxmlformats.org/drawingml/2006/main">
                <a:graphicData uri="http://schemas.microsoft.com/office/word/2010/wordprocessingGroup">
                  <wpg:wgp>
                    <wpg:cNvGrpSpPr/>
                    <wpg:grpSpPr>
                      <a:xfrm>
                        <a:off x="0" y="0"/>
                        <a:ext cx="5932838" cy="1681090"/>
                        <a:chOff x="0" y="0"/>
                        <a:chExt cx="5932838" cy="1681090"/>
                      </a:xfrm>
                    </wpg:grpSpPr>
                    <wpg:grpSp>
                      <wpg:cNvPr id="10" name="Group 10"/>
                      <wpg:cNvGrpSpPr/>
                      <wpg:grpSpPr>
                        <a:xfrm>
                          <a:off x="0" y="0"/>
                          <a:ext cx="5932838" cy="1681090"/>
                          <a:chOff x="0" y="0"/>
                          <a:chExt cx="5932838" cy="1681090"/>
                        </a:xfrm>
                      </wpg:grpSpPr>
                      <wps:wsp>
                        <wps:cNvPr id="11" name="Straight Connector 11"/>
                        <wps:cNvCnPr/>
                        <wps:spPr>
                          <a:xfrm flipH="1">
                            <a:off x="964889" y="847082"/>
                            <a:ext cx="4840192" cy="5049"/>
                          </a:xfrm>
                          <a:prstGeom prst="line">
                            <a:avLst/>
                          </a:prstGeom>
                          <a:ln>
                            <a:solidFill>
                              <a:schemeClr val="bg1">
                                <a:lumMod val="50000"/>
                              </a:schemeClr>
                            </a:solidFill>
                          </a:ln>
                        </wps:spPr>
                        <wps:style>
                          <a:lnRef idx="1">
                            <a:schemeClr val="dk1"/>
                          </a:lnRef>
                          <a:fillRef idx="0">
                            <a:schemeClr val="dk1"/>
                          </a:fillRef>
                          <a:effectRef idx="0">
                            <a:schemeClr val="dk1"/>
                          </a:effectRef>
                          <a:fontRef idx="minor">
                            <a:schemeClr val="tx1"/>
                          </a:fontRef>
                        </wps:style>
                        <wps:bodyPr/>
                      </wps:wsp>
                      <wps:wsp>
                        <wps:cNvPr id="12" name="Text Box 12"/>
                        <wps:cNvSpPr txBox="1">
                          <a:spLocks/>
                        </wps:cNvSpPr>
                        <wps:spPr bwMode="auto">
                          <a:xfrm>
                            <a:off x="4178968" y="807744"/>
                            <a:ext cx="1753870" cy="873346"/>
                          </a:xfrm>
                          <a:prstGeom prst="rect">
                            <a:avLst/>
                          </a:prstGeom>
                          <a:noFill/>
                          <a:ln>
                            <a:noFill/>
                          </a:ln>
                        </wps:spPr>
                        <wps:txbx>
                          <w:txbxContent>
                            <w:p w14:paraId="7A8BF8B5" w14:textId="77777777" w:rsidR="00CB0BEC" w:rsidRPr="00D3113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lang w:val="es-ES"/>
                                </w:rPr>
                              </w:pPr>
                              <w:r w:rsidRPr="00D31135">
                                <w:rPr>
                                  <w:rFonts w:ascii="Palatino Linotype" w:eastAsia="Times New Roman" w:hAnsi="Palatino Linotype"/>
                                  <w:sz w:val="18"/>
                                  <w:szCs w:val="20"/>
                                  <w:lang w:val="es-ES"/>
                                </w:rPr>
                                <w:t>Facultatea de Litere</w:t>
                              </w:r>
                            </w:p>
                            <w:p w14:paraId="66D13841" w14:textId="77777777" w:rsidR="00CB0BEC" w:rsidRPr="00D3113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lang w:val="es-ES"/>
                                </w:rPr>
                              </w:pPr>
                              <w:r w:rsidRPr="00D31135">
                                <w:rPr>
                                  <w:rFonts w:ascii="Palatino Linotype" w:eastAsia="Times New Roman" w:hAnsi="Palatino Linotype"/>
                                  <w:sz w:val="18"/>
                                  <w:szCs w:val="20"/>
                                  <w:lang w:val="es-ES"/>
                                </w:rPr>
                                <w:t>Str. Horea nr. 31</w:t>
                              </w:r>
                            </w:p>
                            <w:p w14:paraId="0368033D" w14:textId="77777777" w:rsidR="00CB0BEC" w:rsidRPr="00017CD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rPr>
                              </w:pPr>
                              <w:r w:rsidRPr="00017CD5">
                                <w:rPr>
                                  <w:rFonts w:ascii="Palatino Linotype" w:eastAsia="Times New Roman" w:hAnsi="Palatino Linotype"/>
                                  <w:sz w:val="18"/>
                                  <w:szCs w:val="20"/>
                                </w:rPr>
                                <w:t>400202, Cluj-Napoca</w:t>
                              </w:r>
                            </w:p>
                            <w:p w14:paraId="4850E4AC" w14:textId="77777777" w:rsidR="00CB0BEC" w:rsidRPr="00017CD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lang w:val="fr-FR"/>
                                </w:rPr>
                              </w:pPr>
                              <w:proofErr w:type="gramStart"/>
                              <w:r w:rsidRPr="00017CD5">
                                <w:rPr>
                                  <w:rFonts w:ascii="Palatino Linotype" w:eastAsia="Times New Roman" w:hAnsi="Palatino Linotype"/>
                                  <w:sz w:val="18"/>
                                  <w:szCs w:val="20"/>
                                  <w:lang w:val="fr-FR"/>
                                </w:rPr>
                                <w:t>Tel:</w:t>
                              </w:r>
                              <w:proofErr w:type="gramEnd"/>
                              <w:r w:rsidRPr="00017CD5">
                                <w:rPr>
                                  <w:rFonts w:ascii="Palatino Linotype" w:eastAsia="Times New Roman" w:hAnsi="Palatino Linotype"/>
                                  <w:sz w:val="18"/>
                                  <w:szCs w:val="20"/>
                                  <w:lang w:val="fr-FR"/>
                                </w:rPr>
                                <w:t xml:space="preserve"> 0264 5322388</w:t>
                              </w:r>
                            </w:p>
                            <w:p w14:paraId="62616616" w14:textId="77777777" w:rsidR="00CB0BEC" w:rsidRPr="00017CD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lang w:val="fr-FR"/>
                                </w:rPr>
                              </w:pPr>
                              <w:proofErr w:type="gramStart"/>
                              <w:r w:rsidRPr="00017CD5">
                                <w:rPr>
                                  <w:rFonts w:ascii="Palatino Linotype" w:eastAsia="Times New Roman" w:hAnsi="Palatino Linotype"/>
                                  <w:sz w:val="18"/>
                                  <w:szCs w:val="20"/>
                                  <w:lang w:val="fr-FR"/>
                                </w:rPr>
                                <w:t>Fax:</w:t>
                              </w:r>
                              <w:proofErr w:type="gramEnd"/>
                              <w:r w:rsidRPr="00017CD5">
                                <w:rPr>
                                  <w:rFonts w:ascii="Palatino Linotype" w:eastAsia="Times New Roman" w:hAnsi="Palatino Linotype"/>
                                  <w:sz w:val="18"/>
                                  <w:szCs w:val="20"/>
                                  <w:lang w:val="fr-FR"/>
                                </w:rPr>
                                <w:t xml:space="preserve"> 0264 432303</w:t>
                              </w:r>
                            </w:p>
                            <w:p w14:paraId="4D963E65" w14:textId="77777777" w:rsidR="00CB0BEC" w:rsidRPr="00541236" w:rsidRDefault="00CB0BEC" w:rsidP="00CB0BEC">
                              <w:pPr>
                                <w:spacing w:after="0" w:line="240" w:lineRule="auto"/>
                                <w:contextualSpacing/>
                                <w:jc w:val="right"/>
                                <w:rPr>
                                  <w:color w:val="1F3864"/>
                                  <w:sz w:val="16"/>
                                  <w:szCs w:val="16"/>
                                </w:rPr>
                              </w:pPr>
                            </w:p>
                          </w:txbxContent>
                        </wps:txbx>
                        <wps:bodyPr rot="0" vert="horz" wrap="square" lIns="91440" tIns="45720" rIns="91440" bIns="45720" anchor="t" anchorCtr="0" upright="1">
                          <a:noAutofit/>
                        </wps:bodyPr>
                      </wps:wsp>
                      <pic:pic xmlns:pic="http://schemas.openxmlformats.org/drawingml/2006/picture">
                        <pic:nvPicPr>
                          <pic:cNvPr id="13" name="Picture 13" descr="Sigla ubb claudiopolitana_pt antent-01"/>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5845" cy="1179195"/>
                          </a:xfrm>
                          <a:prstGeom prst="rect">
                            <a:avLst/>
                          </a:prstGeom>
                          <a:noFill/>
                        </pic:spPr>
                      </pic:pic>
                    </wpg:grpSp>
                    <pic:pic xmlns:pic="http://schemas.openxmlformats.org/drawingml/2006/picture">
                      <pic:nvPicPr>
                        <pic:cNvPr id="14" name="Imagine 1"/>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06573" y="98474"/>
                          <a:ext cx="701675" cy="748665"/>
                        </a:xfrm>
                        <a:prstGeom prst="rect">
                          <a:avLst/>
                        </a:prstGeom>
                        <a:noFill/>
                        <a:ln>
                          <a:noFill/>
                        </a:ln>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36BAD2B2" id="Group 15" o:spid="_x0000_s1026" style="position:absolute;left:0;text-align:left;margin-left:0;margin-top:-.05pt;width:467.15pt;height:132.35pt;z-index:251659264" coordsize="59328,168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">
              <v:group id="Group 10" o:spid="_x0000_s1027" style="position:absolute;width:59328;height:16810" coordsize="59328,16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line id="Straight Connector 11" o:spid="_x0000_s1028" style="position:absolute;flip:x;visibility:visible;mso-wrap-style:square" from="9648,8470" to="58050,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" strokecolor="#7f7f7f [1612]" strokeweight=".5pt">
                  <v:stroke joinstyle="miter"/>
                </v:line>
                <v:shapetype id="_x0000_t202" coordsize="21600,21600" o:spt="202" path="m,l,21600r21600,l21600,xe">
                  <v:stroke joinstyle="miter"/>
                  <v:path gradientshapeok="t" o:connecttype="rect"/>
                </v:shapetype>
                <v:shape id="Text Box 12" o:spid="_x0000_s1029" type="#_x0000_t202" style="position:absolute;left:41789;top:8077;width:17539;height:87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7A8BF8B5" w14:textId="77777777" w:rsidR="00CB0BEC" w:rsidRPr="00017CD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rPr>
                        </w:pPr>
                        <w:r w:rsidRPr="00017CD5">
                          <w:rPr>
                            <w:rFonts w:ascii="Palatino Linotype" w:eastAsia="Times New Roman" w:hAnsi="Palatino Linotype"/>
                            <w:sz w:val="18"/>
                            <w:szCs w:val="20"/>
                          </w:rPr>
                          <w:t>Facultatea de Litere</w:t>
                        </w:r>
                      </w:p>
                      <w:p w14:paraId="66D13841" w14:textId="77777777" w:rsidR="00CB0BEC" w:rsidRPr="00017CD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rPr>
                        </w:pPr>
                        <w:r w:rsidRPr="00017CD5">
                          <w:rPr>
                            <w:rFonts w:ascii="Palatino Linotype" w:eastAsia="Times New Roman" w:hAnsi="Palatino Linotype"/>
                            <w:sz w:val="18"/>
                            <w:szCs w:val="20"/>
                          </w:rPr>
                          <w:t>Str. Horea nr. 31</w:t>
                        </w:r>
                      </w:p>
                      <w:p w14:paraId="0368033D" w14:textId="77777777" w:rsidR="00CB0BEC" w:rsidRPr="00017CD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rPr>
                        </w:pPr>
                        <w:r w:rsidRPr="00017CD5">
                          <w:rPr>
                            <w:rFonts w:ascii="Palatino Linotype" w:eastAsia="Times New Roman" w:hAnsi="Palatino Linotype"/>
                            <w:sz w:val="18"/>
                            <w:szCs w:val="20"/>
                          </w:rPr>
                          <w:t>400202, Cluj-Napoca</w:t>
                        </w:r>
                      </w:p>
                      <w:p w14:paraId="4850E4AC" w14:textId="77777777" w:rsidR="00CB0BEC" w:rsidRPr="00017CD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lang w:val="fr-FR"/>
                          </w:rPr>
                        </w:pPr>
                        <w:r w:rsidRPr="00017CD5">
                          <w:rPr>
                            <w:rFonts w:ascii="Palatino Linotype" w:eastAsia="Times New Roman" w:hAnsi="Palatino Linotype"/>
                            <w:sz w:val="18"/>
                            <w:szCs w:val="20"/>
                            <w:lang w:val="fr-FR"/>
                          </w:rPr>
                          <w:t>Tel: 0264 5322388</w:t>
                        </w:r>
                      </w:p>
                      <w:p w14:paraId="62616616" w14:textId="77777777" w:rsidR="00CB0BEC" w:rsidRPr="00017CD5" w:rsidRDefault="00CB0BEC" w:rsidP="00CB0BEC">
                        <w:pPr>
                          <w:overflowPunct w:val="0"/>
                          <w:autoSpaceDE w:val="0"/>
                          <w:autoSpaceDN w:val="0"/>
                          <w:adjustRightInd w:val="0"/>
                          <w:spacing w:after="0" w:line="240" w:lineRule="auto"/>
                          <w:ind w:left="-57" w:right="-227"/>
                          <w:textAlignment w:val="baseline"/>
                          <w:rPr>
                            <w:rFonts w:ascii="Palatino Linotype" w:eastAsia="Times New Roman" w:hAnsi="Palatino Linotype"/>
                            <w:sz w:val="18"/>
                            <w:szCs w:val="20"/>
                            <w:lang w:val="fr-FR"/>
                          </w:rPr>
                        </w:pPr>
                        <w:r w:rsidRPr="00017CD5">
                          <w:rPr>
                            <w:rFonts w:ascii="Palatino Linotype" w:eastAsia="Times New Roman" w:hAnsi="Palatino Linotype"/>
                            <w:sz w:val="18"/>
                            <w:szCs w:val="20"/>
                            <w:lang w:val="fr-FR"/>
                          </w:rPr>
                          <w:t>Fax: 0264 432303</w:t>
                        </w:r>
                      </w:p>
                      <w:p w14:paraId="4D963E65" w14:textId="77777777" w:rsidR="00CB0BEC" w:rsidRPr="00541236" w:rsidRDefault="00CB0BEC" w:rsidP="00CB0BEC">
                        <w:pPr>
                          <w:spacing w:after="0" w:line="240" w:lineRule="auto"/>
                          <w:contextualSpacing/>
                          <w:jc w:val="right"/>
                          <w:rPr>
                            <w:color w:val="1F3864"/>
                            <w:sz w:val="16"/>
                            <w:szCs w:val="16"/>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30" type="#_x0000_t75" alt="Sigla ubb claudiopolitana_pt antent-01" style="position:absolute;width:23158;height:11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">
                  <v:imagedata r:id="rId3" o:title="Sigla ubb claudiopolitana_pt antent-01"/>
                </v:shape>
              </v:group>
              <v:shape id="Imagine 1" o:spid="_x0000_s1031" type="#_x0000_t75" style="position:absolute;left:51065;top:984;width:7017;height:7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">
                <v:imagedata r:id="rId4" o:title=""/>
              </v:shape>
            </v:group>
          </w:pict>
        </mc:Fallback>
      </mc:AlternateContent>
    </w:r>
    <w:r w:rsidR="001135D3">
      <w:br/>
    </w:r>
    <w:bookmarkEnd w:id="1"/>
    <w:bookmarkEnd w:id="2"/>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13717"/>
    <w:multiLevelType w:val="hybridMultilevel"/>
    <w:tmpl w:val="372A92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3B743E"/>
    <w:multiLevelType w:val="hybridMultilevel"/>
    <w:tmpl w:val="9C5CEA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88308C4"/>
    <w:multiLevelType w:val="hybridMultilevel"/>
    <w:tmpl w:val="8C401E6C"/>
    <w:lvl w:ilvl="0" w:tplc="F1E227A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20B577C4"/>
    <w:multiLevelType w:val="hybridMultilevel"/>
    <w:tmpl w:val="CCB83B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214758CE"/>
    <w:multiLevelType w:val="hybridMultilevel"/>
    <w:tmpl w:val="5B08A05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4417A9D"/>
    <w:multiLevelType w:val="singleLevel"/>
    <w:tmpl w:val="F6D0367E"/>
    <w:lvl w:ilvl="0">
      <w:numFmt w:val="decimal"/>
      <w:lvlText w:val="*"/>
      <w:lvlJc w:val="left"/>
    </w:lvl>
  </w:abstractNum>
  <w:abstractNum w:abstractNumId="6" w15:restartNumberingAfterBreak="0">
    <w:nsid w:val="248A7E97"/>
    <w:multiLevelType w:val="hybridMultilevel"/>
    <w:tmpl w:val="69BA7C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4952116"/>
    <w:multiLevelType w:val="hybridMultilevel"/>
    <w:tmpl w:val="275A174E"/>
    <w:lvl w:ilvl="0" w:tplc="0418000F">
      <w:start w:val="1"/>
      <w:numFmt w:val="decimal"/>
      <w:lvlText w:val="%1."/>
      <w:lvlJc w:val="left"/>
      <w:pPr>
        <w:ind w:left="7874" w:hanging="360"/>
      </w:pPr>
    </w:lvl>
    <w:lvl w:ilvl="1" w:tplc="04180019">
      <w:start w:val="1"/>
      <w:numFmt w:val="lowerLetter"/>
      <w:lvlText w:val="%2."/>
      <w:lvlJc w:val="left"/>
      <w:pPr>
        <w:ind w:left="8594" w:hanging="360"/>
      </w:pPr>
    </w:lvl>
    <w:lvl w:ilvl="2" w:tplc="0418001B" w:tentative="1">
      <w:start w:val="1"/>
      <w:numFmt w:val="lowerRoman"/>
      <w:lvlText w:val="%3."/>
      <w:lvlJc w:val="right"/>
      <w:pPr>
        <w:ind w:left="9314" w:hanging="180"/>
      </w:pPr>
    </w:lvl>
    <w:lvl w:ilvl="3" w:tplc="0418000F" w:tentative="1">
      <w:start w:val="1"/>
      <w:numFmt w:val="decimal"/>
      <w:lvlText w:val="%4."/>
      <w:lvlJc w:val="left"/>
      <w:pPr>
        <w:ind w:left="10034" w:hanging="360"/>
      </w:pPr>
    </w:lvl>
    <w:lvl w:ilvl="4" w:tplc="04180019" w:tentative="1">
      <w:start w:val="1"/>
      <w:numFmt w:val="lowerLetter"/>
      <w:lvlText w:val="%5."/>
      <w:lvlJc w:val="left"/>
      <w:pPr>
        <w:ind w:left="10754" w:hanging="360"/>
      </w:pPr>
    </w:lvl>
    <w:lvl w:ilvl="5" w:tplc="0418001B" w:tentative="1">
      <w:start w:val="1"/>
      <w:numFmt w:val="lowerRoman"/>
      <w:lvlText w:val="%6."/>
      <w:lvlJc w:val="right"/>
      <w:pPr>
        <w:ind w:left="11474" w:hanging="180"/>
      </w:pPr>
    </w:lvl>
    <w:lvl w:ilvl="6" w:tplc="0418000F" w:tentative="1">
      <w:start w:val="1"/>
      <w:numFmt w:val="decimal"/>
      <w:lvlText w:val="%7."/>
      <w:lvlJc w:val="left"/>
      <w:pPr>
        <w:ind w:left="12194" w:hanging="360"/>
      </w:pPr>
    </w:lvl>
    <w:lvl w:ilvl="7" w:tplc="04180019" w:tentative="1">
      <w:start w:val="1"/>
      <w:numFmt w:val="lowerLetter"/>
      <w:lvlText w:val="%8."/>
      <w:lvlJc w:val="left"/>
      <w:pPr>
        <w:ind w:left="12914" w:hanging="360"/>
      </w:pPr>
    </w:lvl>
    <w:lvl w:ilvl="8" w:tplc="0418001B" w:tentative="1">
      <w:start w:val="1"/>
      <w:numFmt w:val="lowerRoman"/>
      <w:lvlText w:val="%9."/>
      <w:lvlJc w:val="right"/>
      <w:pPr>
        <w:ind w:left="13634" w:hanging="180"/>
      </w:pPr>
    </w:lvl>
  </w:abstractNum>
  <w:abstractNum w:abstractNumId="8" w15:restartNumberingAfterBreak="0">
    <w:nsid w:val="2C6E2682"/>
    <w:multiLevelType w:val="multilevel"/>
    <w:tmpl w:val="F7F61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DBB16B2"/>
    <w:multiLevelType w:val="multilevel"/>
    <w:tmpl w:val="EC7250A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332D7098"/>
    <w:multiLevelType w:val="hybridMultilevel"/>
    <w:tmpl w:val="88468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7893722"/>
    <w:multiLevelType w:val="hybridMultilevel"/>
    <w:tmpl w:val="922AD538"/>
    <w:lvl w:ilvl="0" w:tplc="F7E0D8B6">
      <w:start w:val="1"/>
      <w:numFmt w:val="bullet"/>
      <w:lvlText w:val=""/>
      <w:lvlJc w:val="left"/>
      <w:pPr>
        <w:tabs>
          <w:tab w:val="num" w:pos="720"/>
        </w:tabs>
        <w:ind w:left="720" w:hanging="360"/>
      </w:pPr>
      <w:rPr>
        <w:rFonts w:ascii="Symbol" w:hAnsi="Symbol" w:hint="default"/>
        <w:color w:val="auto"/>
      </w:rPr>
    </w:lvl>
    <w:lvl w:ilvl="1" w:tplc="04180003" w:tentative="1">
      <w:start w:val="1"/>
      <w:numFmt w:val="bullet"/>
      <w:lvlText w:val="o"/>
      <w:lvlJc w:val="left"/>
      <w:pPr>
        <w:tabs>
          <w:tab w:val="num" w:pos="1440"/>
        </w:tabs>
        <w:ind w:left="1440" w:hanging="360"/>
      </w:pPr>
      <w:rPr>
        <w:rFonts w:ascii="Courier New" w:hAnsi="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293AE5"/>
    <w:multiLevelType w:val="singleLevel"/>
    <w:tmpl w:val="F6D0367E"/>
    <w:lvl w:ilvl="0">
      <w:numFmt w:val="decimal"/>
      <w:lvlText w:val="*"/>
      <w:lvlJc w:val="left"/>
      <w:rPr>
        <w:rFonts w:cs="Times New Roman"/>
      </w:rPr>
    </w:lvl>
  </w:abstractNum>
  <w:abstractNum w:abstractNumId="13" w15:restartNumberingAfterBreak="0">
    <w:nsid w:val="3E8834D3"/>
    <w:multiLevelType w:val="hybridMultilevel"/>
    <w:tmpl w:val="3AF0692A"/>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904790"/>
    <w:multiLevelType w:val="hybridMultilevel"/>
    <w:tmpl w:val="7A0EF0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0A42130"/>
    <w:multiLevelType w:val="hybridMultilevel"/>
    <w:tmpl w:val="87ECD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82428F"/>
    <w:multiLevelType w:val="singleLevel"/>
    <w:tmpl w:val="F6D0367E"/>
    <w:lvl w:ilvl="0">
      <w:numFmt w:val="decimal"/>
      <w:lvlText w:val="*"/>
      <w:lvlJc w:val="left"/>
    </w:lvl>
  </w:abstractNum>
  <w:abstractNum w:abstractNumId="17" w15:restartNumberingAfterBreak="0">
    <w:nsid w:val="48622743"/>
    <w:multiLevelType w:val="singleLevel"/>
    <w:tmpl w:val="F6D0367E"/>
    <w:lvl w:ilvl="0">
      <w:numFmt w:val="decimal"/>
      <w:lvlText w:val="*"/>
      <w:lvlJc w:val="left"/>
    </w:lvl>
  </w:abstractNum>
  <w:abstractNum w:abstractNumId="18" w15:restartNumberingAfterBreak="0">
    <w:nsid w:val="55154EB1"/>
    <w:multiLevelType w:val="hybridMultilevel"/>
    <w:tmpl w:val="5B8A235C"/>
    <w:lvl w:ilvl="0" w:tplc="C91E31EE">
      <w:start w:val="1"/>
      <w:numFmt w:val="bullet"/>
      <w:lvlText w:val=""/>
      <w:lvlJc w:val="left"/>
      <w:pPr>
        <w:tabs>
          <w:tab w:val="num" w:pos="720"/>
        </w:tabs>
        <w:ind w:left="720" w:hanging="360"/>
      </w:pPr>
      <w:rPr>
        <w:rFonts w:ascii="Symbol" w:hAnsi="Symbol" w:hint="default"/>
        <w:color w:val="auto"/>
      </w:rPr>
    </w:lvl>
    <w:lvl w:ilvl="1" w:tplc="04180003" w:tentative="1">
      <w:start w:val="1"/>
      <w:numFmt w:val="bullet"/>
      <w:lvlText w:val="o"/>
      <w:lvlJc w:val="left"/>
      <w:pPr>
        <w:tabs>
          <w:tab w:val="num" w:pos="1440"/>
        </w:tabs>
        <w:ind w:left="1440" w:hanging="360"/>
      </w:pPr>
      <w:rPr>
        <w:rFonts w:ascii="Courier New" w:hAnsi="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8A32026"/>
    <w:multiLevelType w:val="hybridMultilevel"/>
    <w:tmpl w:val="453C820E"/>
    <w:lvl w:ilvl="0" w:tplc="0DDAC882">
      <w:start w:val="1"/>
      <w:numFmt w:val="bullet"/>
      <w:lvlText w:val=""/>
      <w:lvlJc w:val="left"/>
      <w:pPr>
        <w:tabs>
          <w:tab w:val="num" w:pos="284"/>
        </w:tabs>
        <w:ind w:left="284" w:hanging="284"/>
      </w:pPr>
      <w:rPr>
        <w:rFonts w:ascii="Symbol" w:hAnsi="Symbol" w:hint="default"/>
      </w:rPr>
    </w:lvl>
    <w:lvl w:ilvl="1" w:tplc="DE96AB02">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B772E04"/>
    <w:multiLevelType w:val="hybridMultilevel"/>
    <w:tmpl w:val="98881C22"/>
    <w:lvl w:ilvl="0" w:tplc="FB9C447C">
      <w:start w:val="22"/>
      <w:numFmt w:val="bullet"/>
      <w:lvlText w:val="-"/>
      <w:lvlJc w:val="left"/>
      <w:pPr>
        <w:tabs>
          <w:tab w:val="num" w:pos="720"/>
        </w:tabs>
        <w:ind w:left="720" w:hanging="360"/>
      </w:pPr>
      <w:rPr>
        <w:rFonts w:ascii="Times New Roman" w:eastAsia="SimSun" w:hAnsi="Times New Roman" w:cs="Times New Roman" w:hint="default"/>
      </w:rPr>
    </w:lvl>
    <w:lvl w:ilvl="1" w:tplc="04180003" w:tentative="1">
      <w:start w:val="1"/>
      <w:numFmt w:val="bullet"/>
      <w:lvlText w:val="o"/>
      <w:lvlJc w:val="left"/>
      <w:pPr>
        <w:tabs>
          <w:tab w:val="num" w:pos="1440"/>
        </w:tabs>
        <w:ind w:left="1440" w:hanging="360"/>
      </w:pPr>
      <w:rPr>
        <w:rFonts w:ascii="Courier New" w:hAnsi="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FBF7E3D"/>
    <w:multiLevelType w:val="multilevel"/>
    <w:tmpl w:val="8640E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21A49DF"/>
    <w:multiLevelType w:val="multilevel"/>
    <w:tmpl w:val="42BC8B6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635E48B1"/>
    <w:multiLevelType w:val="hybridMultilevel"/>
    <w:tmpl w:val="F186699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63D7052B"/>
    <w:multiLevelType w:val="hybridMultilevel"/>
    <w:tmpl w:val="09181D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D7F7C92"/>
    <w:multiLevelType w:val="hybridMultilevel"/>
    <w:tmpl w:val="E1868E88"/>
    <w:lvl w:ilvl="0" w:tplc="A08ED4A8">
      <w:start w:val="8"/>
      <w:numFmt w:val="bullet"/>
      <w:lvlText w:val="-"/>
      <w:lvlJc w:val="left"/>
      <w:pPr>
        <w:ind w:left="720" w:hanging="360"/>
      </w:pPr>
      <w:rPr>
        <w:rFonts w:ascii="Times New Roman" w:eastAsia="SimSu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796747E3"/>
    <w:multiLevelType w:val="hybridMultilevel"/>
    <w:tmpl w:val="450AF3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4"/>
  </w:num>
  <w:num w:numId="2">
    <w:abstractNumId w:val="2"/>
  </w:num>
  <w:num w:numId="3">
    <w:abstractNumId w:val="10"/>
  </w:num>
  <w:num w:numId="4">
    <w:abstractNumId w:val="15"/>
  </w:num>
  <w:num w:numId="5">
    <w:abstractNumId w:val="0"/>
  </w:num>
  <w:num w:numId="6">
    <w:abstractNumId w:val="8"/>
  </w:num>
  <w:num w:numId="7">
    <w:abstractNumId w:val="21"/>
  </w:num>
  <w:num w:numId="8">
    <w:abstractNumId w:val="7"/>
  </w:num>
  <w:num w:numId="9">
    <w:abstractNumId w:val="19"/>
  </w:num>
  <w:num w:numId="10">
    <w:abstractNumId w:val="6"/>
  </w:num>
  <w:num w:numId="11">
    <w:abstractNumId w:val="26"/>
  </w:num>
  <w:num w:numId="12">
    <w:abstractNumId w:val="1"/>
  </w:num>
  <w:num w:numId="13">
    <w:abstractNumId w:val="9"/>
  </w:num>
  <w:num w:numId="14">
    <w:abstractNumId w:val="18"/>
  </w:num>
  <w:num w:numId="15">
    <w:abstractNumId w:val="25"/>
  </w:num>
  <w:num w:numId="16">
    <w:abstractNumId w:val="11"/>
  </w:num>
  <w:num w:numId="17">
    <w:abstractNumId w:val="23"/>
  </w:num>
  <w:num w:numId="18">
    <w:abstractNumId w:val="13"/>
  </w:num>
  <w:num w:numId="19">
    <w:abstractNumId w:val="16"/>
  </w:num>
  <w:num w:numId="20">
    <w:abstractNumId w:val="17"/>
  </w:num>
  <w:num w:numId="21">
    <w:abstractNumId w:val="22"/>
  </w:num>
  <w:num w:numId="22">
    <w:abstractNumId w:val="12"/>
  </w:num>
  <w:num w:numId="23">
    <w:abstractNumId w:val="20"/>
  </w:num>
  <w:num w:numId="24">
    <w:abstractNumId w:val="5"/>
  </w:num>
  <w:num w:numId="25">
    <w:abstractNumId w:val="4"/>
  </w:num>
  <w:num w:numId="26">
    <w:abstractNumId w:val="24"/>
  </w:num>
  <w:num w:numId="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3EB7"/>
    <w:rsid w:val="00000FE6"/>
    <w:rsid w:val="00015718"/>
    <w:rsid w:val="000202F5"/>
    <w:rsid w:val="00031B70"/>
    <w:rsid w:val="0003626E"/>
    <w:rsid w:val="00043A1E"/>
    <w:rsid w:val="00062EA9"/>
    <w:rsid w:val="000B441A"/>
    <w:rsid w:val="000C4016"/>
    <w:rsid w:val="001135D3"/>
    <w:rsid w:val="00137865"/>
    <w:rsid w:val="001541CE"/>
    <w:rsid w:val="00156081"/>
    <w:rsid w:val="0019523B"/>
    <w:rsid w:val="00195DC2"/>
    <w:rsid w:val="001A641A"/>
    <w:rsid w:val="001B7956"/>
    <w:rsid w:val="002133C4"/>
    <w:rsid w:val="00213F48"/>
    <w:rsid w:val="0024157A"/>
    <w:rsid w:val="002527FB"/>
    <w:rsid w:val="00253CA4"/>
    <w:rsid w:val="00266B7C"/>
    <w:rsid w:val="00266FC1"/>
    <w:rsid w:val="00287432"/>
    <w:rsid w:val="00320B47"/>
    <w:rsid w:val="00346F06"/>
    <w:rsid w:val="0035620D"/>
    <w:rsid w:val="003834AF"/>
    <w:rsid w:val="003B637A"/>
    <w:rsid w:val="003E04BB"/>
    <w:rsid w:val="00402DCC"/>
    <w:rsid w:val="00486FD4"/>
    <w:rsid w:val="00492031"/>
    <w:rsid w:val="00496A54"/>
    <w:rsid w:val="00505BC2"/>
    <w:rsid w:val="00523E2C"/>
    <w:rsid w:val="00533C38"/>
    <w:rsid w:val="005432FA"/>
    <w:rsid w:val="00555D9C"/>
    <w:rsid w:val="00566661"/>
    <w:rsid w:val="00566CB0"/>
    <w:rsid w:val="005700C7"/>
    <w:rsid w:val="005B53F9"/>
    <w:rsid w:val="005C392F"/>
    <w:rsid w:val="005C3BA7"/>
    <w:rsid w:val="005E26D4"/>
    <w:rsid w:val="005E7EBA"/>
    <w:rsid w:val="00636334"/>
    <w:rsid w:val="0064472E"/>
    <w:rsid w:val="006464BC"/>
    <w:rsid w:val="00684A00"/>
    <w:rsid w:val="006A5A90"/>
    <w:rsid w:val="006C53E5"/>
    <w:rsid w:val="006F7B16"/>
    <w:rsid w:val="0070573B"/>
    <w:rsid w:val="00706F7A"/>
    <w:rsid w:val="007404A4"/>
    <w:rsid w:val="00743EB7"/>
    <w:rsid w:val="00757B04"/>
    <w:rsid w:val="00772596"/>
    <w:rsid w:val="007C4B5B"/>
    <w:rsid w:val="007C5230"/>
    <w:rsid w:val="007D213A"/>
    <w:rsid w:val="007D50A9"/>
    <w:rsid w:val="007E5358"/>
    <w:rsid w:val="00830C4B"/>
    <w:rsid w:val="008421B8"/>
    <w:rsid w:val="00846C35"/>
    <w:rsid w:val="00883CD7"/>
    <w:rsid w:val="008858CF"/>
    <w:rsid w:val="00890B59"/>
    <w:rsid w:val="008964DC"/>
    <w:rsid w:val="008A1E76"/>
    <w:rsid w:val="008D3353"/>
    <w:rsid w:val="008E608E"/>
    <w:rsid w:val="00905F32"/>
    <w:rsid w:val="00906E28"/>
    <w:rsid w:val="00980630"/>
    <w:rsid w:val="00994899"/>
    <w:rsid w:val="009A6966"/>
    <w:rsid w:val="009B6536"/>
    <w:rsid w:val="009D36BC"/>
    <w:rsid w:val="009F15AF"/>
    <w:rsid w:val="00A33F02"/>
    <w:rsid w:val="00A46912"/>
    <w:rsid w:val="00A56EA5"/>
    <w:rsid w:val="00A70256"/>
    <w:rsid w:val="00B05243"/>
    <w:rsid w:val="00B37799"/>
    <w:rsid w:val="00B40A56"/>
    <w:rsid w:val="00B50957"/>
    <w:rsid w:val="00B60056"/>
    <w:rsid w:val="00BE2AAD"/>
    <w:rsid w:val="00BE740D"/>
    <w:rsid w:val="00C2493C"/>
    <w:rsid w:val="00C64950"/>
    <w:rsid w:val="00C95FBA"/>
    <w:rsid w:val="00CB0BEC"/>
    <w:rsid w:val="00CD184F"/>
    <w:rsid w:val="00CD2D86"/>
    <w:rsid w:val="00CD32FF"/>
    <w:rsid w:val="00CE7FB1"/>
    <w:rsid w:val="00CF2339"/>
    <w:rsid w:val="00D11504"/>
    <w:rsid w:val="00D2203D"/>
    <w:rsid w:val="00D31135"/>
    <w:rsid w:val="00D31DFE"/>
    <w:rsid w:val="00D33D69"/>
    <w:rsid w:val="00D9007B"/>
    <w:rsid w:val="00DB4979"/>
    <w:rsid w:val="00DD1E1F"/>
    <w:rsid w:val="00E21AD1"/>
    <w:rsid w:val="00E23849"/>
    <w:rsid w:val="00E7379E"/>
    <w:rsid w:val="00E75C28"/>
    <w:rsid w:val="00EF6138"/>
    <w:rsid w:val="00F03E22"/>
    <w:rsid w:val="00F03F61"/>
    <w:rsid w:val="00F57D4F"/>
    <w:rsid w:val="00F7212E"/>
    <w:rsid w:val="00F806E9"/>
    <w:rsid w:val="00FB6A3E"/>
    <w:rsid w:val="00FC1048"/>
    <w:rsid w:val="00FD29AF"/>
    <w:rsid w:val="00FD66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7888DC"/>
  <w15:chartTrackingRefBased/>
  <w15:docId w15:val="{81F04847-330E-4078-8C8F-F22B8DC124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3EB7"/>
    <w:pPr>
      <w:spacing w:after="200" w:line="276" w:lineRule="auto"/>
    </w:pPr>
    <w:rPr>
      <w:rFonts w:ascii="Calibri" w:eastAsia="Calibri" w:hAnsi="Calibri" w:cs="Times New Roman"/>
    </w:rPr>
  </w:style>
  <w:style w:type="paragraph" w:styleId="Heading1">
    <w:name w:val="heading 1"/>
    <w:basedOn w:val="Normal"/>
    <w:next w:val="Normal"/>
    <w:link w:val="Heading1Char"/>
    <w:uiPriority w:val="9"/>
    <w:qFormat/>
    <w:rsid w:val="00743EB7"/>
    <w:pPr>
      <w:keepNext/>
      <w:keepLines/>
      <w:spacing w:before="480" w:after="0"/>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uiPriority w:val="9"/>
    <w:unhideWhenUsed/>
    <w:qFormat/>
    <w:rsid w:val="00743EB7"/>
    <w:pPr>
      <w:keepNext/>
      <w:spacing w:before="240" w:after="60"/>
      <w:outlineLvl w:val="1"/>
    </w:pPr>
    <w:rPr>
      <w:rFonts w:ascii="Cambria" w:eastAsia="Times New Roman" w:hAnsi="Cambria"/>
      <w:b/>
      <w:bCs/>
      <w:i/>
      <w:iCs/>
      <w:sz w:val="28"/>
      <w:szCs w:val="28"/>
      <w:lang w:val="x-none" w:eastAsia="x-none"/>
    </w:rPr>
  </w:style>
  <w:style w:type="paragraph" w:styleId="Heading3">
    <w:name w:val="heading 3"/>
    <w:basedOn w:val="Normal"/>
    <w:next w:val="Normal"/>
    <w:link w:val="Heading3Char"/>
    <w:uiPriority w:val="9"/>
    <w:unhideWhenUsed/>
    <w:qFormat/>
    <w:rsid w:val="00743EB7"/>
    <w:pPr>
      <w:keepNext/>
      <w:spacing w:before="240" w:after="60"/>
      <w:outlineLvl w:val="2"/>
    </w:pPr>
    <w:rPr>
      <w:rFonts w:ascii="Calibri Light" w:eastAsia="Times New Roman" w:hAnsi="Calibri Light"/>
      <w:b/>
      <w:bCs/>
      <w:sz w:val="26"/>
      <w:szCs w:val="26"/>
      <w:lang w:val="x-none" w:eastAsia="x-none"/>
    </w:rPr>
  </w:style>
  <w:style w:type="paragraph" w:styleId="Heading5">
    <w:name w:val="heading 5"/>
    <w:basedOn w:val="Normal"/>
    <w:next w:val="Normal"/>
    <w:link w:val="Heading5Char"/>
    <w:uiPriority w:val="9"/>
    <w:semiHidden/>
    <w:unhideWhenUsed/>
    <w:qFormat/>
    <w:rsid w:val="00743EB7"/>
    <w:pPr>
      <w:keepNext/>
      <w:keepLines/>
      <w:spacing w:before="40" w:after="0"/>
      <w:outlineLvl w:val="4"/>
    </w:pPr>
    <w:rPr>
      <w:rFonts w:ascii="Calibri Light" w:eastAsia="Times New Roman" w:hAnsi="Calibri Light"/>
      <w:color w:val="2F5496"/>
    </w:rPr>
  </w:style>
  <w:style w:type="paragraph" w:styleId="Heading8">
    <w:name w:val="heading 8"/>
    <w:basedOn w:val="Normal"/>
    <w:next w:val="Normal"/>
    <w:link w:val="Heading8Char"/>
    <w:qFormat/>
    <w:rsid w:val="00743EB7"/>
    <w:pPr>
      <w:spacing w:before="240" w:after="60" w:line="240" w:lineRule="auto"/>
      <w:outlineLvl w:val="7"/>
    </w:pPr>
    <w:rPr>
      <w:rFonts w:ascii="Times New Roman" w:eastAsia="Times New Roman" w:hAnsi="Times New Roman"/>
      <w:i/>
      <w:iCs/>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43EB7"/>
    <w:rPr>
      <w:rFonts w:ascii="Cambria" w:eastAsia="Times New Roman" w:hAnsi="Cambria" w:cs="Times New Roman"/>
      <w:b/>
      <w:bCs/>
      <w:color w:val="365F91"/>
      <w:sz w:val="28"/>
      <w:szCs w:val="28"/>
      <w:lang w:val="x-none" w:eastAsia="x-none"/>
    </w:rPr>
  </w:style>
  <w:style w:type="character" w:customStyle="1" w:styleId="Heading2Char">
    <w:name w:val="Heading 2 Char"/>
    <w:basedOn w:val="DefaultParagraphFont"/>
    <w:link w:val="Heading2"/>
    <w:uiPriority w:val="9"/>
    <w:rsid w:val="00743EB7"/>
    <w:rPr>
      <w:rFonts w:ascii="Cambria" w:eastAsia="Times New Roman" w:hAnsi="Cambria" w:cs="Times New Roman"/>
      <w:b/>
      <w:bCs/>
      <w:i/>
      <w:iCs/>
      <w:sz w:val="28"/>
      <w:szCs w:val="28"/>
      <w:lang w:val="x-none" w:eastAsia="x-none"/>
    </w:rPr>
  </w:style>
  <w:style w:type="character" w:customStyle="1" w:styleId="Heading3Char">
    <w:name w:val="Heading 3 Char"/>
    <w:basedOn w:val="DefaultParagraphFont"/>
    <w:link w:val="Heading3"/>
    <w:uiPriority w:val="9"/>
    <w:rsid w:val="00743EB7"/>
    <w:rPr>
      <w:rFonts w:ascii="Calibri Light" w:eastAsia="Times New Roman" w:hAnsi="Calibri Light" w:cs="Times New Roman"/>
      <w:b/>
      <w:bCs/>
      <w:sz w:val="26"/>
      <w:szCs w:val="26"/>
      <w:lang w:val="x-none" w:eastAsia="x-none"/>
    </w:rPr>
  </w:style>
  <w:style w:type="character" w:customStyle="1" w:styleId="Heading5Char">
    <w:name w:val="Heading 5 Char"/>
    <w:basedOn w:val="DefaultParagraphFont"/>
    <w:link w:val="Heading5"/>
    <w:uiPriority w:val="9"/>
    <w:semiHidden/>
    <w:rsid w:val="00743EB7"/>
    <w:rPr>
      <w:rFonts w:ascii="Calibri Light" w:eastAsia="Times New Roman" w:hAnsi="Calibri Light" w:cs="Times New Roman"/>
      <w:color w:val="2F5496"/>
    </w:rPr>
  </w:style>
  <w:style w:type="character" w:customStyle="1" w:styleId="Heading8Char">
    <w:name w:val="Heading 8 Char"/>
    <w:basedOn w:val="DefaultParagraphFont"/>
    <w:link w:val="Heading8"/>
    <w:rsid w:val="00743EB7"/>
    <w:rPr>
      <w:rFonts w:ascii="Times New Roman" w:eastAsia="Times New Roman" w:hAnsi="Times New Roman" w:cs="Times New Roman"/>
      <w:i/>
      <w:iCs/>
      <w:sz w:val="24"/>
      <w:szCs w:val="24"/>
      <w:lang w:eastAsia="zh-CN"/>
    </w:rPr>
  </w:style>
  <w:style w:type="paragraph" w:styleId="BalloonText">
    <w:name w:val="Balloon Text"/>
    <w:basedOn w:val="Normal"/>
    <w:link w:val="BalloonTextChar"/>
    <w:uiPriority w:val="99"/>
    <w:semiHidden/>
    <w:unhideWhenUsed/>
    <w:rsid w:val="00743EB7"/>
    <w:pPr>
      <w:spacing w:after="0" w:line="240" w:lineRule="auto"/>
    </w:pPr>
    <w:rPr>
      <w:rFonts w:ascii="Tahoma" w:hAnsi="Tahoma"/>
      <w:sz w:val="16"/>
      <w:szCs w:val="16"/>
      <w:lang w:val="x-none" w:eastAsia="x-none"/>
    </w:rPr>
  </w:style>
  <w:style w:type="character" w:customStyle="1" w:styleId="BalloonTextChar">
    <w:name w:val="Balloon Text Char"/>
    <w:basedOn w:val="DefaultParagraphFont"/>
    <w:link w:val="BalloonText"/>
    <w:uiPriority w:val="99"/>
    <w:semiHidden/>
    <w:rsid w:val="00743EB7"/>
    <w:rPr>
      <w:rFonts w:ascii="Tahoma" w:eastAsia="Calibri" w:hAnsi="Tahoma" w:cs="Times New Roman"/>
      <w:sz w:val="16"/>
      <w:szCs w:val="16"/>
      <w:lang w:val="x-none" w:eastAsia="x-none"/>
    </w:rPr>
  </w:style>
  <w:style w:type="paragraph" w:styleId="Header">
    <w:name w:val="header"/>
    <w:basedOn w:val="Normal"/>
    <w:link w:val="HeaderChar"/>
    <w:uiPriority w:val="99"/>
    <w:unhideWhenUsed/>
    <w:rsid w:val="00743EB7"/>
    <w:pPr>
      <w:tabs>
        <w:tab w:val="center" w:pos="4680"/>
        <w:tab w:val="right" w:pos="9360"/>
      </w:tabs>
      <w:spacing w:after="0" w:line="240" w:lineRule="auto"/>
    </w:pPr>
  </w:style>
  <w:style w:type="character" w:customStyle="1" w:styleId="HeaderChar">
    <w:name w:val="Header Char"/>
    <w:basedOn w:val="DefaultParagraphFont"/>
    <w:link w:val="Header"/>
    <w:uiPriority w:val="99"/>
    <w:rsid w:val="00743EB7"/>
    <w:rPr>
      <w:rFonts w:ascii="Calibri" w:eastAsia="Calibri" w:hAnsi="Calibri" w:cs="Times New Roman"/>
    </w:rPr>
  </w:style>
  <w:style w:type="paragraph" w:styleId="Footer">
    <w:name w:val="footer"/>
    <w:basedOn w:val="Normal"/>
    <w:link w:val="FooterChar"/>
    <w:uiPriority w:val="99"/>
    <w:unhideWhenUsed/>
    <w:rsid w:val="00743EB7"/>
    <w:pPr>
      <w:tabs>
        <w:tab w:val="center" w:pos="4680"/>
        <w:tab w:val="right" w:pos="9360"/>
      </w:tabs>
      <w:spacing w:after="0" w:line="240" w:lineRule="auto"/>
    </w:pPr>
  </w:style>
  <w:style w:type="character" w:customStyle="1" w:styleId="FooterChar">
    <w:name w:val="Footer Char"/>
    <w:basedOn w:val="DefaultParagraphFont"/>
    <w:link w:val="Footer"/>
    <w:uiPriority w:val="99"/>
    <w:rsid w:val="00743EB7"/>
    <w:rPr>
      <w:rFonts w:ascii="Calibri" w:eastAsia="Calibri" w:hAnsi="Calibri" w:cs="Times New Roman"/>
    </w:rPr>
  </w:style>
  <w:style w:type="character" w:customStyle="1" w:styleId="apple-converted-space">
    <w:name w:val="apple-converted-space"/>
    <w:rsid w:val="00743EB7"/>
  </w:style>
  <w:style w:type="character" w:styleId="Strong">
    <w:name w:val="Strong"/>
    <w:uiPriority w:val="22"/>
    <w:qFormat/>
    <w:rsid w:val="00743EB7"/>
    <w:rPr>
      <w:b/>
      <w:bCs/>
    </w:rPr>
  </w:style>
  <w:style w:type="paragraph" w:styleId="ListParagraph">
    <w:name w:val="List Paragraph"/>
    <w:basedOn w:val="Normal"/>
    <w:uiPriority w:val="99"/>
    <w:qFormat/>
    <w:rsid w:val="00743EB7"/>
    <w:pPr>
      <w:ind w:left="720"/>
      <w:contextualSpacing/>
    </w:pPr>
    <w:rPr>
      <w:lang w:val="en-GB"/>
    </w:rPr>
  </w:style>
  <w:style w:type="character" w:styleId="Hyperlink">
    <w:name w:val="Hyperlink"/>
    <w:uiPriority w:val="99"/>
    <w:unhideWhenUsed/>
    <w:rsid w:val="00743EB7"/>
    <w:rPr>
      <w:color w:val="0000FF"/>
      <w:u w:val="single"/>
    </w:rPr>
  </w:style>
  <w:style w:type="paragraph" w:styleId="HTMLPreformatted">
    <w:name w:val="HTML Preformatted"/>
    <w:basedOn w:val="Normal"/>
    <w:link w:val="HTMLPreformattedChar"/>
    <w:uiPriority w:val="99"/>
    <w:unhideWhenUsed/>
    <w:rsid w:val="00743E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val="x-none" w:eastAsia="x-none"/>
    </w:rPr>
  </w:style>
  <w:style w:type="character" w:customStyle="1" w:styleId="HTMLPreformattedChar">
    <w:name w:val="HTML Preformatted Char"/>
    <w:basedOn w:val="DefaultParagraphFont"/>
    <w:link w:val="HTMLPreformatted"/>
    <w:uiPriority w:val="99"/>
    <w:rsid w:val="00743EB7"/>
    <w:rPr>
      <w:rFonts w:ascii="Courier New" w:eastAsia="Times New Roman" w:hAnsi="Courier New" w:cs="Times New Roman"/>
      <w:sz w:val="20"/>
      <w:szCs w:val="20"/>
      <w:lang w:val="x-none" w:eastAsia="x-none"/>
    </w:rPr>
  </w:style>
  <w:style w:type="paragraph" w:customStyle="1" w:styleId="ZDGName">
    <w:name w:val="Z_DGName"/>
    <w:basedOn w:val="Normal"/>
    <w:uiPriority w:val="99"/>
    <w:rsid w:val="00743EB7"/>
    <w:pPr>
      <w:widowControl w:val="0"/>
      <w:autoSpaceDE w:val="0"/>
      <w:autoSpaceDN w:val="0"/>
      <w:spacing w:after="0" w:line="240" w:lineRule="auto"/>
      <w:ind w:right="85"/>
    </w:pPr>
    <w:rPr>
      <w:rFonts w:ascii="Arial" w:eastAsia="Times New Roman" w:hAnsi="Arial" w:cs="Arial"/>
      <w:sz w:val="16"/>
      <w:szCs w:val="16"/>
      <w:lang w:val="en-GB" w:eastAsia="en-GB"/>
    </w:rPr>
  </w:style>
  <w:style w:type="paragraph" w:customStyle="1" w:styleId="youthaftcomment">
    <w:name w:val="youth.af.t.comment"/>
    <w:basedOn w:val="Normal"/>
    <w:rsid w:val="00743EB7"/>
    <w:pPr>
      <w:keepNext/>
      <w:tabs>
        <w:tab w:val="left" w:pos="284"/>
      </w:tabs>
      <w:spacing w:before="80" w:after="60" w:line="240" w:lineRule="auto"/>
    </w:pPr>
    <w:rPr>
      <w:rFonts w:ascii="Arial" w:eastAsia="Times New Roman" w:hAnsi="Arial"/>
      <w:i/>
      <w:noProof/>
      <w:sz w:val="18"/>
      <w:szCs w:val="20"/>
      <w:lang w:val="en-GB"/>
    </w:rPr>
  </w:style>
  <w:style w:type="paragraph" w:styleId="NormalWeb">
    <w:name w:val="Normal (Web)"/>
    <w:basedOn w:val="Normal"/>
    <w:uiPriority w:val="99"/>
    <w:semiHidden/>
    <w:unhideWhenUsed/>
    <w:rsid w:val="00743EB7"/>
    <w:pPr>
      <w:spacing w:before="100" w:beforeAutospacing="1" w:after="100" w:afterAutospacing="1" w:line="240" w:lineRule="auto"/>
    </w:pPr>
    <w:rPr>
      <w:rFonts w:ascii="Times New Roman" w:eastAsia="Times New Roman" w:hAnsi="Times New Roman"/>
      <w:sz w:val="24"/>
      <w:szCs w:val="24"/>
    </w:rPr>
  </w:style>
  <w:style w:type="paragraph" w:styleId="NoSpacing">
    <w:name w:val="No Spacing"/>
    <w:uiPriority w:val="1"/>
    <w:qFormat/>
    <w:rsid w:val="00743EB7"/>
    <w:pPr>
      <w:spacing w:after="0" w:line="240" w:lineRule="auto"/>
    </w:pPr>
    <w:rPr>
      <w:rFonts w:ascii="Calibri" w:eastAsia="Calibri" w:hAnsi="Calibri" w:cs="Times New Roman"/>
    </w:rPr>
  </w:style>
  <w:style w:type="character" w:styleId="FollowedHyperlink">
    <w:name w:val="FollowedHyperlink"/>
    <w:uiPriority w:val="99"/>
    <w:semiHidden/>
    <w:unhideWhenUsed/>
    <w:rsid w:val="00743EB7"/>
    <w:rPr>
      <w:color w:val="800080"/>
      <w:u w:val="single"/>
    </w:rPr>
  </w:style>
  <w:style w:type="paragraph" w:customStyle="1" w:styleId="v1yiv7255925069msonormal">
    <w:name w:val="v1yiv7255925069msonormal"/>
    <w:basedOn w:val="Normal"/>
    <w:rsid w:val="00743EB7"/>
    <w:pPr>
      <w:spacing w:before="100" w:beforeAutospacing="1" w:after="100" w:afterAutospacing="1" w:line="240" w:lineRule="auto"/>
    </w:pPr>
    <w:rPr>
      <w:rFonts w:ascii="Times New Roman" w:eastAsia="Times New Roman" w:hAnsi="Times New Roman"/>
      <w:sz w:val="24"/>
      <w:szCs w:val="24"/>
      <w:lang w:val="ro-RO" w:eastAsia="ro-RO"/>
    </w:rPr>
  </w:style>
  <w:style w:type="paragraph" w:customStyle="1" w:styleId="paragraph">
    <w:name w:val="paragraph"/>
    <w:basedOn w:val="Normal"/>
    <w:rsid w:val="00743EB7"/>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rsid w:val="00743EB7"/>
  </w:style>
  <w:style w:type="character" w:customStyle="1" w:styleId="spellingerror">
    <w:name w:val="spellingerror"/>
    <w:rsid w:val="00743EB7"/>
  </w:style>
  <w:style w:type="character" w:customStyle="1" w:styleId="eop">
    <w:name w:val="eop"/>
    <w:rsid w:val="00743EB7"/>
  </w:style>
  <w:style w:type="character" w:customStyle="1" w:styleId="contextualspellingandgrammarerror">
    <w:name w:val="contextualspellingandgrammarerror"/>
    <w:rsid w:val="00743EB7"/>
  </w:style>
  <w:style w:type="character" w:customStyle="1" w:styleId="58cl">
    <w:name w:val="_58cl"/>
    <w:rsid w:val="00743EB7"/>
  </w:style>
  <w:style w:type="character" w:customStyle="1" w:styleId="58cm">
    <w:name w:val="_58cm"/>
    <w:rsid w:val="00743EB7"/>
  </w:style>
  <w:style w:type="paragraph" w:styleId="BodyTextIndent">
    <w:name w:val="Body Text Indent"/>
    <w:basedOn w:val="Normal"/>
    <w:link w:val="BodyTextIndentChar"/>
    <w:rsid w:val="00743EB7"/>
    <w:pPr>
      <w:spacing w:after="0" w:line="240" w:lineRule="auto"/>
      <w:ind w:firstLine="720"/>
      <w:jc w:val="both"/>
    </w:pPr>
    <w:rPr>
      <w:rFonts w:ascii="times new roman\" w:eastAsia="Times New Roman" w:hAnsi="times new roman\"/>
      <w:sz w:val="24"/>
      <w:szCs w:val="20"/>
      <w:lang w:val="x-none" w:eastAsia="x-none"/>
    </w:rPr>
  </w:style>
  <w:style w:type="character" w:customStyle="1" w:styleId="BodyTextIndentChar">
    <w:name w:val="Body Text Indent Char"/>
    <w:basedOn w:val="DefaultParagraphFont"/>
    <w:link w:val="BodyTextIndent"/>
    <w:rsid w:val="00743EB7"/>
    <w:rPr>
      <w:rFonts w:ascii="times new roman\" w:eastAsia="Times New Roman" w:hAnsi="times new roman\" w:cs="Times New Roman"/>
      <w:sz w:val="24"/>
      <w:szCs w:val="20"/>
      <w:lang w:val="x-none" w:eastAsia="x-none"/>
    </w:rPr>
  </w:style>
  <w:style w:type="paragraph" w:customStyle="1" w:styleId="hashtags-header">
    <w:name w:val="hashtags-header"/>
    <w:basedOn w:val="Normal"/>
    <w:rsid w:val="00743EB7"/>
    <w:pPr>
      <w:spacing w:before="100" w:beforeAutospacing="1" w:after="100" w:afterAutospacing="1" w:line="240" w:lineRule="auto"/>
    </w:pPr>
    <w:rPr>
      <w:rFonts w:ascii="Times New Roman" w:eastAsia="Times New Roman" w:hAnsi="Times New Roman"/>
      <w:sz w:val="24"/>
      <w:szCs w:val="24"/>
    </w:rPr>
  </w:style>
  <w:style w:type="character" w:customStyle="1" w:styleId="UnresolvedMention">
    <w:name w:val="Unresolved Mention"/>
    <w:uiPriority w:val="99"/>
    <w:semiHidden/>
    <w:unhideWhenUsed/>
    <w:rsid w:val="00743EB7"/>
    <w:rPr>
      <w:color w:val="605E5C"/>
      <w:shd w:val="clear" w:color="auto" w:fill="E1DFDD"/>
    </w:rPr>
  </w:style>
  <w:style w:type="paragraph" w:styleId="BodyText2">
    <w:name w:val="Body Text 2"/>
    <w:basedOn w:val="Normal"/>
    <w:link w:val="BodyText2Char"/>
    <w:uiPriority w:val="99"/>
    <w:semiHidden/>
    <w:unhideWhenUsed/>
    <w:rsid w:val="00743EB7"/>
    <w:pPr>
      <w:spacing w:after="120" w:line="480" w:lineRule="auto"/>
    </w:pPr>
  </w:style>
  <w:style w:type="character" w:customStyle="1" w:styleId="BodyText2Char">
    <w:name w:val="Body Text 2 Char"/>
    <w:basedOn w:val="DefaultParagraphFont"/>
    <w:link w:val="BodyText2"/>
    <w:uiPriority w:val="99"/>
    <w:semiHidden/>
    <w:rsid w:val="00743EB7"/>
    <w:rPr>
      <w:rFonts w:ascii="Calibri" w:eastAsia="Calibri" w:hAnsi="Calibri" w:cs="Times New Roman"/>
    </w:rPr>
  </w:style>
  <w:style w:type="paragraph" w:customStyle="1" w:styleId="Biblio">
    <w:name w:val="Biblio"/>
    <w:basedOn w:val="Normal"/>
    <w:qFormat/>
    <w:rsid w:val="00743EB7"/>
    <w:pPr>
      <w:spacing w:after="0" w:line="240" w:lineRule="auto"/>
      <w:ind w:left="360" w:hanging="360"/>
    </w:pPr>
    <w:rPr>
      <w:rFonts w:ascii="Times New Roman" w:eastAsia="Times New Roman" w:hAnsi="Times New Roman" w:cs="Times"/>
      <w:sz w:val="20"/>
      <w:szCs w:val="24"/>
      <w:lang w:val="en-GB" w:eastAsia="ro-RO"/>
    </w:rPr>
  </w:style>
  <w:style w:type="paragraph" w:customStyle="1" w:styleId="Default">
    <w:name w:val="Default"/>
    <w:uiPriority w:val="99"/>
    <w:rsid w:val="00743EB7"/>
    <w:pPr>
      <w:widowControl w:val="0"/>
      <w:spacing w:after="0" w:line="240" w:lineRule="auto"/>
    </w:pPr>
    <w:rPr>
      <w:rFonts w:ascii="Times New Roman" w:eastAsia="ヒラギノ角ゴ Pro W3" w:hAnsi="Times New Roman" w:cs="Times New Roman"/>
      <w:color w:val="000000"/>
      <w:sz w:val="20"/>
      <w:szCs w:val="20"/>
      <w:lang w:val="en-AU"/>
    </w:rPr>
  </w:style>
  <w:style w:type="character" w:customStyle="1" w:styleId="st">
    <w:name w:val="st"/>
    <w:rsid w:val="00743EB7"/>
  </w:style>
  <w:style w:type="character" w:styleId="Emphasis">
    <w:name w:val="Emphasis"/>
    <w:qFormat/>
    <w:rsid w:val="00743EB7"/>
    <w:rPr>
      <w:i/>
      <w:iCs/>
    </w:rPr>
  </w:style>
  <w:style w:type="character" w:customStyle="1" w:styleId="isbdfirsttitle">
    <w:name w:val="isbdfirsttitle"/>
    <w:rsid w:val="00743EB7"/>
  </w:style>
  <w:style w:type="character" w:customStyle="1" w:styleId="isbdfirstresp">
    <w:name w:val="isbdfirstresp"/>
    <w:rsid w:val="00743EB7"/>
  </w:style>
  <w:style w:type="character" w:customStyle="1" w:styleId="isbdeditor">
    <w:name w:val="isbdeditor"/>
    <w:rsid w:val="00743E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8375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3" Type="http://schemas.openxmlformats.org/officeDocument/2006/relationships/image" Target="media/image50.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1824</Words>
  <Characters>10397</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me</cp:lastModifiedBy>
  <cp:revision>3</cp:revision>
  <dcterms:created xsi:type="dcterms:W3CDTF">2023-05-24T06:19:00Z</dcterms:created>
  <dcterms:modified xsi:type="dcterms:W3CDTF">2023-05-24T06:19:00Z</dcterms:modified>
</cp:coreProperties>
</file>